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№20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Жобаны ұйымдастыру және қалыптастыру. Проект «SMART SHOP»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Структура проекта:</w:t>
      </w:r>
    </w:p>
    <w:p>
      <w:pPr>
        <w:spacing w:after="0"/>
        <w:shd w:val="clear" w:color="auto" w:fill="F7F7F7"/>
      </w:pPr>
      <w:r>
        <w:rPr>
          <w:rFonts w:ascii="Consolas" w:hAnsi="Consolas" w:cs="Consolas"/>
          <w:b w:val="0"/>
          <w:color w:val="1E1E1E"/>
          <w:sz w:val="20"/>
        </w:rPr>
        <w:t>SmartShop/</w:t>
      </w:r>
    </w:p>
    <w:p>
      <w:pPr>
        <w:spacing w:after="0"/>
        <w:shd w:val="clear" w:color="auto" w:fill="F7F7F7"/>
      </w:pPr>
      <w:r>
        <w:rPr>
          <w:rFonts w:ascii="Consolas" w:hAnsi="Consolas" w:cs="Consolas"/>
          <w:b w:val="0"/>
          <w:color w:val="1E1E1E"/>
          <w:sz w:val="20"/>
        </w:rPr>
        <w:t>├── main.py       — негізгі бағдарлама және мәзір</w:t>
      </w:r>
    </w:p>
    <w:p>
      <w:pPr>
        <w:spacing w:after="0"/>
        <w:shd w:val="clear" w:color="auto" w:fill="F7F7F7"/>
      </w:pPr>
      <w:r>
        <w:rPr>
          <w:rFonts w:ascii="Consolas" w:hAnsi="Consolas" w:cs="Consolas"/>
          <w:b w:val="0"/>
          <w:color w:val="1E1E1E"/>
          <w:sz w:val="20"/>
        </w:rPr>
        <w:t>├── products.py   — тауарлар туралы мәлімет (деректер)</w:t>
      </w:r>
    </w:p>
    <w:p>
      <w:pPr>
        <w:spacing w:after="0"/>
        <w:shd w:val="clear" w:color="auto" w:fill="F7F7F7"/>
      </w:pPr>
      <w:r>
        <w:rPr>
          <w:rFonts w:ascii="Consolas" w:hAnsi="Consolas" w:cs="Consolas"/>
          <w:b w:val="0"/>
          <w:color w:val="1E1E1E"/>
          <w:sz w:val="20"/>
        </w:rPr>
        <w:t>├── functions.py  — негізгі функциялар</w:t>
      </w:r>
    </w:p>
    <w:p>
      <w:pPr>
        <w:spacing w:after="0"/>
        <w:shd w:val="clear" w:color="auto" w:fill="F7F7F7"/>
      </w:pPr>
      <w:r>
        <w:rPr>
          <w:rFonts w:ascii="Consolas" w:hAnsi="Consolas" w:cs="Consolas"/>
          <w:b w:val="0"/>
          <w:color w:val="1E1E1E"/>
          <w:sz w:val="20"/>
        </w:rPr>
        <w:t>└── README.md     — жоба сипаттамасы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Деректер модулін құру — products.py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products.py — модуль данных (1-тапсырма «Деректер модулі»)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Здесь хранится «база данных» магазина: список товаров.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Каждый товар — это словарь с 4 полями: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id       — порядковый номер товара,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name     — название,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price    — цена в тенге,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quantity — количество на складе.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"Ноутбук"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350000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"Смартфон"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250000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8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"Құлаққап"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наушники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25000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15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4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"Пернетақта"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клавиатура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18000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]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[{'id': 1, 'name': 'Ноутбук', 'price': 350000, 'quantity': 5}, {'id': 2, 'name': 'Смартфон', 'price': 250000, 'quantity': 8}, {'id': 3, 'name': 'Құлаққап', 'price': 25000, 'quantity': 15}, {'id': 4, 'name': 'Пернетақта', 'price': 18000, 'quantity': 10}]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создать данные проекта — файл products.py со списком товаров магазина SMART SHOP.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список products содержит 4 словаря-товара. Каждый товар имеет 4 поля: id (номер), name (название), price (цена в тенге), quantity (количество на складе).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данные отделены от логики. Отдельный модуль данных — это база магазина, из которой функции берут информацию.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2-тапсырма. Тауарларды көрсету — show_products(products)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ТАУАРЛАР ТІЗІМІ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'{product["id"]}.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'{product["name"]} |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'{product["price"]} тг |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'Саны: {product["quantity"]}'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3-тапсырма. Поиск товара по фрагменту названия (без учёта регистра)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search_product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"Ізделетін тауарды енгізіңіз: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флаг: нашли ли хоть один товар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lower() — чтобы «Ноут» находил «Ноутбук» и наоборот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'Табылды: {product["name"]} -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'{product["price"]} тг'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4-тапсырма. Добавление нового товара (спрашиваем название, цену,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атауы: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"Бағасы: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"Саны: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Новый id = количество существующих + 1 (следующий номер)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сәтті қосылды!"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5-тапсырма. Удаление товара по его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delete_product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"Өшірілетін 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Ищем товар с таким ID и удаляем его из списка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remove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өшірілді!"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выходим сразу после удаления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"Мұндай ID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6-тапсырма. Статистика: количество, сумма на складе, самый дорогой товар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Общая стоимость всех товаров = сумма(цена ×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Самый дорогой товар: max по полю "price"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Общее количество товаров на складе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түрлерінің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"Қоймадағы жалпы құн:"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"Ең қымбат тауар:"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Изменение цены товара по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350000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Пернетақта | 18000 тг | Саны: 10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написать функцию показа списка товаров.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show_products(products) циклом for проходит по list товаров и печатает строку «номер. название | цена тг | Саны: n». Шапка «===== ТАУАРЛАР ТІЗІМІ =====» отделяет вывод.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цикл for + f-строки. Каждый товар выводится по шаблону; читаемость достигается разделителем |.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3-тапсырма. Тауар іздеу — search_product(products)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search_product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"Ізделетін тауарды енгізіңіз: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флаг: нашли ли хоть один товар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lower() — чтобы «Ноут» находил «Ноутбук» и наоборот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lower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'Табылды: {product["name"]} - 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'{product["price"]} тг'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4-тапсырма. Добавление нового товара (спрашиваем название, цену,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атауы: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"Бағасы: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"Саны: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Новый id = количество существующих + 1 (следующий номер)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сәтті қосылды!"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5-тапсырма. Удаление товара по его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delete_product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"Өшірілетін 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Ищем товар с таким ID и удаляем его из списка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remove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өшірілді!"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выходим сразу после удаления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"Мұндай ID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6-тапсырма. Статистика: количество, сумма на складе, самый дорогой товар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Общая стоимость всех товаров = сумма(цена ×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Самый дорогой товар: max по полю "price"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Общее количество товаров на складе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түрлерінің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"Қоймадағы жалпы құн:"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"Ең қымбат тауар:"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Изменение цены товара по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Ізделетін тауарды енгізіңіз: Табылды: Ноутбук - 350000 тг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реализовать поиск товара по фрагменту названия.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search_product(products) спрашивает название через input(), затем проверяет вхождение name.lower() in product["name"].lower(). Флаг found отслеживает, найден ли хоть один товар.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поиск без учёта регистра — .lower() приводит оба текста к нижнему регистру, поэтому «ноут» находит и «Ноутбук». Если ничего не найдено, печатается «Тауар табылмады.»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4-тапсырма. Жаңа тауар қосу — add_product(products)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атауы: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"Бағасы: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"Саны: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Новый id = количество существующих + 1 (следующий номер)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new_id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price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quantity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сәтті қосылды!"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5-тапсырма. Удаление товара по его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delete_product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"Өшірілетін 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Ищем товар с таким ID и удаляем его из списка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remove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өшірілді!"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выходим сразу после удаления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"Мұндай ID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6-тапсырма. Статистика: количество, сумма на складе, самый дорогой товар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Общая стоимость всех товаров = сумма(цена ×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Самый дорогой товар: max по полю "price"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Общее количество товаров на складе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түрлерінің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"Қоймадағы жалпы құн:"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"Ең қымбат тауар:"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Изменение цены товара по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Тауар атауы: Бағасы: Саны: Тауар сәтті қосылды!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Список после добавления: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350000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Пернетақта | 18000 тг | Саны: 10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Колонка | 12000 тг | Саны: 2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добавить возможность вводить новый товар.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add_product(products) черед input() читает название, цену и количество (через int()), вычисляет new_id = len(products) + 1 и добавляет новый словарь в products.append().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при добавлении товара автоматически назначается следующий номер (длина списка + 1). Ввод из строки превращается в число функцией int().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5-тапсырма. Тауарды өшіру — delete_product(products)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delete_product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"Өшірілетін 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Ищем товар с таким ID и удаляем его из списка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remove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өшірілді!"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выходим сразу после удаления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"Мұндай ID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6-тапсырма. Статистика: количество, сумма на складе, самый дорогой товар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Общая стоимость всех товаров = сумма(цена ×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Самый дорогой товар: max по полю "price"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Общее количество товаров на складе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түрлерінің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"Қоймадағы жалпы құн:"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"Ең қымбат тауар:"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Изменение цены товара по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Өшірілетін тауар ID: Тауар өшірілді!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Список после удаления: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350000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удалить товар по его ID.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delete_product(products) читает product_id, ищет в цикле товар с таким id и удаляет его products.remove(product), затем return. Если ID не найден — сообщение «Мұндай ID табылмады.»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удаление по уникальному номеру товара. return сразу после удаления завершает функцию и не даёт циклу продолжить.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6-тапсырма. Статистика жасау — show_statistics(products)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Общая стоимость всех товаров = сумма(цена × количество)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Самый дорогой товар: max по полю "price"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Общее количество товаров на складе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sum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"\n===== СТАТИСТИКА ====="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түрлерінің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"Қоймадағы жалпы құн:"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total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"Ең қымбат тауар:"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expensive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Изменение цены товара по ID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СТАТИСТИКА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Тауар түрлерінің саны: 4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Барлық тауар саны: 38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Қоймадағы жалпы құн: 4305000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Ең қымбат тауар: Ноутбук - 350000 тг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добавить «интересную» функцию статистики.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show_statistics(products) считает: total = сумма(price×quantity) — общая стоимость, expensive = max по price — самый дорогой товар, count = сумма quantity — всего товаров.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встроенные функции sum/max/len + генератор списка. lambda product: product["price"] задаёт ключ поиска для max. Выводятся 4 показателя работы магазина.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7-тапсырма. Негізгі бағдарламаны құру — main.py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main.py — главная программа и меню (7-тапсырма)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Точка входа проекта SMART SHOP.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Импортируем данные (products) и все функции (functions),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затем показываем меню, читаем выбор пользователя и вызываем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нужную функцию. Цикл while True повторяется, пока пользователь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не выберет «0 — Шығу» (выход).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from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from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functions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search_product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add_product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delete_product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show_statistics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change_price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добавлено в 8-й тапсырме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find_cheapest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добавлено в 8-й тапсырме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sort_by_price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добавлено в 8-й тапсырме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show_low_stock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добавлено в 8-й тапсырме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while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Шапка меню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"\n"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35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    SMART SHOP"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"="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35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Список пунктов меню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"1. Тауарларды көрсету"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"2. Тауар іздеу"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"3. Тауар қосу"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"4. Тауарды өшіру"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"5. Статистика"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"6. Бағаны өзгерту"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8-я тапсырма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"7. Баға бойынша сұрыптау"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8-я тапсырма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"8. Ең арзан тауар"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8-я тапсырма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"9. Аз қалған тауарлар"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8-я тапсырма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"0. Шығу"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Читаем выбор пользователя (это строка!) и сравниваем со строками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"Таңдауыңыз: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«показать товары»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"1"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«поиск товара»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"2"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search_product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«добавить товар»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"3"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«удалить товар»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"4"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delete_product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«статистика»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"5"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show_statistics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«изменить цену» (добавлена в 8-й тапсырме)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"6"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«сортировка по цене» (добавлена в 8-й тапсырме)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"7"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«самый дешёвый товар» (добавлена в 8-й тапсырме)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"8"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cheapest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cheapest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"Ең арзан тауар:"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cheapest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cheapest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"тг"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"Тауарлар жоқ."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«мало товаров на складе» (добавлена в 8-й тапсырме)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"9"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Ветка «выход» — прерываем бесконечный цикл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choice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"0"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"Бағдарлама аяқталды!"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break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Защита от неверного ввода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"Қате таңдау!"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350000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Пернетақта | 18000 тг | Саны: 10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Ізделетін тауарды енгізіңіз: Табылды: Ноутбук - 350000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Тауар атауы: Бағасы: Саны: Тауар сәтті қосылды!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Тауар ID: Жаңа баға: Баға өзгертілді!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Өшірілетін тауар ID: Тауар өшірілді!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Колонка | 12000 тг | Саны: 2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400000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Ең арзан тауар: Колонка 12000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Аз қалған: Колонка - 2 дана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Таңдауыңыз: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СТАТИСТИКА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Тауар түрлерінің саны: 4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Барлық тауар саны: 30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Қоймадағы жалпы құн: 4399000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Ең қымбат тауар: Ноутбук - 400000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   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===================================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5.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6.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7. Баға бойынша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8. Ең арзан тауар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9. Аз қалған тауарлар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0. Шығу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Таңдауыңыз: Бағдарлама аяқталды!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собрать главную программу main.py с меню.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from products import products подключает данные, from functions import ... — функции. Бесконечный цикл while True печатает меню, читает choice = input(...) и через if/elif вызывает нужную функцию. choice == "0" → break (выход).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это «диспетчер» проекта. Меню даёт пользователю доступ ко всем операциям. Ветка else обрабатывает неверный выбор («Қате таңдау!»).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8-тапсырма. Жобаны жетілдіру — change_price, find_cheapest, sort_by_price, show_low_stock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change_price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ID: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"Жаңа баға: 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"id"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product_id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new_price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өзгертілді!"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"Тауар табылмады."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Самый дешёвый товар (return вместо print)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find_cheapest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min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Сортировка товаров по цене (по возрастанию)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sort_by_price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sort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/>
          <w:color w:val="AF00DB"/>
        </w:rPr>
        <w:t>lambda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"price"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show_products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сразу выводим отсортированный список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8-тапсырма. Товары, которых на складе меньше 5 штук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show_low_stock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"Аз қалған:"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"name"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"quantity"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"дана"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found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"Барлық тауарлар жеткілікті."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 Бағаны өзгерту 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Тауар ID: Жаңа баға: Баға өзгертілді!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 Ең арзан тауар 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Пернетақта - 18000 тг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 Сұрыптау 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===== ТАУАРЛАР ТІЗІМІ =====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4. Пернетақта | 18000 тг | Саны: 10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3. Құлаққап | 25000 тг | Саны: 15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2. Смартфон | 250000 тг | Саны: 8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1. Ноутбук | 400000 тг | Саны: 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=== Аз қалғандар ===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Барлық тауарлар жеткілікті.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 (8-тапсырма): улучшить проект — добавить минимум 3 новые возможности.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добавлены 4 функции: change_price() меняет цену товара по ID, find_cheapest() возвращает самый дешёвый товар через min(), sort_by_price() сортирует список по цене (products.sort), show_low_stock() показывает товары, где quantity &lt; 5.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проект расширен сверх обязательного минимума. Меню main.py дополнено пунктами 6-9 (изменить цену, сортировка, дешёвый товар, мало товаров) — так задание «кемінде 3» выполнено полностью.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13. README.md — сипаттама файлы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Smart Shop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## Жоба мақсаты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ү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.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## Бағдарламалау тілі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Python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## Мүмкіндіктері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ұ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ң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## Құрылымы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products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py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—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functions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py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—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ц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py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—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ж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р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## Іске қосу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main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py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.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 Smart Shop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## Жоба мақсаты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Дүкендегі тауарларды басқару.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## Бағдарламалау тілі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Python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## Мүмкіндіктері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Тауар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Тауар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Тауарды өшіру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Бағаны өзгерту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Статистика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Сұрыптау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Ең арзан тауарды табу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Аз қалған тауарларды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## Құрылымы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products.py — деректер (тауарлар тізімі)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functions.py — негізгі функциялар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- main.py — негізгі бағдарлама және мәзір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## Іске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main.py файлын іске қосу.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добавить в проект описание — README.md.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файл README.md в формате Markdown: заголовок проекта, цель, язык, возможности и как запускать.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README — визитная карточка программы. По нему сразу видно, что умеет приложение и как его запустить (main.py).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