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after="200"/>
        <w:jc w:val="center"/>
      </w:pPr>
      <w:r>
        <w:rPr>
          <w:rFonts w:ascii="Calibri" w:hAnsi="Calibri" w:cs="Calibri"/>
          <w:b/>
          <w:color w:val="1E1E1E"/>
          <w:sz w:val="40"/>
        </w:rPr>
        <w:t>ПРАКТИКАЛЫҚ ЖҰМЫС №19</w:t>
      </w:r>
    </w:p>
    <w:p>
      <w:pPr>
        <w:spacing w:after="200"/>
        <w:jc w:val="center"/>
      </w:pPr>
      <w:r>
        <w:rPr>
          <w:rFonts w:ascii="Calibri" w:hAnsi="Calibri" w:cs="Calibri"/>
          <w:b/>
          <w:color w:val="1E1E1E"/>
          <w:sz w:val="30"/>
        </w:rPr>
        <w:t>Тақырыбы: Үлкен жобаларды талдау. Жобалау және іске асыру әдістері. Практикалық жұмыс «Үлкен жобаны бөлшекте»</w:t>
      </w:r>
    </w:p>
    <w:p>
      <w:pPr>
        <w:spacing w:before="320" w:after="120"/>
      </w:pPr>
      <w:r>
        <w:rPr>
          <w:rFonts w:ascii="Calibri" w:hAnsi="Calibri" w:cs="Calibri"/>
          <w:b/>
          <w:color w:val="1E1E1E"/>
          <w:sz w:val="26"/>
        </w:rPr>
        <w:t>1-тапсырма. «Жобаны талдау: Колледждің электрондық жүйесі» — 5 модуль</w:t>
      </w:r>
    </w:p>
    <w:p>
      <w:pPr>
        <w:spacing w:after="80"/>
      </w:pPr>
      <w:r>
        <w:rPr>
          <w:rFonts w:ascii="Calibri" w:hAnsi="Calibri" w:cs="Calibri"/>
          <w:b/>
          <w:color w:val="1E1E1E"/>
          <w:sz w:val="22"/>
        </w:rPr>
        <w:t>Бағдарлама коды (Python):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/>
          <w:color w:val="AF00DB"/>
        </w:rPr>
        <w:t>import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sys</w:t>
      </w:r>
    </w:p>
    <w:p>
      <w:pPr>
        <w:spacing w:after="0" w:before="0"/>
        <w:shd w:val="clear" w:color="auto" w:fill="F7F7F7"/>
      </w:pP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>sys</w:t>
      </w:r>
      <w:r>
        <w:rPr>
          <w:rFonts w:ascii="Consolas" w:hAnsi="Consolas" w:cs="Consolas"/>
          <w:b w:val="0"/>
          <w:color w:val="1E1E1E"/>
        </w:rPr>
        <w:t>.</w:t>
      </w:r>
      <w:r>
        <w:rPr>
          <w:rFonts w:ascii="Consolas" w:hAnsi="Consolas" w:cs="Consolas"/>
          <w:b w:val="0"/>
          <w:color w:val="1E1E1E"/>
        </w:rPr>
        <w:t>stdout</w:t>
      </w:r>
      <w:r>
        <w:rPr>
          <w:rFonts w:ascii="Consolas" w:hAnsi="Consolas" w:cs="Consolas"/>
          <w:b w:val="0"/>
          <w:color w:val="1E1E1E"/>
        </w:rPr>
        <w:t>.</w:t>
      </w:r>
      <w:r>
        <w:rPr>
          <w:rFonts w:ascii="Consolas" w:hAnsi="Consolas" w:cs="Consolas"/>
          <w:b w:val="0"/>
          <w:color w:val="7950E3"/>
        </w:rPr>
        <w:t>reconfigure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 w:val="0"/>
          <w:color w:val="1E1E1E"/>
        </w:rPr>
        <w:t>encoding</w:t>
      </w:r>
      <w:r>
        <w:rPr>
          <w:rFonts w:ascii="Consolas" w:hAnsi="Consolas" w:cs="Consolas"/>
          <w:b w:val="0"/>
          <w:color w:val="1E1E1E"/>
        </w:rPr>
        <w:t>=</w:t>
      </w:r>
      <w:r>
        <w:rPr>
          <w:rFonts w:ascii="Consolas" w:hAnsi="Consolas" w:cs="Consolas"/>
          <w:b w:val="0"/>
          <w:color w:val="A31515"/>
        </w:rPr>
        <w:t>'utf-8'</w:t>
      </w:r>
      <w:r>
        <w:rPr>
          <w:rFonts w:ascii="Consolas" w:hAnsi="Consolas" w:cs="Consolas"/>
          <w:b w:val="0"/>
          <w:color w:val="1E1E1E"/>
        </w:rPr>
        <w:t>)</w:t>
      </w:r>
    </w:p>
    <w:p>
      <w:pPr>
        <w:spacing w:after="0" w:before="0"/>
        <w:shd w:val="clear" w:color="auto" w:fill="F7F7F7"/>
      </w:pPr>
    </w:p>
    <w:p>
      <w:pPr>
        <w:spacing w:after="0" w:before="0"/>
        <w:shd w:val="clear" w:color="auto" w:fill="F7F7F7"/>
      </w:pP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008000"/>
        </w:rPr>
        <w:t># ============================================================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008000"/>
        </w:rPr>
        <w:t># 19-1. Жобаны талдау (анализ проекта)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008000"/>
        </w:rPr>
        <w:t># Задание: проект «Колледждің электрондық жүйесі» (электронная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008000"/>
        </w:rPr>
        <w:t># система колледжа) разбить минимум на 5 модулей.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008000"/>
        </w:rPr>
        <w:t># Модуль — это самостоятельный блок системы, отвечающий за свою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008000"/>
        </w:rPr>
        <w:t># область. Декомпозиция (разделение на части) — первый шаг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008000"/>
        </w:rPr>
        <w:t># проектирования большого проекта.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008000"/>
        </w:rPr>
        <w:t># ============================================================</w:t>
      </w:r>
    </w:p>
    <w:p>
      <w:pPr>
        <w:spacing w:after="0" w:before="0"/>
        <w:shd w:val="clear" w:color="auto" w:fill="F7F7F7"/>
      </w:pP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008000"/>
        </w:rPr>
        <w:t># Словарь: имя модуля -&gt; его назначение (за какие функции отвечает)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>м</w:t>
      </w:r>
      <w:r>
        <w:rPr>
          <w:rFonts w:ascii="Consolas" w:hAnsi="Consolas" w:cs="Consolas"/>
          <w:b w:val="0"/>
          <w:color w:val="1E1E1E"/>
        </w:rPr>
        <w:t>о</w:t>
      </w:r>
      <w:r>
        <w:rPr>
          <w:rFonts w:ascii="Consolas" w:hAnsi="Consolas" w:cs="Consolas"/>
          <w:b w:val="0"/>
          <w:color w:val="1E1E1E"/>
        </w:rPr>
        <w:t>д</w:t>
      </w:r>
      <w:r>
        <w:rPr>
          <w:rFonts w:ascii="Consolas" w:hAnsi="Consolas" w:cs="Consolas"/>
          <w:b w:val="0"/>
          <w:color w:val="1E1E1E"/>
        </w:rPr>
        <w:t>у</w:t>
      </w:r>
      <w:r>
        <w:rPr>
          <w:rFonts w:ascii="Consolas" w:hAnsi="Consolas" w:cs="Consolas"/>
          <w:b w:val="0"/>
          <w:color w:val="1E1E1E"/>
        </w:rPr>
        <w:t>л</w:t>
      </w:r>
      <w:r>
        <w:rPr>
          <w:rFonts w:ascii="Consolas" w:hAnsi="Consolas" w:cs="Consolas"/>
          <w:b w:val="0"/>
          <w:color w:val="1E1E1E"/>
        </w:rPr>
        <w:t>ь</w:t>
      </w:r>
      <w:r>
        <w:rPr>
          <w:rFonts w:ascii="Consolas" w:hAnsi="Consolas" w:cs="Consolas"/>
          <w:b w:val="0"/>
          <w:color w:val="1E1E1E"/>
        </w:rPr>
        <w:t>д</w:t>
      </w:r>
      <w:r>
        <w:rPr>
          <w:rFonts w:ascii="Consolas" w:hAnsi="Consolas" w:cs="Consolas"/>
          <w:b w:val="0"/>
          <w:color w:val="1E1E1E"/>
        </w:rPr>
        <w:t>е</w:t>
      </w:r>
      <w:r>
        <w:rPr>
          <w:rFonts w:ascii="Consolas" w:hAnsi="Consolas" w:cs="Consolas"/>
          <w:b w:val="0"/>
          <w:color w:val="1E1E1E"/>
        </w:rPr>
        <w:t>р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=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{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A31515"/>
        </w:rPr>
        <w:t>"Студенттер"</w:t>
      </w:r>
      <w:r>
        <w:rPr>
          <w:rFonts w:ascii="Consolas" w:hAnsi="Consolas" w:cs="Consolas"/>
          <w:b w:val="0"/>
          <w:color w:val="1E1E1E"/>
        </w:rPr>
        <w:t>: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A31515"/>
        </w:rPr>
        <w:t>"студенттерді тіркеу, тізім, деректемелері"</w:t>
      </w:r>
      <w:r>
        <w:rPr>
          <w:rFonts w:ascii="Consolas" w:hAnsi="Consolas" w:cs="Consolas"/>
          <w:b w:val="0"/>
          <w:color w:val="1E1E1E"/>
        </w:rPr>
        <w:t>,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008000"/>
        </w:rPr>
        <w:t># регистрация, список, данные студентов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A31515"/>
        </w:rPr>
        <w:t>"Оқытушылар"</w:t>
      </w:r>
      <w:r>
        <w:rPr>
          <w:rFonts w:ascii="Consolas" w:hAnsi="Consolas" w:cs="Consolas"/>
          <w:b w:val="0"/>
          <w:color w:val="1E1E1E"/>
        </w:rPr>
        <w:t>: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A31515"/>
        </w:rPr>
        <w:t>"оқытушыларды тіркеу, пәндік жүктеме"</w:t>
      </w:r>
      <w:r>
        <w:rPr>
          <w:rFonts w:ascii="Consolas" w:hAnsi="Consolas" w:cs="Consolas"/>
          <w:b w:val="0"/>
          <w:color w:val="1E1E1E"/>
        </w:rPr>
        <w:t>,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008000"/>
        </w:rPr>
        <w:t># преподаватели и их нагрузка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A31515"/>
        </w:rPr>
        <w:t>"Пәндер"</w:t>
      </w:r>
      <w:r>
        <w:rPr>
          <w:rFonts w:ascii="Consolas" w:hAnsi="Consolas" w:cs="Consolas"/>
          <w:b w:val="0"/>
          <w:color w:val="1E1E1E"/>
        </w:rPr>
        <w:t>: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A31515"/>
        </w:rPr>
        <w:t>"пәндер тізімі, бағдарламалары"</w:t>
      </w:r>
      <w:r>
        <w:rPr>
          <w:rFonts w:ascii="Consolas" w:hAnsi="Consolas" w:cs="Consolas"/>
          <w:b w:val="0"/>
          <w:color w:val="1E1E1E"/>
        </w:rPr>
        <w:t>,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008000"/>
        </w:rPr>
        <w:t># дисциплины и программы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A31515"/>
        </w:rPr>
        <w:t>"Бағалар"</w:t>
      </w:r>
      <w:r>
        <w:rPr>
          <w:rFonts w:ascii="Consolas" w:hAnsi="Consolas" w:cs="Consolas"/>
          <w:b w:val="0"/>
          <w:color w:val="1E1E1E"/>
        </w:rPr>
        <w:t>: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A31515"/>
        </w:rPr>
        <w:t>"бағаларды енгізу мен есептеу"</w:t>
      </w:r>
      <w:r>
        <w:rPr>
          <w:rFonts w:ascii="Consolas" w:hAnsi="Consolas" w:cs="Consolas"/>
          <w:b w:val="0"/>
          <w:color w:val="1E1E1E"/>
        </w:rPr>
        <w:t>,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008000"/>
        </w:rPr>
        <w:t># ввод и расчёт оценок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A31515"/>
        </w:rPr>
        <w:t>"Кесте"</w:t>
      </w:r>
      <w:r>
        <w:rPr>
          <w:rFonts w:ascii="Consolas" w:hAnsi="Consolas" w:cs="Consolas"/>
          <w:b w:val="0"/>
          <w:color w:val="1E1E1E"/>
        </w:rPr>
        <w:t>: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A31515"/>
        </w:rPr>
        <w:t>"сабақ кестесін құру және көрсету"</w:t>
      </w:r>
      <w:r>
        <w:rPr>
          <w:rFonts w:ascii="Consolas" w:hAnsi="Consolas" w:cs="Consolas"/>
          <w:b w:val="0"/>
          <w:color w:val="1E1E1E"/>
        </w:rPr>
        <w:t>,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008000"/>
        </w:rPr>
        <w:t># расписание занятий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>}</w:t>
      </w:r>
    </w:p>
    <w:p>
      <w:pPr>
        <w:spacing w:after="0" w:before="0"/>
        <w:shd w:val="clear" w:color="auto" w:fill="F7F7F7"/>
      </w:pPr>
    </w:p>
    <w:p>
      <w:pPr>
        <w:spacing w:after="0" w:before="0"/>
        <w:shd w:val="clear" w:color="auto" w:fill="F7F7F7"/>
      </w:pPr>
      <w:r>
        <w:rPr>
          <w:rFonts w:ascii="Consolas" w:hAnsi="Consolas" w:cs="Consolas"/>
          <w:b/>
          <w:color w:val="AF00DB"/>
        </w:rPr>
        <w:t>print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 w:val="0"/>
          <w:color w:val="A31515"/>
        </w:rPr>
        <w:t>"1) Жобаны талдау — модульдер:"</w:t>
      </w:r>
      <w:r>
        <w:rPr>
          <w:rFonts w:ascii="Consolas" w:hAnsi="Consolas" w:cs="Consolas"/>
          <w:b w:val="0"/>
          <w:color w:val="1E1E1E"/>
        </w:rPr>
        <w:t>)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008000"/>
        </w:rPr>
        <w:t># Выводим каждый модуль и его задачу (ключ -&gt; значение словаря)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/>
          <w:color w:val="AF00DB"/>
        </w:rPr>
        <w:t>for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name</w:t>
      </w:r>
      <w:r>
        <w:rPr>
          <w:rFonts w:ascii="Consolas" w:hAnsi="Consolas" w:cs="Consolas"/>
          <w:b w:val="0"/>
          <w:color w:val="1E1E1E"/>
        </w:rPr>
        <w:t>,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desc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in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м</w:t>
      </w:r>
      <w:r>
        <w:rPr>
          <w:rFonts w:ascii="Consolas" w:hAnsi="Consolas" w:cs="Consolas"/>
          <w:b w:val="0"/>
          <w:color w:val="1E1E1E"/>
        </w:rPr>
        <w:t>о</w:t>
      </w:r>
      <w:r>
        <w:rPr>
          <w:rFonts w:ascii="Consolas" w:hAnsi="Consolas" w:cs="Consolas"/>
          <w:b w:val="0"/>
          <w:color w:val="1E1E1E"/>
        </w:rPr>
        <w:t>д</w:t>
      </w:r>
      <w:r>
        <w:rPr>
          <w:rFonts w:ascii="Consolas" w:hAnsi="Consolas" w:cs="Consolas"/>
          <w:b w:val="0"/>
          <w:color w:val="1E1E1E"/>
        </w:rPr>
        <w:t>у</w:t>
      </w:r>
      <w:r>
        <w:rPr>
          <w:rFonts w:ascii="Consolas" w:hAnsi="Consolas" w:cs="Consolas"/>
          <w:b w:val="0"/>
          <w:color w:val="1E1E1E"/>
        </w:rPr>
        <w:t>л</w:t>
      </w:r>
      <w:r>
        <w:rPr>
          <w:rFonts w:ascii="Consolas" w:hAnsi="Consolas" w:cs="Consolas"/>
          <w:b w:val="0"/>
          <w:color w:val="1E1E1E"/>
        </w:rPr>
        <w:t>ь</w:t>
      </w:r>
      <w:r>
        <w:rPr>
          <w:rFonts w:ascii="Consolas" w:hAnsi="Consolas" w:cs="Consolas"/>
          <w:b w:val="0"/>
          <w:color w:val="1E1E1E"/>
        </w:rPr>
        <w:t>д</w:t>
      </w:r>
      <w:r>
        <w:rPr>
          <w:rFonts w:ascii="Consolas" w:hAnsi="Consolas" w:cs="Consolas"/>
          <w:b w:val="0"/>
          <w:color w:val="1E1E1E"/>
        </w:rPr>
        <w:t>е</w:t>
      </w:r>
      <w:r>
        <w:rPr>
          <w:rFonts w:ascii="Consolas" w:hAnsi="Consolas" w:cs="Consolas"/>
          <w:b w:val="0"/>
          <w:color w:val="1E1E1E"/>
        </w:rPr>
        <w:t>р</w:t>
      </w:r>
      <w:r>
        <w:rPr>
          <w:rFonts w:ascii="Consolas" w:hAnsi="Consolas" w:cs="Consolas"/>
          <w:b w:val="0"/>
          <w:color w:val="1E1E1E"/>
        </w:rPr>
        <w:t>.</w:t>
      </w:r>
      <w:r>
        <w:rPr>
          <w:rFonts w:ascii="Consolas" w:hAnsi="Consolas" w:cs="Consolas"/>
          <w:b w:val="0"/>
          <w:color w:val="7950E3"/>
        </w:rPr>
        <w:t>items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 w:val="0"/>
          <w:color w:val="1E1E1E"/>
        </w:rPr>
        <w:t>)</w:t>
      </w:r>
      <w:r>
        <w:rPr>
          <w:rFonts w:ascii="Consolas" w:hAnsi="Consolas" w:cs="Consolas"/>
          <w:b w:val="0"/>
          <w:color w:val="1E1E1E"/>
        </w:rPr>
        <w:t>: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print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 w:val="0"/>
          <w:color w:val="A31515"/>
        </w:rPr>
        <w:t>"   • %-14s — %s"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%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 w:val="0"/>
          <w:color w:val="1E1E1E"/>
        </w:rPr>
        <w:t>name</w:t>
      </w:r>
      <w:r>
        <w:rPr>
          <w:rFonts w:ascii="Consolas" w:hAnsi="Consolas" w:cs="Consolas"/>
          <w:b w:val="0"/>
          <w:color w:val="1E1E1E"/>
        </w:rPr>
        <w:t>,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desc</w:t>
      </w:r>
      <w:r>
        <w:rPr>
          <w:rFonts w:ascii="Consolas" w:hAnsi="Consolas" w:cs="Consolas"/>
          <w:b w:val="0"/>
          <w:color w:val="1E1E1E"/>
        </w:rPr>
        <w:t>)</w:t>
      </w:r>
      <w:r>
        <w:rPr>
          <w:rFonts w:ascii="Consolas" w:hAnsi="Consolas" w:cs="Consolas"/>
          <w:b w:val="0"/>
          <w:color w:val="1E1E1E"/>
        </w:rPr>
        <w:t>)</w:t>
      </w:r>
    </w:p>
    <w:p>
      <w:pPr>
        <w:spacing w:before="80" w:after="0"/>
        <w:shd w:val="clear" w:color="auto" w:fill="EFF6FF"/>
      </w:pPr>
      <w:r>
        <w:rPr>
          <w:rFonts w:ascii="Calibri" w:hAnsi="Calibri" w:cs="Calibri"/>
          <w:b/>
          <w:color w:val="1E1E1E"/>
          <w:sz w:val="22"/>
        </w:rPr>
        <w:t>Орындау нәтижесі:</w:t>
      </w:r>
    </w:p>
    <w:p>
      <w:pPr>
        <w:spacing w:after="0" w:before="0"/>
        <w:shd w:val="clear" w:color="auto" w:fill="EFF6FF"/>
      </w:pPr>
      <w:r>
        <w:rPr>
          <w:rFonts w:ascii="Consolas" w:hAnsi="Consolas" w:cs="Consolas"/>
          <w:b w:val="0"/>
          <w:color w:val="1E1E1E"/>
          <w:sz w:val="20"/>
        </w:rPr>
        <w:t>1) Жобаны талдау — модульдер:</w:t>
      </w:r>
    </w:p>
    <w:p>
      <w:pPr>
        <w:spacing w:after="0" w:before="0"/>
        <w:shd w:val="clear" w:color="auto" w:fill="EFF6FF"/>
      </w:pPr>
      <w:r>
        <w:rPr>
          <w:rFonts w:ascii="Consolas" w:hAnsi="Consolas" w:cs="Consolas"/>
          <w:b w:val="0"/>
          <w:color w:val="1E1E1E"/>
          <w:sz w:val="20"/>
        </w:rPr>
        <w:t xml:space="preserve">   • Студенттер     — студенттерді тіркеу, тізім, деректемелері</w:t>
      </w:r>
    </w:p>
    <w:p>
      <w:pPr>
        <w:spacing w:after="0" w:before="0"/>
        <w:shd w:val="clear" w:color="auto" w:fill="EFF6FF"/>
      </w:pPr>
      <w:r>
        <w:rPr>
          <w:rFonts w:ascii="Consolas" w:hAnsi="Consolas" w:cs="Consolas"/>
          <w:b w:val="0"/>
          <w:color w:val="1E1E1E"/>
          <w:sz w:val="20"/>
        </w:rPr>
        <w:t xml:space="preserve">   • Оқытушылар     — оқытушыларды тіркеу, пәндік жүктеме</w:t>
      </w:r>
    </w:p>
    <w:p>
      <w:pPr>
        <w:spacing w:after="0" w:before="0"/>
        <w:shd w:val="clear" w:color="auto" w:fill="EFF6FF"/>
      </w:pPr>
      <w:r>
        <w:rPr>
          <w:rFonts w:ascii="Consolas" w:hAnsi="Consolas" w:cs="Consolas"/>
          <w:b w:val="0"/>
          <w:color w:val="1E1E1E"/>
          <w:sz w:val="20"/>
        </w:rPr>
        <w:t xml:space="preserve">   • Пәндер         — пәндер тізімі, бағдарламалары</w:t>
      </w:r>
    </w:p>
    <w:p>
      <w:pPr>
        <w:spacing w:after="0" w:before="0"/>
        <w:shd w:val="clear" w:color="auto" w:fill="EFF6FF"/>
      </w:pPr>
      <w:r>
        <w:rPr>
          <w:rFonts w:ascii="Consolas" w:hAnsi="Consolas" w:cs="Consolas"/>
          <w:b w:val="0"/>
          <w:color w:val="1E1E1E"/>
          <w:sz w:val="20"/>
        </w:rPr>
        <w:t xml:space="preserve">   • Бағалар        — бағаларды енгізу мен есептеу</w:t>
      </w:r>
    </w:p>
    <w:p>
      <w:pPr>
        <w:spacing w:after="0" w:before="0"/>
        <w:shd w:val="clear" w:color="auto" w:fill="EFF6FF"/>
      </w:pPr>
      <w:r>
        <w:rPr>
          <w:rFonts w:ascii="Consolas" w:hAnsi="Consolas" w:cs="Consolas"/>
          <w:b w:val="0"/>
          <w:color w:val="1E1E1E"/>
          <w:sz w:val="20"/>
        </w:rPr>
        <w:t xml:space="preserve">   • Кесте          — сабақ кестесін құру және көрсету</w:t>
      </w:r>
    </w:p>
    <w:p>
      <w:pPr>
        <w:spacing w:before="0" w:after="0"/>
        <w:ind w:left="120"/>
        <w:shd w:val="clear" w:color="auto" w:fill="FFF9E0"/>
      </w:pPr>
      <w:r>
        <w:rPr>
          <w:rFonts w:ascii="Calibri" w:hAnsi="Calibri" w:cs="Calibri"/>
          <w:b/>
          <w:color w:val="1E1E1E"/>
          <w:sz w:val="22"/>
        </w:rPr>
        <w:t>Пояснение:</w:t>
      </w:r>
    </w:p>
    <w:p>
      <w:pPr>
        <w:spacing w:before="0" w:after="0"/>
        <w:ind w:left="120"/>
        <w:shd w:val="clear" w:color="auto" w:fill="FFF9E0"/>
      </w:pPr>
      <w:r>
        <w:rPr>
          <w:rFonts w:ascii="Calibri" w:hAnsi="Calibri" w:cs="Calibri"/>
          <w:b w:val="0"/>
          <w:color w:val="1E1E1E"/>
          <w:sz w:val="21"/>
        </w:rPr>
        <w:t>Задание: разбить проект «Колледждің электрондық жүйесі» минимум на 5 модулей: Студенттер, Оқытушылар, Пәндер, Бағалар, Кесте.</w:t>
      </w:r>
    </w:p>
    <w:p>
      <w:pPr>
        <w:spacing w:before="0" w:after="0"/>
        <w:ind w:left="120"/>
        <w:shd w:val="clear" w:color="auto" w:fill="FFF9E0"/>
      </w:pPr>
      <w:r>
        <w:rPr>
          <w:rFonts w:ascii="Calibri" w:hAnsi="Calibri" w:cs="Calibri"/>
          <w:b w:val="0"/>
          <w:color w:val="1E1E1E"/>
          <w:sz w:val="21"/>
        </w:rPr>
        <w:t>Код: словарь модульдер хранит имя модуля и его назначение; цикл выводит каждый модуль с описанием его ответственности.</w:t>
      </w:r>
    </w:p>
    <w:p>
      <w:pPr>
        <w:spacing w:before="0" w:after="0"/>
        <w:ind w:left="120"/>
        <w:shd w:val="clear" w:color="auto" w:fill="FFF9E0"/>
      </w:pPr>
      <w:r>
        <w:rPr>
          <w:rFonts w:ascii="Calibri" w:hAnsi="Calibri" w:cs="Calibri"/>
          <w:b w:val="0"/>
          <w:color w:val="1E1E1E"/>
          <w:sz w:val="21"/>
        </w:rPr>
        <w:t>Суть: анализ проекта начинается с декомпозиции — большая система разбивается на независимые модули. Это первый шаг проектирования (задание «Үлкен жобаны бөлшекте»).</w:t>
      </w:r>
    </w:p>
    <w:p>
      <w:pPr>
        <w:spacing w:before="320" w:after="120"/>
      </w:pPr>
      <w:r>
        <w:rPr>
          <w:rFonts w:ascii="Calibri" w:hAnsi="Calibri" w:cs="Calibri"/>
          <w:b/>
          <w:color w:val="1E1E1E"/>
          <w:sz w:val="26"/>
        </w:rPr>
        <w:t>2-тапсырма. «Функцияларды анықтау» — кемінде 3 функция на каждый модуль</w:t>
      </w:r>
    </w:p>
    <w:p>
      <w:pPr>
        <w:spacing w:after="80"/>
      </w:pPr>
      <w:r>
        <w:rPr>
          <w:rFonts w:ascii="Calibri" w:hAnsi="Calibri" w:cs="Calibri"/>
          <w:b/>
          <w:color w:val="1E1E1E"/>
          <w:sz w:val="22"/>
        </w:rPr>
        <w:t>Бағдарлама коды (Python):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/>
          <w:color w:val="AF00DB"/>
        </w:rPr>
        <w:t>import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sys</w:t>
      </w:r>
    </w:p>
    <w:p>
      <w:pPr>
        <w:spacing w:after="0" w:before="0"/>
        <w:shd w:val="clear" w:color="auto" w:fill="F7F7F7"/>
      </w:pP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>sys</w:t>
      </w:r>
      <w:r>
        <w:rPr>
          <w:rFonts w:ascii="Consolas" w:hAnsi="Consolas" w:cs="Consolas"/>
          <w:b w:val="0"/>
          <w:color w:val="1E1E1E"/>
        </w:rPr>
        <w:t>.</w:t>
      </w:r>
      <w:r>
        <w:rPr>
          <w:rFonts w:ascii="Consolas" w:hAnsi="Consolas" w:cs="Consolas"/>
          <w:b w:val="0"/>
          <w:color w:val="1E1E1E"/>
        </w:rPr>
        <w:t>stdout</w:t>
      </w:r>
      <w:r>
        <w:rPr>
          <w:rFonts w:ascii="Consolas" w:hAnsi="Consolas" w:cs="Consolas"/>
          <w:b w:val="0"/>
          <w:color w:val="1E1E1E"/>
        </w:rPr>
        <w:t>.</w:t>
      </w:r>
      <w:r>
        <w:rPr>
          <w:rFonts w:ascii="Consolas" w:hAnsi="Consolas" w:cs="Consolas"/>
          <w:b w:val="0"/>
          <w:color w:val="7950E3"/>
        </w:rPr>
        <w:t>reconfigure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 w:val="0"/>
          <w:color w:val="1E1E1E"/>
        </w:rPr>
        <w:t>encoding</w:t>
      </w:r>
      <w:r>
        <w:rPr>
          <w:rFonts w:ascii="Consolas" w:hAnsi="Consolas" w:cs="Consolas"/>
          <w:b w:val="0"/>
          <w:color w:val="1E1E1E"/>
        </w:rPr>
        <w:t>=</w:t>
      </w:r>
      <w:r>
        <w:rPr>
          <w:rFonts w:ascii="Consolas" w:hAnsi="Consolas" w:cs="Consolas"/>
          <w:b w:val="0"/>
          <w:color w:val="A31515"/>
        </w:rPr>
        <w:t>'utf-8'</w:t>
      </w:r>
      <w:r>
        <w:rPr>
          <w:rFonts w:ascii="Consolas" w:hAnsi="Consolas" w:cs="Consolas"/>
          <w:b w:val="0"/>
          <w:color w:val="1E1E1E"/>
        </w:rPr>
        <w:t>)</w:t>
      </w:r>
    </w:p>
    <w:p>
      <w:pPr>
        <w:spacing w:after="0" w:before="0"/>
        <w:shd w:val="clear" w:color="auto" w:fill="F7F7F7"/>
      </w:pPr>
    </w:p>
    <w:p>
      <w:pPr>
        <w:spacing w:after="0" w:before="0"/>
        <w:shd w:val="clear" w:color="auto" w:fill="F7F7F7"/>
      </w:pP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008000"/>
        </w:rPr>
        <w:t># ============================================================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008000"/>
        </w:rPr>
        <w:t># 19-2. Функцияларды анықтау (определение функций)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008000"/>
        </w:rPr>
        <w:t># Задание: для каждого модуля написать минимум 3 функции.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008000"/>
        </w:rPr>
        <w:t># Функции-«заглушки» (pass = пустое тело) показывают СТРУКТУРУ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008000"/>
        </w:rPr>
        <w:t># модуля: какие операции он умеет, даже если действие ещё не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008000"/>
        </w:rPr>
        <w:t># реализовано. Это называется «скелет API» — контракт модуля.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008000"/>
        </w:rPr>
        <w:t># ============================================================</w:t>
      </w:r>
    </w:p>
    <w:p>
      <w:pPr>
        <w:spacing w:after="0" w:before="0"/>
        <w:shd w:val="clear" w:color="auto" w:fill="F7F7F7"/>
      </w:pP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008000"/>
        </w:rPr>
        <w:t># --- Модуль «Студенттер»: 3 функции ---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/>
          <w:color w:val="AF00DB"/>
        </w:rPr>
        <w:t>def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с</w:t>
      </w:r>
      <w:r>
        <w:rPr>
          <w:rFonts w:ascii="Consolas" w:hAnsi="Consolas" w:cs="Consolas"/>
          <w:b w:val="0"/>
          <w:color w:val="1E1E1E"/>
        </w:rPr>
        <w:t>т</w:t>
      </w:r>
      <w:r>
        <w:rPr>
          <w:rFonts w:ascii="Consolas" w:hAnsi="Consolas" w:cs="Consolas"/>
          <w:b w:val="0"/>
          <w:color w:val="1E1E1E"/>
        </w:rPr>
        <w:t>у</w:t>
      </w:r>
      <w:r>
        <w:rPr>
          <w:rFonts w:ascii="Consolas" w:hAnsi="Consolas" w:cs="Consolas"/>
          <w:b w:val="0"/>
          <w:color w:val="1E1E1E"/>
        </w:rPr>
        <w:t>д</w:t>
      </w:r>
      <w:r>
        <w:rPr>
          <w:rFonts w:ascii="Consolas" w:hAnsi="Consolas" w:cs="Consolas"/>
          <w:b w:val="0"/>
          <w:color w:val="1E1E1E"/>
        </w:rPr>
        <w:t>е</w:t>
      </w:r>
      <w:r>
        <w:rPr>
          <w:rFonts w:ascii="Consolas" w:hAnsi="Consolas" w:cs="Consolas"/>
          <w:b w:val="0"/>
          <w:color w:val="1E1E1E"/>
        </w:rPr>
        <w:t>н</w:t>
      </w:r>
      <w:r>
        <w:rPr>
          <w:rFonts w:ascii="Consolas" w:hAnsi="Consolas" w:cs="Consolas"/>
          <w:b w:val="0"/>
          <w:color w:val="1E1E1E"/>
        </w:rPr>
        <w:t>т</w:t>
      </w:r>
      <w:r>
        <w:rPr>
          <w:rFonts w:ascii="Consolas" w:hAnsi="Consolas" w:cs="Consolas"/>
          <w:b w:val="0"/>
          <w:color w:val="1E1E1E"/>
        </w:rPr>
        <w:t>_</w:t>
      </w:r>
      <w:r>
        <w:rPr>
          <w:rFonts w:ascii="Consolas" w:hAnsi="Consolas" w:cs="Consolas"/>
          <w:b w:val="0"/>
          <w:color w:val="1E1E1E"/>
        </w:rPr>
        <w:t>қ</w:t>
      </w:r>
      <w:r>
        <w:rPr>
          <w:rFonts w:ascii="Consolas" w:hAnsi="Consolas" w:cs="Consolas"/>
          <w:b w:val="0"/>
          <w:color w:val="1E1E1E"/>
        </w:rPr>
        <w:t>о</w:t>
      </w:r>
      <w:r>
        <w:rPr>
          <w:rFonts w:ascii="Consolas" w:hAnsi="Consolas" w:cs="Consolas"/>
          <w:b w:val="0"/>
          <w:color w:val="1E1E1E"/>
        </w:rPr>
        <w:t>с</w:t>
      </w:r>
      <w:r>
        <w:rPr>
          <w:rFonts w:ascii="Consolas" w:hAnsi="Consolas" w:cs="Consolas"/>
          <w:b w:val="0"/>
          <w:color w:val="1E1E1E"/>
        </w:rPr>
        <w:t>у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 w:val="0"/>
          <w:color w:val="1E1E1E"/>
        </w:rPr>
        <w:t>а</w:t>
      </w:r>
      <w:r>
        <w:rPr>
          <w:rFonts w:ascii="Consolas" w:hAnsi="Consolas" w:cs="Consolas"/>
          <w:b w:val="0"/>
          <w:color w:val="1E1E1E"/>
        </w:rPr>
        <w:t>т</w:t>
      </w:r>
      <w:r>
        <w:rPr>
          <w:rFonts w:ascii="Consolas" w:hAnsi="Consolas" w:cs="Consolas"/>
          <w:b w:val="0"/>
          <w:color w:val="1E1E1E"/>
        </w:rPr>
        <w:t>ы</w:t>
      </w:r>
      <w:r>
        <w:rPr>
          <w:rFonts w:ascii="Consolas" w:hAnsi="Consolas" w:cs="Consolas"/>
          <w:b w:val="0"/>
          <w:color w:val="1E1E1E"/>
        </w:rPr>
        <w:t>)</w:t>
      </w:r>
      <w:r>
        <w:rPr>
          <w:rFonts w:ascii="Consolas" w:hAnsi="Consolas" w:cs="Consolas"/>
          <w:b w:val="0"/>
          <w:color w:val="1E1E1E"/>
        </w:rPr>
        <w:t>: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pass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008000"/>
        </w:rPr>
        <w:t># заготовка: добавить студента</w:t>
      </w:r>
    </w:p>
    <w:p>
      <w:pPr>
        <w:spacing w:after="0" w:before="0"/>
        <w:shd w:val="clear" w:color="auto" w:fill="F7F7F7"/>
      </w:pPr>
    </w:p>
    <w:p>
      <w:pPr>
        <w:spacing w:after="0" w:before="0"/>
        <w:shd w:val="clear" w:color="auto" w:fill="F7F7F7"/>
      </w:pPr>
    </w:p>
    <w:p>
      <w:pPr>
        <w:spacing w:after="0" w:before="0"/>
        <w:shd w:val="clear" w:color="auto" w:fill="F7F7F7"/>
      </w:pPr>
      <w:r>
        <w:rPr>
          <w:rFonts w:ascii="Consolas" w:hAnsi="Consolas" w:cs="Consolas"/>
          <w:b/>
          <w:color w:val="AF00DB"/>
        </w:rPr>
        <w:t>def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с</w:t>
      </w:r>
      <w:r>
        <w:rPr>
          <w:rFonts w:ascii="Consolas" w:hAnsi="Consolas" w:cs="Consolas"/>
          <w:b w:val="0"/>
          <w:color w:val="1E1E1E"/>
        </w:rPr>
        <w:t>т</w:t>
      </w:r>
      <w:r>
        <w:rPr>
          <w:rFonts w:ascii="Consolas" w:hAnsi="Consolas" w:cs="Consolas"/>
          <w:b w:val="0"/>
          <w:color w:val="1E1E1E"/>
        </w:rPr>
        <w:t>у</w:t>
      </w:r>
      <w:r>
        <w:rPr>
          <w:rFonts w:ascii="Consolas" w:hAnsi="Consolas" w:cs="Consolas"/>
          <w:b w:val="0"/>
          <w:color w:val="1E1E1E"/>
        </w:rPr>
        <w:t>д</w:t>
      </w:r>
      <w:r>
        <w:rPr>
          <w:rFonts w:ascii="Consolas" w:hAnsi="Consolas" w:cs="Consolas"/>
          <w:b w:val="0"/>
          <w:color w:val="1E1E1E"/>
        </w:rPr>
        <w:t>е</w:t>
      </w:r>
      <w:r>
        <w:rPr>
          <w:rFonts w:ascii="Consolas" w:hAnsi="Consolas" w:cs="Consolas"/>
          <w:b w:val="0"/>
          <w:color w:val="1E1E1E"/>
        </w:rPr>
        <w:t>н</w:t>
      </w:r>
      <w:r>
        <w:rPr>
          <w:rFonts w:ascii="Consolas" w:hAnsi="Consolas" w:cs="Consolas"/>
          <w:b w:val="0"/>
          <w:color w:val="1E1E1E"/>
        </w:rPr>
        <w:t>т</w:t>
      </w:r>
      <w:r>
        <w:rPr>
          <w:rFonts w:ascii="Consolas" w:hAnsi="Consolas" w:cs="Consolas"/>
          <w:b w:val="0"/>
          <w:color w:val="1E1E1E"/>
        </w:rPr>
        <w:t>_</w:t>
      </w:r>
      <w:r>
        <w:rPr>
          <w:rFonts w:ascii="Consolas" w:hAnsi="Consolas" w:cs="Consolas"/>
          <w:b w:val="0"/>
          <w:color w:val="1E1E1E"/>
        </w:rPr>
        <w:t>ж</w:t>
      </w:r>
      <w:r>
        <w:rPr>
          <w:rFonts w:ascii="Consolas" w:hAnsi="Consolas" w:cs="Consolas"/>
          <w:b w:val="0"/>
          <w:color w:val="1E1E1E"/>
        </w:rPr>
        <w:t>о</w:t>
      </w:r>
      <w:r>
        <w:rPr>
          <w:rFonts w:ascii="Consolas" w:hAnsi="Consolas" w:cs="Consolas"/>
          <w:b w:val="0"/>
          <w:color w:val="1E1E1E"/>
        </w:rPr>
        <w:t>ю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 w:val="0"/>
          <w:color w:val="1E1E1E"/>
        </w:rPr>
        <w:t>а</w:t>
      </w:r>
      <w:r>
        <w:rPr>
          <w:rFonts w:ascii="Consolas" w:hAnsi="Consolas" w:cs="Consolas"/>
          <w:b w:val="0"/>
          <w:color w:val="1E1E1E"/>
        </w:rPr>
        <w:t>т</w:t>
      </w:r>
      <w:r>
        <w:rPr>
          <w:rFonts w:ascii="Consolas" w:hAnsi="Consolas" w:cs="Consolas"/>
          <w:b w:val="0"/>
          <w:color w:val="1E1E1E"/>
        </w:rPr>
        <w:t>ы</w:t>
      </w:r>
      <w:r>
        <w:rPr>
          <w:rFonts w:ascii="Consolas" w:hAnsi="Consolas" w:cs="Consolas"/>
          <w:b w:val="0"/>
          <w:color w:val="1E1E1E"/>
        </w:rPr>
        <w:t>)</w:t>
      </w:r>
      <w:r>
        <w:rPr>
          <w:rFonts w:ascii="Consolas" w:hAnsi="Consolas" w:cs="Consolas"/>
          <w:b w:val="0"/>
          <w:color w:val="1E1E1E"/>
        </w:rPr>
        <w:t>: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pass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008000"/>
        </w:rPr>
        <w:t># заготовка: удалить студента</w:t>
      </w:r>
    </w:p>
    <w:p>
      <w:pPr>
        <w:spacing w:after="0" w:before="0"/>
        <w:shd w:val="clear" w:color="auto" w:fill="F7F7F7"/>
      </w:pPr>
    </w:p>
    <w:p>
      <w:pPr>
        <w:spacing w:after="0" w:before="0"/>
        <w:shd w:val="clear" w:color="auto" w:fill="F7F7F7"/>
      </w:pPr>
    </w:p>
    <w:p>
      <w:pPr>
        <w:spacing w:after="0" w:before="0"/>
        <w:shd w:val="clear" w:color="auto" w:fill="F7F7F7"/>
      </w:pPr>
      <w:r>
        <w:rPr>
          <w:rFonts w:ascii="Consolas" w:hAnsi="Consolas" w:cs="Consolas"/>
          <w:b/>
          <w:color w:val="AF00DB"/>
        </w:rPr>
        <w:t>def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с</w:t>
      </w:r>
      <w:r>
        <w:rPr>
          <w:rFonts w:ascii="Consolas" w:hAnsi="Consolas" w:cs="Consolas"/>
          <w:b w:val="0"/>
          <w:color w:val="1E1E1E"/>
        </w:rPr>
        <w:t>т</w:t>
      </w:r>
      <w:r>
        <w:rPr>
          <w:rFonts w:ascii="Consolas" w:hAnsi="Consolas" w:cs="Consolas"/>
          <w:b w:val="0"/>
          <w:color w:val="1E1E1E"/>
        </w:rPr>
        <w:t>у</w:t>
      </w:r>
      <w:r>
        <w:rPr>
          <w:rFonts w:ascii="Consolas" w:hAnsi="Consolas" w:cs="Consolas"/>
          <w:b w:val="0"/>
          <w:color w:val="1E1E1E"/>
        </w:rPr>
        <w:t>д</w:t>
      </w:r>
      <w:r>
        <w:rPr>
          <w:rFonts w:ascii="Consolas" w:hAnsi="Consolas" w:cs="Consolas"/>
          <w:b w:val="0"/>
          <w:color w:val="1E1E1E"/>
        </w:rPr>
        <w:t>е</w:t>
      </w:r>
      <w:r>
        <w:rPr>
          <w:rFonts w:ascii="Consolas" w:hAnsi="Consolas" w:cs="Consolas"/>
          <w:b w:val="0"/>
          <w:color w:val="1E1E1E"/>
        </w:rPr>
        <w:t>н</w:t>
      </w:r>
      <w:r>
        <w:rPr>
          <w:rFonts w:ascii="Consolas" w:hAnsi="Consolas" w:cs="Consolas"/>
          <w:b w:val="0"/>
          <w:color w:val="1E1E1E"/>
        </w:rPr>
        <w:t>т</w:t>
      </w:r>
      <w:r>
        <w:rPr>
          <w:rFonts w:ascii="Consolas" w:hAnsi="Consolas" w:cs="Consolas"/>
          <w:b w:val="0"/>
          <w:color w:val="1E1E1E"/>
        </w:rPr>
        <w:t>_</w:t>
      </w:r>
      <w:r>
        <w:rPr>
          <w:rFonts w:ascii="Consolas" w:hAnsi="Consolas" w:cs="Consolas"/>
          <w:b w:val="0"/>
          <w:color w:val="1E1E1E"/>
        </w:rPr>
        <w:t>і</w:t>
      </w:r>
      <w:r>
        <w:rPr>
          <w:rFonts w:ascii="Consolas" w:hAnsi="Consolas" w:cs="Consolas"/>
          <w:b w:val="0"/>
          <w:color w:val="1E1E1E"/>
        </w:rPr>
        <w:t>з</w:t>
      </w:r>
      <w:r>
        <w:rPr>
          <w:rFonts w:ascii="Consolas" w:hAnsi="Consolas" w:cs="Consolas"/>
          <w:b w:val="0"/>
          <w:color w:val="1E1E1E"/>
        </w:rPr>
        <w:t>д</w:t>
      </w:r>
      <w:r>
        <w:rPr>
          <w:rFonts w:ascii="Consolas" w:hAnsi="Consolas" w:cs="Consolas"/>
          <w:b w:val="0"/>
          <w:color w:val="1E1E1E"/>
        </w:rPr>
        <w:t>е</w:t>
      </w:r>
      <w:r>
        <w:rPr>
          <w:rFonts w:ascii="Consolas" w:hAnsi="Consolas" w:cs="Consolas"/>
          <w:b w:val="0"/>
          <w:color w:val="1E1E1E"/>
        </w:rPr>
        <w:t>у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 w:val="0"/>
          <w:color w:val="1E1E1E"/>
        </w:rPr>
        <w:t>а</w:t>
      </w:r>
      <w:r>
        <w:rPr>
          <w:rFonts w:ascii="Consolas" w:hAnsi="Consolas" w:cs="Consolas"/>
          <w:b w:val="0"/>
          <w:color w:val="1E1E1E"/>
        </w:rPr>
        <w:t>т</w:t>
      </w:r>
      <w:r>
        <w:rPr>
          <w:rFonts w:ascii="Consolas" w:hAnsi="Consolas" w:cs="Consolas"/>
          <w:b w:val="0"/>
          <w:color w:val="1E1E1E"/>
        </w:rPr>
        <w:t>ы</w:t>
      </w:r>
      <w:r>
        <w:rPr>
          <w:rFonts w:ascii="Consolas" w:hAnsi="Consolas" w:cs="Consolas"/>
          <w:b w:val="0"/>
          <w:color w:val="1E1E1E"/>
        </w:rPr>
        <w:t>)</w:t>
      </w:r>
      <w:r>
        <w:rPr>
          <w:rFonts w:ascii="Consolas" w:hAnsi="Consolas" w:cs="Consolas"/>
          <w:b w:val="0"/>
          <w:color w:val="1E1E1E"/>
        </w:rPr>
        <w:t>: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return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A31515"/>
        </w:rPr>
        <w:t>"Студент табылды: "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+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а</w:t>
      </w:r>
      <w:r>
        <w:rPr>
          <w:rFonts w:ascii="Consolas" w:hAnsi="Consolas" w:cs="Consolas"/>
          <w:b w:val="0"/>
          <w:color w:val="1E1E1E"/>
        </w:rPr>
        <w:t>т</w:t>
      </w:r>
      <w:r>
        <w:rPr>
          <w:rFonts w:ascii="Consolas" w:hAnsi="Consolas" w:cs="Consolas"/>
          <w:b w:val="0"/>
          <w:color w:val="1E1E1E"/>
        </w:rPr>
        <w:t>ы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008000"/>
        </w:rPr>
        <w:t># реализовано: поиск по имени</w:t>
      </w:r>
    </w:p>
    <w:p>
      <w:pPr>
        <w:spacing w:after="0" w:before="0"/>
        <w:shd w:val="clear" w:color="auto" w:fill="F7F7F7"/>
      </w:pPr>
    </w:p>
    <w:p>
      <w:pPr>
        <w:spacing w:after="0" w:before="0"/>
        <w:shd w:val="clear" w:color="auto" w:fill="F7F7F7"/>
      </w:pP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008000"/>
        </w:rPr>
        <w:t># --- Модуль «Оқытушылар»: 3 функции ---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/>
          <w:color w:val="AF00DB"/>
        </w:rPr>
        <w:t>def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о</w:t>
      </w:r>
      <w:r>
        <w:rPr>
          <w:rFonts w:ascii="Consolas" w:hAnsi="Consolas" w:cs="Consolas"/>
          <w:b w:val="0"/>
          <w:color w:val="1E1E1E"/>
        </w:rPr>
        <w:t>қ</w:t>
      </w:r>
      <w:r>
        <w:rPr>
          <w:rFonts w:ascii="Consolas" w:hAnsi="Consolas" w:cs="Consolas"/>
          <w:b w:val="0"/>
          <w:color w:val="1E1E1E"/>
        </w:rPr>
        <w:t>ы</w:t>
      </w:r>
      <w:r>
        <w:rPr>
          <w:rFonts w:ascii="Consolas" w:hAnsi="Consolas" w:cs="Consolas"/>
          <w:b w:val="0"/>
          <w:color w:val="1E1E1E"/>
        </w:rPr>
        <w:t>т</w:t>
      </w:r>
      <w:r>
        <w:rPr>
          <w:rFonts w:ascii="Consolas" w:hAnsi="Consolas" w:cs="Consolas"/>
          <w:b w:val="0"/>
          <w:color w:val="1E1E1E"/>
        </w:rPr>
        <w:t>у</w:t>
      </w:r>
      <w:r>
        <w:rPr>
          <w:rFonts w:ascii="Consolas" w:hAnsi="Consolas" w:cs="Consolas"/>
          <w:b w:val="0"/>
          <w:color w:val="1E1E1E"/>
        </w:rPr>
        <w:t>ш</w:t>
      </w:r>
      <w:r>
        <w:rPr>
          <w:rFonts w:ascii="Consolas" w:hAnsi="Consolas" w:cs="Consolas"/>
          <w:b w:val="0"/>
          <w:color w:val="1E1E1E"/>
        </w:rPr>
        <w:t>ы</w:t>
      </w:r>
      <w:r>
        <w:rPr>
          <w:rFonts w:ascii="Consolas" w:hAnsi="Consolas" w:cs="Consolas"/>
          <w:b w:val="0"/>
          <w:color w:val="1E1E1E"/>
        </w:rPr>
        <w:t>_</w:t>
      </w:r>
      <w:r>
        <w:rPr>
          <w:rFonts w:ascii="Consolas" w:hAnsi="Consolas" w:cs="Consolas"/>
          <w:b w:val="0"/>
          <w:color w:val="1E1E1E"/>
        </w:rPr>
        <w:t>қ</w:t>
      </w:r>
      <w:r>
        <w:rPr>
          <w:rFonts w:ascii="Consolas" w:hAnsi="Consolas" w:cs="Consolas"/>
          <w:b w:val="0"/>
          <w:color w:val="1E1E1E"/>
        </w:rPr>
        <w:t>о</w:t>
      </w:r>
      <w:r>
        <w:rPr>
          <w:rFonts w:ascii="Consolas" w:hAnsi="Consolas" w:cs="Consolas"/>
          <w:b w:val="0"/>
          <w:color w:val="1E1E1E"/>
        </w:rPr>
        <w:t>с</w:t>
      </w:r>
      <w:r>
        <w:rPr>
          <w:rFonts w:ascii="Consolas" w:hAnsi="Consolas" w:cs="Consolas"/>
          <w:b w:val="0"/>
          <w:color w:val="1E1E1E"/>
        </w:rPr>
        <w:t>у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 w:val="0"/>
          <w:color w:val="1E1E1E"/>
        </w:rPr>
        <w:t>а</w:t>
      </w:r>
      <w:r>
        <w:rPr>
          <w:rFonts w:ascii="Consolas" w:hAnsi="Consolas" w:cs="Consolas"/>
          <w:b w:val="0"/>
          <w:color w:val="1E1E1E"/>
        </w:rPr>
        <w:t>т</w:t>
      </w:r>
      <w:r>
        <w:rPr>
          <w:rFonts w:ascii="Consolas" w:hAnsi="Consolas" w:cs="Consolas"/>
          <w:b w:val="0"/>
          <w:color w:val="1E1E1E"/>
        </w:rPr>
        <w:t>ы</w:t>
      </w:r>
      <w:r>
        <w:rPr>
          <w:rFonts w:ascii="Consolas" w:hAnsi="Consolas" w:cs="Consolas"/>
          <w:b w:val="0"/>
          <w:color w:val="1E1E1E"/>
        </w:rPr>
        <w:t>)</w:t>
      </w:r>
      <w:r>
        <w:rPr>
          <w:rFonts w:ascii="Consolas" w:hAnsi="Consolas" w:cs="Consolas"/>
          <w:b w:val="0"/>
          <w:color w:val="1E1E1E"/>
        </w:rPr>
        <w:t>: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pass</w:t>
      </w:r>
    </w:p>
    <w:p>
      <w:pPr>
        <w:spacing w:after="0" w:before="0"/>
        <w:shd w:val="clear" w:color="auto" w:fill="F7F7F7"/>
      </w:pPr>
    </w:p>
    <w:p>
      <w:pPr>
        <w:spacing w:after="0" w:before="0"/>
        <w:shd w:val="clear" w:color="auto" w:fill="F7F7F7"/>
      </w:pPr>
    </w:p>
    <w:p>
      <w:pPr>
        <w:spacing w:after="0" w:before="0"/>
        <w:shd w:val="clear" w:color="auto" w:fill="F7F7F7"/>
      </w:pPr>
      <w:r>
        <w:rPr>
          <w:rFonts w:ascii="Consolas" w:hAnsi="Consolas" w:cs="Consolas"/>
          <w:b/>
          <w:color w:val="AF00DB"/>
        </w:rPr>
        <w:t>def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о</w:t>
      </w:r>
      <w:r>
        <w:rPr>
          <w:rFonts w:ascii="Consolas" w:hAnsi="Consolas" w:cs="Consolas"/>
          <w:b w:val="0"/>
          <w:color w:val="1E1E1E"/>
        </w:rPr>
        <w:t>қ</w:t>
      </w:r>
      <w:r>
        <w:rPr>
          <w:rFonts w:ascii="Consolas" w:hAnsi="Consolas" w:cs="Consolas"/>
          <w:b w:val="0"/>
          <w:color w:val="1E1E1E"/>
        </w:rPr>
        <w:t>ы</w:t>
      </w:r>
      <w:r>
        <w:rPr>
          <w:rFonts w:ascii="Consolas" w:hAnsi="Consolas" w:cs="Consolas"/>
          <w:b w:val="0"/>
          <w:color w:val="1E1E1E"/>
        </w:rPr>
        <w:t>т</w:t>
      </w:r>
      <w:r>
        <w:rPr>
          <w:rFonts w:ascii="Consolas" w:hAnsi="Consolas" w:cs="Consolas"/>
          <w:b w:val="0"/>
          <w:color w:val="1E1E1E"/>
        </w:rPr>
        <w:t>у</w:t>
      </w:r>
      <w:r>
        <w:rPr>
          <w:rFonts w:ascii="Consolas" w:hAnsi="Consolas" w:cs="Consolas"/>
          <w:b w:val="0"/>
          <w:color w:val="1E1E1E"/>
        </w:rPr>
        <w:t>ш</w:t>
      </w:r>
      <w:r>
        <w:rPr>
          <w:rFonts w:ascii="Consolas" w:hAnsi="Consolas" w:cs="Consolas"/>
          <w:b w:val="0"/>
          <w:color w:val="1E1E1E"/>
        </w:rPr>
        <w:t>ы</w:t>
      </w:r>
      <w:r>
        <w:rPr>
          <w:rFonts w:ascii="Consolas" w:hAnsi="Consolas" w:cs="Consolas"/>
          <w:b w:val="0"/>
          <w:color w:val="1E1E1E"/>
        </w:rPr>
        <w:t>_</w:t>
      </w:r>
      <w:r>
        <w:rPr>
          <w:rFonts w:ascii="Consolas" w:hAnsi="Consolas" w:cs="Consolas"/>
          <w:b w:val="0"/>
          <w:color w:val="1E1E1E"/>
        </w:rPr>
        <w:t>ж</w:t>
      </w:r>
      <w:r>
        <w:rPr>
          <w:rFonts w:ascii="Consolas" w:hAnsi="Consolas" w:cs="Consolas"/>
          <w:b w:val="0"/>
          <w:color w:val="1E1E1E"/>
        </w:rPr>
        <w:t>о</w:t>
      </w:r>
      <w:r>
        <w:rPr>
          <w:rFonts w:ascii="Consolas" w:hAnsi="Consolas" w:cs="Consolas"/>
          <w:b w:val="0"/>
          <w:color w:val="1E1E1E"/>
        </w:rPr>
        <w:t>ю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 w:val="0"/>
          <w:color w:val="1E1E1E"/>
        </w:rPr>
        <w:t>а</w:t>
      </w:r>
      <w:r>
        <w:rPr>
          <w:rFonts w:ascii="Consolas" w:hAnsi="Consolas" w:cs="Consolas"/>
          <w:b w:val="0"/>
          <w:color w:val="1E1E1E"/>
        </w:rPr>
        <w:t>т</w:t>
      </w:r>
      <w:r>
        <w:rPr>
          <w:rFonts w:ascii="Consolas" w:hAnsi="Consolas" w:cs="Consolas"/>
          <w:b w:val="0"/>
          <w:color w:val="1E1E1E"/>
        </w:rPr>
        <w:t>ы</w:t>
      </w:r>
      <w:r>
        <w:rPr>
          <w:rFonts w:ascii="Consolas" w:hAnsi="Consolas" w:cs="Consolas"/>
          <w:b w:val="0"/>
          <w:color w:val="1E1E1E"/>
        </w:rPr>
        <w:t>)</w:t>
      </w:r>
      <w:r>
        <w:rPr>
          <w:rFonts w:ascii="Consolas" w:hAnsi="Consolas" w:cs="Consolas"/>
          <w:b w:val="0"/>
          <w:color w:val="1E1E1E"/>
        </w:rPr>
        <w:t>: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pass</w:t>
      </w:r>
    </w:p>
    <w:p>
      <w:pPr>
        <w:spacing w:after="0" w:before="0"/>
        <w:shd w:val="clear" w:color="auto" w:fill="F7F7F7"/>
      </w:pPr>
    </w:p>
    <w:p>
      <w:pPr>
        <w:spacing w:after="0" w:before="0"/>
        <w:shd w:val="clear" w:color="auto" w:fill="F7F7F7"/>
      </w:pPr>
    </w:p>
    <w:p>
      <w:pPr>
        <w:spacing w:after="0" w:before="0"/>
        <w:shd w:val="clear" w:color="auto" w:fill="F7F7F7"/>
      </w:pPr>
      <w:r>
        <w:rPr>
          <w:rFonts w:ascii="Consolas" w:hAnsi="Consolas" w:cs="Consolas"/>
          <w:b/>
          <w:color w:val="AF00DB"/>
        </w:rPr>
        <w:t>def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о</w:t>
      </w:r>
      <w:r>
        <w:rPr>
          <w:rFonts w:ascii="Consolas" w:hAnsi="Consolas" w:cs="Consolas"/>
          <w:b w:val="0"/>
          <w:color w:val="1E1E1E"/>
        </w:rPr>
        <w:t>қ</w:t>
      </w:r>
      <w:r>
        <w:rPr>
          <w:rFonts w:ascii="Consolas" w:hAnsi="Consolas" w:cs="Consolas"/>
          <w:b w:val="0"/>
          <w:color w:val="1E1E1E"/>
        </w:rPr>
        <w:t>ы</w:t>
      </w:r>
      <w:r>
        <w:rPr>
          <w:rFonts w:ascii="Consolas" w:hAnsi="Consolas" w:cs="Consolas"/>
          <w:b w:val="0"/>
          <w:color w:val="1E1E1E"/>
        </w:rPr>
        <w:t>т</w:t>
      </w:r>
      <w:r>
        <w:rPr>
          <w:rFonts w:ascii="Consolas" w:hAnsi="Consolas" w:cs="Consolas"/>
          <w:b w:val="0"/>
          <w:color w:val="1E1E1E"/>
        </w:rPr>
        <w:t>у</w:t>
      </w:r>
      <w:r>
        <w:rPr>
          <w:rFonts w:ascii="Consolas" w:hAnsi="Consolas" w:cs="Consolas"/>
          <w:b w:val="0"/>
          <w:color w:val="1E1E1E"/>
        </w:rPr>
        <w:t>ш</w:t>
      </w:r>
      <w:r>
        <w:rPr>
          <w:rFonts w:ascii="Consolas" w:hAnsi="Consolas" w:cs="Consolas"/>
          <w:b w:val="0"/>
          <w:color w:val="1E1E1E"/>
        </w:rPr>
        <w:t>ы</w:t>
      </w:r>
      <w:r>
        <w:rPr>
          <w:rFonts w:ascii="Consolas" w:hAnsi="Consolas" w:cs="Consolas"/>
          <w:b w:val="0"/>
          <w:color w:val="1E1E1E"/>
        </w:rPr>
        <w:t>_</w:t>
      </w:r>
      <w:r>
        <w:rPr>
          <w:rFonts w:ascii="Consolas" w:hAnsi="Consolas" w:cs="Consolas"/>
          <w:b w:val="0"/>
          <w:color w:val="1E1E1E"/>
        </w:rPr>
        <w:t>і</w:t>
      </w:r>
      <w:r>
        <w:rPr>
          <w:rFonts w:ascii="Consolas" w:hAnsi="Consolas" w:cs="Consolas"/>
          <w:b w:val="0"/>
          <w:color w:val="1E1E1E"/>
        </w:rPr>
        <w:t>з</w:t>
      </w:r>
      <w:r>
        <w:rPr>
          <w:rFonts w:ascii="Consolas" w:hAnsi="Consolas" w:cs="Consolas"/>
          <w:b w:val="0"/>
          <w:color w:val="1E1E1E"/>
        </w:rPr>
        <w:t>д</w:t>
      </w:r>
      <w:r>
        <w:rPr>
          <w:rFonts w:ascii="Consolas" w:hAnsi="Consolas" w:cs="Consolas"/>
          <w:b w:val="0"/>
          <w:color w:val="1E1E1E"/>
        </w:rPr>
        <w:t>е</w:t>
      </w:r>
      <w:r>
        <w:rPr>
          <w:rFonts w:ascii="Consolas" w:hAnsi="Consolas" w:cs="Consolas"/>
          <w:b w:val="0"/>
          <w:color w:val="1E1E1E"/>
        </w:rPr>
        <w:t>у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 w:val="0"/>
          <w:color w:val="1E1E1E"/>
        </w:rPr>
        <w:t>а</w:t>
      </w:r>
      <w:r>
        <w:rPr>
          <w:rFonts w:ascii="Consolas" w:hAnsi="Consolas" w:cs="Consolas"/>
          <w:b w:val="0"/>
          <w:color w:val="1E1E1E"/>
        </w:rPr>
        <w:t>т</w:t>
      </w:r>
      <w:r>
        <w:rPr>
          <w:rFonts w:ascii="Consolas" w:hAnsi="Consolas" w:cs="Consolas"/>
          <w:b w:val="0"/>
          <w:color w:val="1E1E1E"/>
        </w:rPr>
        <w:t>ы</w:t>
      </w:r>
      <w:r>
        <w:rPr>
          <w:rFonts w:ascii="Consolas" w:hAnsi="Consolas" w:cs="Consolas"/>
          <w:b w:val="0"/>
          <w:color w:val="1E1E1E"/>
        </w:rPr>
        <w:t>)</w:t>
      </w:r>
      <w:r>
        <w:rPr>
          <w:rFonts w:ascii="Consolas" w:hAnsi="Consolas" w:cs="Consolas"/>
          <w:b w:val="0"/>
          <w:color w:val="1E1E1E"/>
        </w:rPr>
        <w:t>: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return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A31515"/>
        </w:rPr>
        <w:t>"Оқытушы табылды: "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+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а</w:t>
      </w:r>
      <w:r>
        <w:rPr>
          <w:rFonts w:ascii="Consolas" w:hAnsi="Consolas" w:cs="Consolas"/>
          <w:b w:val="0"/>
          <w:color w:val="1E1E1E"/>
        </w:rPr>
        <w:t>т</w:t>
      </w:r>
      <w:r>
        <w:rPr>
          <w:rFonts w:ascii="Consolas" w:hAnsi="Consolas" w:cs="Consolas"/>
          <w:b w:val="0"/>
          <w:color w:val="1E1E1E"/>
        </w:rPr>
        <w:t>ы</w:t>
      </w:r>
    </w:p>
    <w:p>
      <w:pPr>
        <w:spacing w:after="0" w:before="0"/>
        <w:shd w:val="clear" w:color="auto" w:fill="F7F7F7"/>
      </w:pPr>
    </w:p>
    <w:p>
      <w:pPr>
        <w:spacing w:after="0" w:before="0"/>
        <w:shd w:val="clear" w:color="auto" w:fill="F7F7F7"/>
      </w:pP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008000"/>
        </w:rPr>
        <w:t># --- Модуль «Пәндер»: 3 функции ---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/>
          <w:color w:val="AF00DB"/>
        </w:rPr>
        <w:t>def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п</w:t>
      </w:r>
      <w:r>
        <w:rPr>
          <w:rFonts w:ascii="Consolas" w:hAnsi="Consolas" w:cs="Consolas"/>
          <w:b w:val="0"/>
          <w:color w:val="1E1E1E"/>
        </w:rPr>
        <w:t>ә</w:t>
      </w:r>
      <w:r>
        <w:rPr>
          <w:rFonts w:ascii="Consolas" w:hAnsi="Consolas" w:cs="Consolas"/>
          <w:b w:val="0"/>
          <w:color w:val="1E1E1E"/>
        </w:rPr>
        <w:t>н</w:t>
      </w:r>
      <w:r>
        <w:rPr>
          <w:rFonts w:ascii="Consolas" w:hAnsi="Consolas" w:cs="Consolas"/>
          <w:b w:val="0"/>
          <w:color w:val="1E1E1E"/>
        </w:rPr>
        <w:t>_</w:t>
      </w:r>
      <w:r>
        <w:rPr>
          <w:rFonts w:ascii="Consolas" w:hAnsi="Consolas" w:cs="Consolas"/>
          <w:b w:val="0"/>
          <w:color w:val="1E1E1E"/>
        </w:rPr>
        <w:t>қ</w:t>
      </w:r>
      <w:r>
        <w:rPr>
          <w:rFonts w:ascii="Consolas" w:hAnsi="Consolas" w:cs="Consolas"/>
          <w:b w:val="0"/>
          <w:color w:val="1E1E1E"/>
        </w:rPr>
        <w:t>о</w:t>
      </w:r>
      <w:r>
        <w:rPr>
          <w:rFonts w:ascii="Consolas" w:hAnsi="Consolas" w:cs="Consolas"/>
          <w:b w:val="0"/>
          <w:color w:val="1E1E1E"/>
        </w:rPr>
        <w:t>с</w:t>
      </w:r>
      <w:r>
        <w:rPr>
          <w:rFonts w:ascii="Consolas" w:hAnsi="Consolas" w:cs="Consolas"/>
          <w:b w:val="0"/>
          <w:color w:val="1E1E1E"/>
        </w:rPr>
        <w:t>у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 w:val="0"/>
          <w:color w:val="1E1E1E"/>
        </w:rPr>
        <w:t>а</w:t>
      </w:r>
      <w:r>
        <w:rPr>
          <w:rFonts w:ascii="Consolas" w:hAnsi="Consolas" w:cs="Consolas"/>
          <w:b w:val="0"/>
          <w:color w:val="1E1E1E"/>
        </w:rPr>
        <w:t>т</w:t>
      </w:r>
      <w:r>
        <w:rPr>
          <w:rFonts w:ascii="Consolas" w:hAnsi="Consolas" w:cs="Consolas"/>
          <w:b w:val="0"/>
          <w:color w:val="1E1E1E"/>
        </w:rPr>
        <w:t>ы</w:t>
      </w:r>
      <w:r>
        <w:rPr>
          <w:rFonts w:ascii="Consolas" w:hAnsi="Consolas" w:cs="Consolas"/>
          <w:b w:val="0"/>
          <w:color w:val="1E1E1E"/>
        </w:rPr>
        <w:t>)</w:t>
      </w:r>
      <w:r>
        <w:rPr>
          <w:rFonts w:ascii="Consolas" w:hAnsi="Consolas" w:cs="Consolas"/>
          <w:b w:val="0"/>
          <w:color w:val="1E1E1E"/>
        </w:rPr>
        <w:t>: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pass</w:t>
      </w:r>
    </w:p>
    <w:p>
      <w:pPr>
        <w:spacing w:after="0" w:before="0"/>
        <w:shd w:val="clear" w:color="auto" w:fill="F7F7F7"/>
      </w:pPr>
    </w:p>
    <w:p>
      <w:pPr>
        <w:spacing w:after="0" w:before="0"/>
        <w:shd w:val="clear" w:color="auto" w:fill="F7F7F7"/>
      </w:pPr>
    </w:p>
    <w:p>
      <w:pPr>
        <w:spacing w:after="0" w:before="0"/>
        <w:shd w:val="clear" w:color="auto" w:fill="F7F7F7"/>
      </w:pPr>
      <w:r>
        <w:rPr>
          <w:rFonts w:ascii="Consolas" w:hAnsi="Consolas" w:cs="Consolas"/>
          <w:b/>
          <w:color w:val="AF00DB"/>
        </w:rPr>
        <w:t>def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п</w:t>
      </w:r>
      <w:r>
        <w:rPr>
          <w:rFonts w:ascii="Consolas" w:hAnsi="Consolas" w:cs="Consolas"/>
          <w:b w:val="0"/>
          <w:color w:val="1E1E1E"/>
        </w:rPr>
        <w:t>ә</w:t>
      </w:r>
      <w:r>
        <w:rPr>
          <w:rFonts w:ascii="Consolas" w:hAnsi="Consolas" w:cs="Consolas"/>
          <w:b w:val="0"/>
          <w:color w:val="1E1E1E"/>
        </w:rPr>
        <w:t>н</w:t>
      </w:r>
      <w:r>
        <w:rPr>
          <w:rFonts w:ascii="Consolas" w:hAnsi="Consolas" w:cs="Consolas"/>
          <w:b w:val="0"/>
          <w:color w:val="1E1E1E"/>
        </w:rPr>
        <w:t>_</w:t>
      </w:r>
      <w:r>
        <w:rPr>
          <w:rFonts w:ascii="Consolas" w:hAnsi="Consolas" w:cs="Consolas"/>
          <w:b w:val="0"/>
          <w:color w:val="1E1E1E"/>
        </w:rPr>
        <w:t>ж</w:t>
      </w:r>
      <w:r>
        <w:rPr>
          <w:rFonts w:ascii="Consolas" w:hAnsi="Consolas" w:cs="Consolas"/>
          <w:b w:val="0"/>
          <w:color w:val="1E1E1E"/>
        </w:rPr>
        <w:t>о</w:t>
      </w:r>
      <w:r>
        <w:rPr>
          <w:rFonts w:ascii="Consolas" w:hAnsi="Consolas" w:cs="Consolas"/>
          <w:b w:val="0"/>
          <w:color w:val="1E1E1E"/>
        </w:rPr>
        <w:t>ю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 w:val="0"/>
          <w:color w:val="1E1E1E"/>
        </w:rPr>
        <w:t>а</w:t>
      </w:r>
      <w:r>
        <w:rPr>
          <w:rFonts w:ascii="Consolas" w:hAnsi="Consolas" w:cs="Consolas"/>
          <w:b w:val="0"/>
          <w:color w:val="1E1E1E"/>
        </w:rPr>
        <w:t>т</w:t>
      </w:r>
      <w:r>
        <w:rPr>
          <w:rFonts w:ascii="Consolas" w:hAnsi="Consolas" w:cs="Consolas"/>
          <w:b w:val="0"/>
          <w:color w:val="1E1E1E"/>
        </w:rPr>
        <w:t>ы</w:t>
      </w:r>
      <w:r>
        <w:rPr>
          <w:rFonts w:ascii="Consolas" w:hAnsi="Consolas" w:cs="Consolas"/>
          <w:b w:val="0"/>
          <w:color w:val="1E1E1E"/>
        </w:rPr>
        <w:t>)</w:t>
      </w:r>
      <w:r>
        <w:rPr>
          <w:rFonts w:ascii="Consolas" w:hAnsi="Consolas" w:cs="Consolas"/>
          <w:b w:val="0"/>
          <w:color w:val="1E1E1E"/>
        </w:rPr>
        <w:t>: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pass</w:t>
      </w:r>
    </w:p>
    <w:p>
      <w:pPr>
        <w:spacing w:after="0" w:before="0"/>
        <w:shd w:val="clear" w:color="auto" w:fill="F7F7F7"/>
      </w:pPr>
    </w:p>
    <w:p>
      <w:pPr>
        <w:spacing w:after="0" w:before="0"/>
        <w:shd w:val="clear" w:color="auto" w:fill="F7F7F7"/>
      </w:pPr>
    </w:p>
    <w:p>
      <w:pPr>
        <w:spacing w:after="0" w:before="0"/>
        <w:shd w:val="clear" w:color="auto" w:fill="F7F7F7"/>
      </w:pPr>
      <w:r>
        <w:rPr>
          <w:rFonts w:ascii="Consolas" w:hAnsi="Consolas" w:cs="Consolas"/>
          <w:b/>
          <w:color w:val="AF00DB"/>
        </w:rPr>
        <w:t>def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п</w:t>
      </w:r>
      <w:r>
        <w:rPr>
          <w:rFonts w:ascii="Consolas" w:hAnsi="Consolas" w:cs="Consolas"/>
          <w:b w:val="0"/>
          <w:color w:val="1E1E1E"/>
        </w:rPr>
        <w:t>ә</w:t>
      </w:r>
      <w:r>
        <w:rPr>
          <w:rFonts w:ascii="Consolas" w:hAnsi="Consolas" w:cs="Consolas"/>
          <w:b w:val="0"/>
          <w:color w:val="1E1E1E"/>
        </w:rPr>
        <w:t>н</w:t>
      </w:r>
      <w:r>
        <w:rPr>
          <w:rFonts w:ascii="Consolas" w:hAnsi="Consolas" w:cs="Consolas"/>
          <w:b w:val="0"/>
          <w:color w:val="1E1E1E"/>
        </w:rPr>
        <w:t>_</w:t>
      </w:r>
      <w:r>
        <w:rPr>
          <w:rFonts w:ascii="Consolas" w:hAnsi="Consolas" w:cs="Consolas"/>
          <w:b w:val="0"/>
          <w:color w:val="1E1E1E"/>
        </w:rPr>
        <w:t>і</w:t>
      </w:r>
      <w:r>
        <w:rPr>
          <w:rFonts w:ascii="Consolas" w:hAnsi="Consolas" w:cs="Consolas"/>
          <w:b w:val="0"/>
          <w:color w:val="1E1E1E"/>
        </w:rPr>
        <w:t>з</w:t>
      </w:r>
      <w:r>
        <w:rPr>
          <w:rFonts w:ascii="Consolas" w:hAnsi="Consolas" w:cs="Consolas"/>
          <w:b w:val="0"/>
          <w:color w:val="1E1E1E"/>
        </w:rPr>
        <w:t>д</w:t>
      </w:r>
      <w:r>
        <w:rPr>
          <w:rFonts w:ascii="Consolas" w:hAnsi="Consolas" w:cs="Consolas"/>
          <w:b w:val="0"/>
          <w:color w:val="1E1E1E"/>
        </w:rPr>
        <w:t>е</w:t>
      </w:r>
      <w:r>
        <w:rPr>
          <w:rFonts w:ascii="Consolas" w:hAnsi="Consolas" w:cs="Consolas"/>
          <w:b w:val="0"/>
          <w:color w:val="1E1E1E"/>
        </w:rPr>
        <w:t>у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 w:val="0"/>
          <w:color w:val="1E1E1E"/>
        </w:rPr>
        <w:t>а</w:t>
      </w:r>
      <w:r>
        <w:rPr>
          <w:rFonts w:ascii="Consolas" w:hAnsi="Consolas" w:cs="Consolas"/>
          <w:b w:val="0"/>
          <w:color w:val="1E1E1E"/>
        </w:rPr>
        <w:t>т</w:t>
      </w:r>
      <w:r>
        <w:rPr>
          <w:rFonts w:ascii="Consolas" w:hAnsi="Consolas" w:cs="Consolas"/>
          <w:b w:val="0"/>
          <w:color w:val="1E1E1E"/>
        </w:rPr>
        <w:t>ы</w:t>
      </w:r>
      <w:r>
        <w:rPr>
          <w:rFonts w:ascii="Consolas" w:hAnsi="Consolas" w:cs="Consolas"/>
          <w:b w:val="0"/>
          <w:color w:val="1E1E1E"/>
        </w:rPr>
        <w:t>)</w:t>
      </w:r>
      <w:r>
        <w:rPr>
          <w:rFonts w:ascii="Consolas" w:hAnsi="Consolas" w:cs="Consolas"/>
          <w:b w:val="0"/>
          <w:color w:val="1E1E1E"/>
        </w:rPr>
        <w:t>: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return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A31515"/>
        </w:rPr>
        <w:t>"Пән табылды: "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+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а</w:t>
      </w:r>
      <w:r>
        <w:rPr>
          <w:rFonts w:ascii="Consolas" w:hAnsi="Consolas" w:cs="Consolas"/>
          <w:b w:val="0"/>
          <w:color w:val="1E1E1E"/>
        </w:rPr>
        <w:t>т</w:t>
      </w:r>
      <w:r>
        <w:rPr>
          <w:rFonts w:ascii="Consolas" w:hAnsi="Consolas" w:cs="Consolas"/>
          <w:b w:val="0"/>
          <w:color w:val="1E1E1E"/>
        </w:rPr>
        <w:t>ы</w:t>
      </w:r>
    </w:p>
    <w:p>
      <w:pPr>
        <w:spacing w:after="0" w:before="0"/>
        <w:shd w:val="clear" w:color="auto" w:fill="F7F7F7"/>
      </w:pPr>
    </w:p>
    <w:p>
      <w:pPr>
        <w:spacing w:after="0" w:before="0"/>
        <w:shd w:val="clear" w:color="auto" w:fill="F7F7F7"/>
      </w:pP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008000"/>
        </w:rPr>
        <w:t># --- Модуль «Бағалар»: 3 функции ---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/>
          <w:color w:val="AF00DB"/>
        </w:rPr>
        <w:t>def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б</w:t>
      </w:r>
      <w:r>
        <w:rPr>
          <w:rFonts w:ascii="Consolas" w:hAnsi="Consolas" w:cs="Consolas"/>
          <w:b w:val="0"/>
          <w:color w:val="1E1E1E"/>
        </w:rPr>
        <w:t>а</w:t>
      </w:r>
      <w:r>
        <w:rPr>
          <w:rFonts w:ascii="Consolas" w:hAnsi="Consolas" w:cs="Consolas"/>
          <w:b w:val="0"/>
          <w:color w:val="1E1E1E"/>
        </w:rPr>
        <w:t>ғ</w:t>
      </w:r>
      <w:r>
        <w:rPr>
          <w:rFonts w:ascii="Consolas" w:hAnsi="Consolas" w:cs="Consolas"/>
          <w:b w:val="0"/>
          <w:color w:val="1E1E1E"/>
        </w:rPr>
        <w:t>а</w:t>
      </w:r>
      <w:r>
        <w:rPr>
          <w:rFonts w:ascii="Consolas" w:hAnsi="Consolas" w:cs="Consolas"/>
          <w:b w:val="0"/>
          <w:color w:val="1E1E1E"/>
        </w:rPr>
        <w:t>_</w:t>
      </w:r>
      <w:r>
        <w:rPr>
          <w:rFonts w:ascii="Consolas" w:hAnsi="Consolas" w:cs="Consolas"/>
          <w:b w:val="0"/>
          <w:color w:val="1E1E1E"/>
        </w:rPr>
        <w:t>қ</w:t>
      </w:r>
      <w:r>
        <w:rPr>
          <w:rFonts w:ascii="Consolas" w:hAnsi="Consolas" w:cs="Consolas"/>
          <w:b w:val="0"/>
          <w:color w:val="1E1E1E"/>
        </w:rPr>
        <w:t>о</w:t>
      </w:r>
      <w:r>
        <w:rPr>
          <w:rFonts w:ascii="Consolas" w:hAnsi="Consolas" w:cs="Consolas"/>
          <w:b w:val="0"/>
          <w:color w:val="1E1E1E"/>
        </w:rPr>
        <w:t>ю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 w:val="0"/>
          <w:color w:val="1E1E1E"/>
        </w:rPr>
        <w:t>с</w:t>
      </w:r>
      <w:r>
        <w:rPr>
          <w:rFonts w:ascii="Consolas" w:hAnsi="Consolas" w:cs="Consolas"/>
          <w:b w:val="0"/>
          <w:color w:val="1E1E1E"/>
        </w:rPr>
        <w:t>т</w:t>
      </w:r>
      <w:r>
        <w:rPr>
          <w:rFonts w:ascii="Consolas" w:hAnsi="Consolas" w:cs="Consolas"/>
          <w:b w:val="0"/>
          <w:color w:val="1E1E1E"/>
        </w:rPr>
        <w:t>у</w:t>
      </w:r>
      <w:r>
        <w:rPr>
          <w:rFonts w:ascii="Consolas" w:hAnsi="Consolas" w:cs="Consolas"/>
          <w:b w:val="0"/>
          <w:color w:val="1E1E1E"/>
        </w:rPr>
        <w:t>д</w:t>
      </w:r>
      <w:r>
        <w:rPr>
          <w:rFonts w:ascii="Consolas" w:hAnsi="Consolas" w:cs="Consolas"/>
          <w:b w:val="0"/>
          <w:color w:val="1E1E1E"/>
        </w:rPr>
        <w:t>е</w:t>
      </w:r>
      <w:r>
        <w:rPr>
          <w:rFonts w:ascii="Consolas" w:hAnsi="Consolas" w:cs="Consolas"/>
          <w:b w:val="0"/>
          <w:color w:val="1E1E1E"/>
        </w:rPr>
        <w:t>н</w:t>
      </w:r>
      <w:r>
        <w:rPr>
          <w:rFonts w:ascii="Consolas" w:hAnsi="Consolas" w:cs="Consolas"/>
          <w:b w:val="0"/>
          <w:color w:val="1E1E1E"/>
        </w:rPr>
        <w:t>т</w:t>
      </w:r>
      <w:r>
        <w:rPr>
          <w:rFonts w:ascii="Consolas" w:hAnsi="Consolas" w:cs="Consolas"/>
          <w:b w:val="0"/>
          <w:color w:val="1E1E1E"/>
        </w:rPr>
        <w:t>,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б</w:t>
      </w:r>
      <w:r>
        <w:rPr>
          <w:rFonts w:ascii="Consolas" w:hAnsi="Consolas" w:cs="Consolas"/>
          <w:b w:val="0"/>
          <w:color w:val="1E1E1E"/>
        </w:rPr>
        <w:t>а</w:t>
      </w:r>
      <w:r>
        <w:rPr>
          <w:rFonts w:ascii="Consolas" w:hAnsi="Consolas" w:cs="Consolas"/>
          <w:b w:val="0"/>
          <w:color w:val="1E1E1E"/>
        </w:rPr>
        <w:t>ғ</w:t>
      </w:r>
      <w:r>
        <w:rPr>
          <w:rFonts w:ascii="Consolas" w:hAnsi="Consolas" w:cs="Consolas"/>
          <w:b w:val="0"/>
          <w:color w:val="1E1E1E"/>
        </w:rPr>
        <w:t>а</w:t>
      </w:r>
      <w:r>
        <w:rPr>
          <w:rFonts w:ascii="Consolas" w:hAnsi="Consolas" w:cs="Consolas"/>
          <w:b w:val="0"/>
          <w:color w:val="1E1E1E"/>
        </w:rPr>
        <w:t>)</w:t>
      </w:r>
      <w:r>
        <w:rPr>
          <w:rFonts w:ascii="Consolas" w:hAnsi="Consolas" w:cs="Consolas"/>
          <w:b w:val="0"/>
          <w:color w:val="1E1E1E"/>
        </w:rPr>
        <w:t>: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pass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008000"/>
        </w:rPr>
        <w:t># поставить оценку</w:t>
      </w:r>
    </w:p>
    <w:p>
      <w:pPr>
        <w:spacing w:after="0" w:before="0"/>
        <w:shd w:val="clear" w:color="auto" w:fill="F7F7F7"/>
      </w:pPr>
    </w:p>
    <w:p>
      <w:pPr>
        <w:spacing w:after="0" w:before="0"/>
        <w:shd w:val="clear" w:color="auto" w:fill="F7F7F7"/>
      </w:pPr>
    </w:p>
    <w:p>
      <w:pPr>
        <w:spacing w:after="0" w:before="0"/>
        <w:shd w:val="clear" w:color="auto" w:fill="F7F7F7"/>
      </w:pPr>
      <w:r>
        <w:rPr>
          <w:rFonts w:ascii="Consolas" w:hAnsi="Consolas" w:cs="Consolas"/>
          <w:b/>
          <w:color w:val="AF00DB"/>
        </w:rPr>
        <w:t>def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б</w:t>
      </w:r>
      <w:r>
        <w:rPr>
          <w:rFonts w:ascii="Consolas" w:hAnsi="Consolas" w:cs="Consolas"/>
          <w:b w:val="0"/>
          <w:color w:val="1E1E1E"/>
        </w:rPr>
        <w:t>а</w:t>
      </w:r>
      <w:r>
        <w:rPr>
          <w:rFonts w:ascii="Consolas" w:hAnsi="Consolas" w:cs="Consolas"/>
          <w:b w:val="0"/>
          <w:color w:val="1E1E1E"/>
        </w:rPr>
        <w:t>ғ</w:t>
      </w:r>
      <w:r>
        <w:rPr>
          <w:rFonts w:ascii="Consolas" w:hAnsi="Consolas" w:cs="Consolas"/>
          <w:b w:val="0"/>
          <w:color w:val="1E1E1E"/>
        </w:rPr>
        <w:t>а</w:t>
      </w:r>
      <w:r>
        <w:rPr>
          <w:rFonts w:ascii="Consolas" w:hAnsi="Consolas" w:cs="Consolas"/>
          <w:b w:val="0"/>
          <w:color w:val="1E1E1E"/>
        </w:rPr>
        <w:t>_</w:t>
      </w:r>
      <w:r>
        <w:rPr>
          <w:rFonts w:ascii="Consolas" w:hAnsi="Consolas" w:cs="Consolas"/>
          <w:b w:val="0"/>
          <w:color w:val="1E1E1E"/>
        </w:rPr>
        <w:t>ө</w:t>
      </w:r>
      <w:r>
        <w:rPr>
          <w:rFonts w:ascii="Consolas" w:hAnsi="Consolas" w:cs="Consolas"/>
          <w:b w:val="0"/>
          <w:color w:val="1E1E1E"/>
        </w:rPr>
        <w:t>з</w:t>
      </w:r>
      <w:r>
        <w:rPr>
          <w:rFonts w:ascii="Consolas" w:hAnsi="Consolas" w:cs="Consolas"/>
          <w:b w:val="0"/>
          <w:color w:val="1E1E1E"/>
        </w:rPr>
        <w:t>г</w:t>
      </w:r>
      <w:r>
        <w:rPr>
          <w:rFonts w:ascii="Consolas" w:hAnsi="Consolas" w:cs="Consolas"/>
          <w:b w:val="0"/>
          <w:color w:val="1E1E1E"/>
        </w:rPr>
        <w:t>е</w:t>
      </w:r>
      <w:r>
        <w:rPr>
          <w:rFonts w:ascii="Consolas" w:hAnsi="Consolas" w:cs="Consolas"/>
          <w:b w:val="0"/>
          <w:color w:val="1E1E1E"/>
        </w:rPr>
        <w:t>р</w:t>
      </w:r>
      <w:r>
        <w:rPr>
          <w:rFonts w:ascii="Consolas" w:hAnsi="Consolas" w:cs="Consolas"/>
          <w:b w:val="0"/>
          <w:color w:val="1E1E1E"/>
        </w:rPr>
        <w:t>т</w:t>
      </w:r>
      <w:r>
        <w:rPr>
          <w:rFonts w:ascii="Consolas" w:hAnsi="Consolas" w:cs="Consolas"/>
          <w:b w:val="0"/>
          <w:color w:val="1E1E1E"/>
        </w:rPr>
        <w:t>у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 w:val="0"/>
          <w:color w:val="1E1E1E"/>
        </w:rPr>
        <w:t>с</w:t>
      </w:r>
      <w:r>
        <w:rPr>
          <w:rFonts w:ascii="Consolas" w:hAnsi="Consolas" w:cs="Consolas"/>
          <w:b w:val="0"/>
          <w:color w:val="1E1E1E"/>
        </w:rPr>
        <w:t>т</w:t>
      </w:r>
      <w:r>
        <w:rPr>
          <w:rFonts w:ascii="Consolas" w:hAnsi="Consolas" w:cs="Consolas"/>
          <w:b w:val="0"/>
          <w:color w:val="1E1E1E"/>
        </w:rPr>
        <w:t>у</w:t>
      </w:r>
      <w:r>
        <w:rPr>
          <w:rFonts w:ascii="Consolas" w:hAnsi="Consolas" w:cs="Consolas"/>
          <w:b w:val="0"/>
          <w:color w:val="1E1E1E"/>
        </w:rPr>
        <w:t>д</w:t>
      </w:r>
      <w:r>
        <w:rPr>
          <w:rFonts w:ascii="Consolas" w:hAnsi="Consolas" w:cs="Consolas"/>
          <w:b w:val="0"/>
          <w:color w:val="1E1E1E"/>
        </w:rPr>
        <w:t>е</w:t>
      </w:r>
      <w:r>
        <w:rPr>
          <w:rFonts w:ascii="Consolas" w:hAnsi="Consolas" w:cs="Consolas"/>
          <w:b w:val="0"/>
          <w:color w:val="1E1E1E"/>
        </w:rPr>
        <w:t>н</w:t>
      </w:r>
      <w:r>
        <w:rPr>
          <w:rFonts w:ascii="Consolas" w:hAnsi="Consolas" w:cs="Consolas"/>
          <w:b w:val="0"/>
          <w:color w:val="1E1E1E"/>
        </w:rPr>
        <w:t>т</w:t>
      </w:r>
      <w:r>
        <w:rPr>
          <w:rFonts w:ascii="Consolas" w:hAnsi="Consolas" w:cs="Consolas"/>
          <w:b w:val="0"/>
          <w:color w:val="1E1E1E"/>
        </w:rPr>
        <w:t>,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б</w:t>
      </w:r>
      <w:r>
        <w:rPr>
          <w:rFonts w:ascii="Consolas" w:hAnsi="Consolas" w:cs="Consolas"/>
          <w:b w:val="0"/>
          <w:color w:val="1E1E1E"/>
        </w:rPr>
        <w:t>а</w:t>
      </w:r>
      <w:r>
        <w:rPr>
          <w:rFonts w:ascii="Consolas" w:hAnsi="Consolas" w:cs="Consolas"/>
          <w:b w:val="0"/>
          <w:color w:val="1E1E1E"/>
        </w:rPr>
        <w:t>ғ</w:t>
      </w:r>
      <w:r>
        <w:rPr>
          <w:rFonts w:ascii="Consolas" w:hAnsi="Consolas" w:cs="Consolas"/>
          <w:b w:val="0"/>
          <w:color w:val="1E1E1E"/>
        </w:rPr>
        <w:t>а</w:t>
      </w:r>
      <w:r>
        <w:rPr>
          <w:rFonts w:ascii="Consolas" w:hAnsi="Consolas" w:cs="Consolas"/>
          <w:b w:val="0"/>
          <w:color w:val="1E1E1E"/>
        </w:rPr>
        <w:t>)</w:t>
      </w:r>
      <w:r>
        <w:rPr>
          <w:rFonts w:ascii="Consolas" w:hAnsi="Consolas" w:cs="Consolas"/>
          <w:b w:val="0"/>
          <w:color w:val="1E1E1E"/>
        </w:rPr>
        <w:t>: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pass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008000"/>
        </w:rPr>
        <w:t># изменить оценку</w:t>
      </w:r>
    </w:p>
    <w:p>
      <w:pPr>
        <w:spacing w:after="0" w:before="0"/>
        <w:shd w:val="clear" w:color="auto" w:fill="F7F7F7"/>
      </w:pPr>
    </w:p>
    <w:p>
      <w:pPr>
        <w:spacing w:after="0" w:before="0"/>
        <w:shd w:val="clear" w:color="auto" w:fill="F7F7F7"/>
      </w:pPr>
    </w:p>
    <w:p>
      <w:pPr>
        <w:spacing w:after="0" w:before="0"/>
        <w:shd w:val="clear" w:color="auto" w:fill="F7F7F7"/>
      </w:pPr>
      <w:r>
        <w:rPr>
          <w:rFonts w:ascii="Consolas" w:hAnsi="Consolas" w:cs="Consolas"/>
          <w:b/>
          <w:color w:val="AF00DB"/>
        </w:rPr>
        <w:t>def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б</w:t>
      </w:r>
      <w:r>
        <w:rPr>
          <w:rFonts w:ascii="Consolas" w:hAnsi="Consolas" w:cs="Consolas"/>
          <w:b w:val="0"/>
          <w:color w:val="1E1E1E"/>
        </w:rPr>
        <w:t>а</w:t>
      </w:r>
      <w:r>
        <w:rPr>
          <w:rFonts w:ascii="Consolas" w:hAnsi="Consolas" w:cs="Consolas"/>
          <w:b w:val="0"/>
          <w:color w:val="1E1E1E"/>
        </w:rPr>
        <w:t>ғ</w:t>
      </w:r>
      <w:r>
        <w:rPr>
          <w:rFonts w:ascii="Consolas" w:hAnsi="Consolas" w:cs="Consolas"/>
          <w:b w:val="0"/>
          <w:color w:val="1E1E1E"/>
        </w:rPr>
        <w:t>а</w:t>
      </w:r>
      <w:r>
        <w:rPr>
          <w:rFonts w:ascii="Consolas" w:hAnsi="Consolas" w:cs="Consolas"/>
          <w:b w:val="0"/>
          <w:color w:val="1E1E1E"/>
        </w:rPr>
        <w:t>_</w:t>
      </w:r>
      <w:r>
        <w:rPr>
          <w:rFonts w:ascii="Consolas" w:hAnsi="Consolas" w:cs="Consolas"/>
          <w:b w:val="0"/>
          <w:color w:val="1E1E1E"/>
        </w:rPr>
        <w:t>к</w:t>
      </w:r>
      <w:r>
        <w:rPr>
          <w:rFonts w:ascii="Consolas" w:hAnsi="Consolas" w:cs="Consolas"/>
          <w:b w:val="0"/>
          <w:color w:val="1E1E1E"/>
        </w:rPr>
        <w:t>ө</w:t>
      </w:r>
      <w:r>
        <w:rPr>
          <w:rFonts w:ascii="Consolas" w:hAnsi="Consolas" w:cs="Consolas"/>
          <w:b w:val="0"/>
          <w:color w:val="1E1E1E"/>
        </w:rPr>
        <w:t>р</w:t>
      </w:r>
      <w:r>
        <w:rPr>
          <w:rFonts w:ascii="Consolas" w:hAnsi="Consolas" w:cs="Consolas"/>
          <w:b w:val="0"/>
          <w:color w:val="1E1E1E"/>
        </w:rPr>
        <w:t>с</w:t>
      </w:r>
      <w:r>
        <w:rPr>
          <w:rFonts w:ascii="Consolas" w:hAnsi="Consolas" w:cs="Consolas"/>
          <w:b w:val="0"/>
          <w:color w:val="1E1E1E"/>
        </w:rPr>
        <w:t>е</w:t>
      </w:r>
      <w:r>
        <w:rPr>
          <w:rFonts w:ascii="Consolas" w:hAnsi="Consolas" w:cs="Consolas"/>
          <w:b w:val="0"/>
          <w:color w:val="1E1E1E"/>
        </w:rPr>
        <w:t>т</w:t>
      </w:r>
      <w:r>
        <w:rPr>
          <w:rFonts w:ascii="Consolas" w:hAnsi="Consolas" w:cs="Consolas"/>
          <w:b w:val="0"/>
          <w:color w:val="1E1E1E"/>
        </w:rPr>
        <w:t>у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 w:val="0"/>
          <w:color w:val="1E1E1E"/>
        </w:rPr>
        <w:t>с</w:t>
      </w:r>
      <w:r>
        <w:rPr>
          <w:rFonts w:ascii="Consolas" w:hAnsi="Consolas" w:cs="Consolas"/>
          <w:b w:val="0"/>
          <w:color w:val="1E1E1E"/>
        </w:rPr>
        <w:t>т</w:t>
      </w:r>
      <w:r>
        <w:rPr>
          <w:rFonts w:ascii="Consolas" w:hAnsi="Consolas" w:cs="Consolas"/>
          <w:b w:val="0"/>
          <w:color w:val="1E1E1E"/>
        </w:rPr>
        <w:t>у</w:t>
      </w:r>
      <w:r>
        <w:rPr>
          <w:rFonts w:ascii="Consolas" w:hAnsi="Consolas" w:cs="Consolas"/>
          <w:b w:val="0"/>
          <w:color w:val="1E1E1E"/>
        </w:rPr>
        <w:t>д</w:t>
      </w:r>
      <w:r>
        <w:rPr>
          <w:rFonts w:ascii="Consolas" w:hAnsi="Consolas" w:cs="Consolas"/>
          <w:b w:val="0"/>
          <w:color w:val="1E1E1E"/>
        </w:rPr>
        <w:t>е</w:t>
      </w:r>
      <w:r>
        <w:rPr>
          <w:rFonts w:ascii="Consolas" w:hAnsi="Consolas" w:cs="Consolas"/>
          <w:b w:val="0"/>
          <w:color w:val="1E1E1E"/>
        </w:rPr>
        <w:t>н</w:t>
      </w:r>
      <w:r>
        <w:rPr>
          <w:rFonts w:ascii="Consolas" w:hAnsi="Consolas" w:cs="Consolas"/>
          <w:b w:val="0"/>
          <w:color w:val="1E1E1E"/>
        </w:rPr>
        <w:t>т</w:t>
      </w:r>
      <w:r>
        <w:rPr>
          <w:rFonts w:ascii="Consolas" w:hAnsi="Consolas" w:cs="Consolas"/>
          <w:b w:val="0"/>
          <w:color w:val="1E1E1E"/>
        </w:rPr>
        <w:t>)</w:t>
      </w:r>
      <w:r>
        <w:rPr>
          <w:rFonts w:ascii="Consolas" w:hAnsi="Consolas" w:cs="Consolas"/>
          <w:b w:val="0"/>
          <w:color w:val="1E1E1E"/>
        </w:rPr>
        <w:t>: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return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A31515"/>
        </w:rPr>
        <w:t>"Бағалары бар"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008000"/>
        </w:rPr>
        <w:t># показать оценки</w:t>
      </w:r>
    </w:p>
    <w:p>
      <w:pPr>
        <w:spacing w:after="0" w:before="0"/>
        <w:shd w:val="clear" w:color="auto" w:fill="F7F7F7"/>
      </w:pPr>
    </w:p>
    <w:p>
      <w:pPr>
        <w:spacing w:after="0" w:before="0"/>
        <w:shd w:val="clear" w:color="auto" w:fill="F7F7F7"/>
      </w:pP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008000"/>
        </w:rPr>
        <w:t># --- Модуль «Кесте»: 3 функции ---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/>
          <w:color w:val="AF00DB"/>
        </w:rPr>
        <w:t>def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к</w:t>
      </w:r>
      <w:r>
        <w:rPr>
          <w:rFonts w:ascii="Consolas" w:hAnsi="Consolas" w:cs="Consolas"/>
          <w:b w:val="0"/>
          <w:color w:val="1E1E1E"/>
        </w:rPr>
        <w:t>е</w:t>
      </w:r>
      <w:r>
        <w:rPr>
          <w:rFonts w:ascii="Consolas" w:hAnsi="Consolas" w:cs="Consolas"/>
          <w:b w:val="0"/>
          <w:color w:val="1E1E1E"/>
        </w:rPr>
        <w:t>с</w:t>
      </w:r>
      <w:r>
        <w:rPr>
          <w:rFonts w:ascii="Consolas" w:hAnsi="Consolas" w:cs="Consolas"/>
          <w:b w:val="0"/>
          <w:color w:val="1E1E1E"/>
        </w:rPr>
        <w:t>т</w:t>
      </w:r>
      <w:r>
        <w:rPr>
          <w:rFonts w:ascii="Consolas" w:hAnsi="Consolas" w:cs="Consolas"/>
          <w:b w:val="0"/>
          <w:color w:val="1E1E1E"/>
        </w:rPr>
        <w:t>е</w:t>
      </w:r>
      <w:r>
        <w:rPr>
          <w:rFonts w:ascii="Consolas" w:hAnsi="Consolas" w:cs="Consolas"/>
          <w:b w:val="0"/>
          <w:color w:val="1E1E1E"/>
        </w:rPr>
        <w:t>_</w:t>
      </w:r>
      <w:r>
        <w:rPr>
          <w:rFonts w:ascii="Consolas" w:hAnsi="Consolas" w:cs="Consolas"/>
          <w:b w:val="0"/>
          <w:color w:val="1E1E1E"/>
        </w:rPr>
        <w:t>қ</w:t>
      </w:r>
      <w:r>
        <w:rPr>
          <w:rFonts w:ascii="Consolas" w:hAnsi="Consolas" w:cs="Consolas"/>
          <w:b w:val="0"/>
          <w:color w:val="1E1E1E"/>
        </w:rPr>
        <w:t>ұ</w:t>
      </w:r>
      <w:r>
        <w:rPr>
          <w:rFonts w:ascii="Consolas" w:hAnsi="Consolas" w:cs="Consolas"/>
          <w:b w:val="0"/>
          <w:color w:val="1E1E1E"/>
        </w:rPr>
        <w:t>р</w:t>
      </w:r>
      <w:r>
        <w:rPr>
          <w:rFonts w:ascii="Consolas" w:hAnsi="Consolas" w:cs="Consolas"/>
          <w:b w:val="0"/>
          <w:color w:val="1E1E1E"/>
        </w:rPr>
        <w:t>у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 w:val="0"/>
          <w:color w:val="1E1E1E"/>
        </w:rPr>
        <w:t>т</w:t>
      </w:r>
      <w:r>
        <w:rPr>
          <w:rFonts w:ascii="Consolas" w:hAnsi="Consolas" w:cs="Consolas"/>
          <w:b w:val="0"/>
          <w:color w:val="1E1E1E"/>
        </w:rPr>
        <w:t>о</w:t>
      </w:r>
      <w:r>
        <w:rPr>
          <w:rFonts w:ascii="Consolas" w:hAnsi="Consolas" w:cs="Consolas"/>
          <w:b w:val="0"/>
          <w:color w:val="1E1E1E"/>
        </w:rPr>
        <w:t>п</w:t>
      </w:r>
      <w:r>
        <w:rPr>
          <w:rFonts w:ascii="Consolas" w:hAnsi="Consolas" w:cs="Consolas"/>
          <w:b w:val="0"/>
          <w:color w:val="1E1E1E"/>
        </w:rPr>
        <w:t>)</w:t>
      </w:r>
      <w:r>
        <w:rPr>
          <w:rFonts w:ascii="Consolas" w:hAnsi="Consolas" w:cs="Consolas"/>
          <w:b w:val="0"/>
          <w:color w:val="1E1E1E"/>
        </w:rPr>
        <w:t>: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pass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008000"/>
        </w:rPr>
        <w:t># составить расписание группы</w:t>
      </w:r>
    </w:p>
    <w:p>
      <w:pPr>
        <w:spacing w:after="0" w:before="0"/>
        <w:shd w:val="clear" w:color="auto" w:fill="F7F7F7"/>
      </w:pPr>
    </w:p>
    <w:p>
      <w:pPr>
        <w:spacing w:after="0" w:before="0"/>
        <w:shd w:val="clear" w:color="auto" w:fill="F7F7F7"/>
      </w:pPr>
    </w:p>
    <w:p>
      <w:pPr>
        <w:spacing w:after="0" w:before="0"/>
        <w:shd w:val="clear" w:color="auto" w:fill="F7F7F7"/>
      </w:pPr>
      <w:r>
        <w:rPr>
          <w:rFonts w:ascii="Consolas" w:hAnsi="Consolas" w:cs="Consolas"/>
          <w:b/>
          <w:color w:val="AF00DB"/>
        </w:rPr>
        <w:t>def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к</w:t>
      </w:r>
      <w:r>
        <w:rPr>
          <w:rFonts w:ascii="Consolas" w:hAnsi="Consolas" w:cs="Consolas"/>
          <w:b w:val="0"/>
          <w:color w:val="1E1E1E"/>
        </w:rPr>
        <w:t>е</w:t>
      </w:r>
      <w:r>
        <w:rPr>
          <w:rFonts w:ascii="Consolas" w:hAnsi="Consolas" w:cs="Consolas"/>
          <w:b w:val="0"/>
          <w:color w:val="1E1E1E"/>
        </w:rPr>
        <w:t>с</w:t>
      </w:r>
      <w:r>
        <w:rPr>
          <w:rFonts w:ascii="Consolas" w:hAnsi="Consolas" w:cs="Consolas"/>
          <w:b w:val="0"/>
          <w:color w:val="1E1E1E"/>
        </w:rPr>
        <w:t>т</w:t>
      </w:r>
      <w:r>
        <w:rPr>
          <w:rFonts w:ascii="Consolas" w:hAnsi="Consolas" w:cs="Consolas"/>
          <w:b w:val="0"/>
          <w:color w:val="1E1E1E"/>
        </w:rPr>
        <w:t>е</w:t>
      </w:r>
      <w:r>
        <w:rPr>
          <w:rFonts w:ascii="Consolas" w:hAnsi="Consolas" w:cs="Consolas"/>
          <w:b w:val="0"/>
          <w:color w:val="1E1E1E"/>
        </w:rPr>
        <w:t>_</w:t>
      </w:r>
      <w:r>
        <w:rPr>
          <w:rFonts w:ascii="Consolas" w:hAnsi="Consolas" w:cs="Consolas"/>
          <w:b w:val="0"/>
          <w:color w:val="1E1E1E"/>
        </w:rPr>
        <w:t>ө</w:t>
      </w:r>
      <w:r>
        <w:rPr>
          <w:rFonts w:ascii="Consolas" w:hAnsi="Consolas" w:cs="Consolas"/>
          <w:b w:val="0"/>
          <w:color w:val="1E1E1E"/>
        </w:rPr>
        <w:t>з</w:t>
      </w:r>
      <w:r>
        <w:rPr>
          <w:rFonts w:ascii="Consolas" w:hAnsi="Consolas" w:cs="Consolas"/>
          <w:b w:val="0"/>
          <w:color w:val="1E1E1E"/>
        </w:rPr>
        <w:t>г</w:t>
      </w:r>
      <w:r>
        <w:rPr>
          <w:rFonts w:ascii="Consolas" w:hAnsi="Consolas" w:cs="Consolas"/>
          <w:b w:val="0"/>
          <w:color w:val="1E1E1E"/>
        </w:rPr>
        <w:t>е</w:t>
      </w:r>
      <w:r>
        <w:rPr>
          <w:rFonts w:ascii="Consolas" w:hAnsi="Consolas" w:cs="Consolas"/>
          <w:b w:val="0"/>
          <w:color w:val="1E1E1E"/>
        </w:rPr>
        <w:t>р</w:t>
      </w:r>
      <w:r>
        <w:rPr>
          <w:rFonts w:ascii="Consolas" w:hAnsi="Consolas" w:cs="Consolas"/>
          <w:b w:val="0"/>
          <w:color w:val="1E1E1E"/>
        </w:rPr>
        <w:t>т</w:t>
      </w:r>
      <w:r>
        <w:rPr>
          <w:rFonts w:ascii="Consolas" w:hAnsi="Consolas" w:cs="Consolas"/>
          <w:b w:val="0"/>
          <w:color w:val="1E1E1E"/>
        </w:rPr>
        <w:t>у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 w:val="0"/>
          <w:color w:val="1E1E1E"/>
        </w:rPr>
        <w:t>т</w:t>
      </w:r>
      <w:r>
        <w:rPr>
          <w:rFonts w:ascii="Consolas" w:hAnsi="Consolas" w:cs="Consolas"/>
          <w:b w:val="0"/>
          <w:color w:val="1E1E1E"/>
        </w:rPr>
        <w:t>о</w:t>
      </w:r>
      <w:r>
        <w:rPr>
          <w:rFonts w:ascii="Consolas" w:hAnsi="Consolas" w:cs="Consolas"/>
          <w:b w:val="0"/>
          <w:color w:val="1E1E1E"/>
        </w:rPr>
        <w:t>п</w:t>
      </w:r>
      <w:r>
        <w:rPr>
          <w:rFonts w:ascii="Consolas" w:hAnsi="Consolas" w:cs="Consolas"/>
          <w:b w:val="0"/>
          <w:color w:val="1E1E1E"/>
        </w:rPr>
        <w:t>)</w:t>
      </w:r>
      <w:r>
        <w:rPr>
          <w:rFonts w:ascii="Consolas" w:hAnsi="Consolas" w:cs="Consolas"/>
          <w:b w:val="0"/>
          <w:color w:val="1E1E1E"/>
        </w:rPr>
        <w:t>: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pass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008000"/>
        </w:rPr>
        <w:t># изменить расписание</w:t>
      </w:r>
    </w:p>
    <w:p>
      <w:pPr>
        <w:spacing w:after="0" w:before="0"/>
        <w:shd w:val="clear" w:color="auto" w:fill="F7F7F7"/>
      </w:pPr>
    </w:p>
    <w:p>
      <w:pPr>
        <w:spacing w:after="0" w:before="0"/>
        <w:shd w:val="clear" w:color="auto" w:fill="F7F7F7"/>
      </w:pPr>
    </w:p>
    <w:p>
      <w:pPr>
        <w:spacing w:after="0" w:before="0"/>
        <w:shd w:val="clear" w:color="auto" w:fill="F7F7F7"/>
      </w:pPr>
      <w:r>
        <w:rPr>
          <w:rFonts w:ascii="Consolas" w:hAnsi="Consolas" w:cs="Consolas"/>
          <w:b/>
          <w:color w:val="AF00DB"/>
        </w:rPr>
        <w:t>def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к</w:t>
      </w:r>
      <w:r>
        <w:rPr>
          <w:rFonts w:ascii="Consolas" w:hAnsi="Consolas" w:cs="Consolas"/>
          <w:b w:val="0"/>
          <w:color w:val="1E1E1E"/>
        </w:rPr>
        <w:t>е</w:t>
      </w:r>
      <w:r>
        <w:rPr>
          <w:rFonts w:ascii="Consolas" w:hAnsi="Consolas" w:cs="Consolas"/>
          <w:b w:val="0"/>
          <w:color w:val="1E1E1E"/>
        </w:rPr>
        <w:t>с</w:t>
      </w:r>
      <w:r>
        <w:rPr>
          <w:rFonts w:ascii="Consolas" w:hAnsi="Consolas" w:cs="Consolas"/>
          <w:b w:val="0"/>
          <w:color w:val="1E1E1E"/>
        </w:rPr>
        <w:t>т</w:t>
      </w:r>
      <w:r>
        <w:rPr>
          <w:rFonts w:ascii="Consolas" w:hAnsi="Consolas" w:cs="Consolas"/>
          <w:b w:val="0"/>
          <w:color w:val="1E1E1E"/>
        </w:rPr>
        <w:t>е</w:t>
      </w:r>
      <w:r>
        <w:rPr>
          <w:rFonts w:ascii="Consolas" w:hAnsi="Consolas" w:cs="Consolas"/>
          <w:b w:val="0"/>
          <w:color w:val="1E1E1E"/>
        </w:rPr>
        <w:t>_</w:t>
      </w:r>
      <w:r>
        <w:rPr>
          <w:rFonts w:ascii="Consolas" w:hAnsi="Consolas" w:cs="Consolas"/>
          <w:b w:val="0"/>
          <w:color w:val="1E1E1E"/>
        </w:rPr>
        <w:t>к</w:t>
      </w:r>
      <w:r>
        <w:rPr>
          <w:rFonts w:ascii="Consolas" w:hAnsi="Consolas" w:cs="Consolas"/>
          <w:b w:val="0"/>
          <w:color w:val="1E1E1E"/>
        </w:rPr>
        <w:t>ө</w:t>
      </w:r>
      <w:r>
        <w:rPr>
          <w:rFonts w:ascii="Consolas" w:hAnsi="Consolas" w:cs="Consolas"/>
          <w:b w:val="0"/>
          <w:color w:val="1E1E1E"/>
        </w:rPr>
        <w:t>р</w:t>
      </w:r>
      <w:r>
        <w:rPr>
          <w:rFonts w:ascii="Consolas" w:hAnsi="Consolas" w:cs="Consolas"/>
          <w:b w:val="0"/>
          <w:color w:val="1E1E1E"/>
        </w:rPr>
        <w:t>с</w:t>
      </w:r>
      <w:r>
        <w:rPr>
          <w:rFonts w:ascii="Consolas" w:hAnsi="Consolas" w:cs="Consolas"/>
          <w:b w:val="0"/>
          <w:color w:val="1E1E1E"/>
        </w:rPr>
        <w:t>е</w:t>
      </w:r>
      <w:r>
        <w:rPr>
          <w:rFonts w:ascii="Consolas" w:hAnsi="Consolas" w:cs="Consolas"/>
          <w:b w:val="0"/>
          <w:color w:val="1E1E1E"/>
        </w:rPr>
        <w:t>т</w:t>
      </w:r>
      <w:r>
        <w:rPr>
          <w:rFonts w:ascii="Consolas" w:hAnsi="Consolas" w:cs="Consolas"/>
          <w:b w:val="0"/>
          <w:color w:val="1E1E1E"/>
        </w:rPr>
        <w:t>у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 w:val="0"/>
          <w:color w:val="1E1E1E"/>
        </w:rPr>
        <w:t>т</w:t>
      </w:r>
      <w:r>
        <w:rPr>
          <w:rFonts w:ascii="Consolas" w:hAnsi="Consolas" w:cs="Consolas"/>
          <w:b w:val="0"/>
          <w:color w:val="1E1E1E"/>
        </w:rPr>
        <w:t>о</w:t>
      </w:r>
      <w:r>
        <w:rPr>
          <w:rFonts w:ascii="Consolas" w:hAnsi="Consolas" w:cs="Consolas"/>
          <w:b w:val="0"/>
          <w:color w:val="1E1E1E"/>
        </w:rPr>
        <w:t>п</w:t>
      </w:r>
      <w:r>
        <w:rPr>
          <w:rFonts w:ascii="Consolas" w:hAnsi="Consolas" w:cs="Consolas"/>
          <w:b w:val="0"/>
          <w:color w:val="1E1E1E"/>
        </w:rPr>
        <w:t>)</w:t>
      </w:r>
      <w:r>
        <w:rPr>
          <w:rFonts w:ascii="Consolas" w:hAnsi="Consolas" w:cs="Consolas"/>
          <w:b w:val="0"/>
          <w:color w:val="1E1E1E"/>
        </w:rPr>
        <w:t>: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return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A31515"/>
        </w:rPr>
        <w:t>"Кесте көрсетілді: "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+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т</w:t>
      </w:r>
      <w:r>
        <w:rPr>
          <w:rFonts w:ascii="Consolas" w:hAnsi="Consolas" w:cs="Consolas"/>
          <w:b w:val="0"/>
          <w:color w:val="1E1E1E"/>
        </w:rPr>
        <w:t>о</w:t>
      </w:r>
      <w:r>
        <w:rPr>
          <w:rFonts w:ascii="Consolas" w:hAnsi="Consolas" w:cs="Consolas"/>
          <w:b w:val="0"/>
          <w:color w:val="1E1E1E"/>
        </w:rPr>
        <w:t>п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008000"/>
        </w:rPr>
        <w:t># показать расписание</w:t>
      </w:r>
    </w:p>
    <w:p>
      <w:pPr>
        <w:spacing w:after="0" w:before="0"/>
        <w:shd w:val="clear" w:color="auto" w:fill="F7F7F7"/>
      </w:pPr>
    </w:p>
    <w:p>
      <w:pPr>
        <w:spacing w:after="0" w:before="0"/>
        <w:shd w:val="clear" w:color="auto" w:fill="F7F7F7"/>
      </w:pPr>
    </w:p>
    <w:p>
      <w:pPr>
        <w:spacing w:after="0" w:before="0"/>
        <w:shd w:val="clear" w:color="auto" w:fill="F7F7F7"/>
      </w:pPr>
      <w:r>
        <w:rPr>
          <w:rFonts w:ascii="Consolas" w:hAnsi="Consolas" w:cs="Consolas"/>
          <w:b/>
          <w:color w:val="AF00DB"/>
        </w:rPr>
        <w:t>print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 w:val="0"/>
          <w:color w:val="A31515"/>
        </w:rPr>
        <w:t>"2) Әр модульге кемінде 3 функция:"</w:t>
      </w:r>
      <w:r>
        <w:rPr>
          <w:rFonts w:ascii="Consolas" w:hAnsi="Consolas" w:cs="Consolas"/>
          <w:b w:val="0"/>
          <w:color w:val="1E1E1E"/>
        </w:rPr>
        <w:t>)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008000"/>
        </w:rPr>
        <w:t># Сводная таблица: модуль -&gt; список его функций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>ф</w:t>
      </w:r>
      <w:r>
        <w:rPr>
          <w:rFonts w:ascii="Consolas" w:hAnsi="Consolas" w:cs="Consolas"/>
          <w:b w:val="0"/>
          <w:color w:val="1E1E1E"/>
        </w:rPr>
        <w:t>у</w:t>
      </w:r>
      <w:r>
        <w:rPr>
          <w:rFonts w:ascii="Consolas" w:hAnsi="Consolas" w:cs="Consolas"/>
          <w:b w:val="0"/>
          <w:color w:val="1E1E1E"/>
        </w:rPr>
        <w:t>н</w:t>
      </w:r>
      <w:r>
        <w:rPr>
          <w:rFonts w:ascii="Consolas" w:hAnsi="Consolas" w:cs="Consolas"/>
          <w:b w:val="0"/>
          <w:color w:val="1E1E1E"/>
        </w:rPr>
        <w:t>к</w:t>
      </w:r>
      <w:r>
        <w:rPr>
          <w:rFonts w:ascii="Consolas" w:hAnsi="Consolas" w:cs="Consolas"/>
          <w:b w:val="0"/>
          <w:color w:val="1E1E1E"/>
        </w:rPr>
        <w:t>ц</w:t>
      </w:r>
      <w:r>
        <w:rPr>
          <w:rFonts w:ascii="Consolas" w:hAnsi="Consolas" w:cs="Consolas"/>
          <w:b w:val="0"/>
          <w:color w:val="1E1E1E"/>
        </w:rPr>
        <w:t>и</w:t>
      </w:r>
      <w:r>
        <w:rPr>
          <w:rFonts w:ascii="Consolas" w:hAnsi="Consolas" w:cs="Consolas"/>
          <w:b w:val="0"/>
          <w:color w:val="1E1E1E"/>
        </w:rPr>
        <w:t>я</w:t>
      </w:r>
      <w:r>
        <w:rPr>
          <w:rFonts w:ascii="Consolas" w:hAnsi="Consolas" w:cs="Consolas"/>
          <w:b w:val="0"/>
          <w:color w:val="1E1E1E"/>
        </w:rPr>
        <w:t>л</w:t>
      </w:r>
      <w:r>
        <w:rPr>
          <w:rFonts w:ascii="Consolas" w:hAnsi="Consolas" w:cs="Consolas"/>
          <w:b w:val="0"/>
          <w:color w:val="1E1E1E"/>
        </w:rPr>
        <w:t>а</w:t>
      </w:r>
      <w:r>
        <w:rPr>
          <w:rFonts w:ascii="Consolas" w:hAnsi="Consolas" w:cs="Consolas"/>
          <w:b w:val="0"/>
          <w:color w:val="1E1E1E"/>
        </w:rPr>
        <w:t>р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=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{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A31515"/>
        </w:rPr>
        <w:t>"Студенттер"</w:t>
      </w:r>
      <w:r>
        <w:rPr>
          <w:rFonts w:ascii="Consolas" w:hAnsi="Consolas" w:cs="Consolas"/>
          <w:b w:val="0"/>
          <w:color w:val="1E1E1E"/>
        </w:rPr>
        <w:t>: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[</w:t>
      </w:r>
      <w:r>
        <w:rPr>
          <w:rFonts w:ascii="Consolas" w:hAnsi="Consolas" w:cs="Consolas"/>
          <w:b w:val="0"/>
          <w:color w:val="A31515"/>
        </w:rPr>
        <w:t>"қосу"</w:t>
      </w:r>
      <w:r>
        <w:rPr>
          <w:rFonts w:ascii="Consolas" w:hAnsi="Consolas" w:cs="Consolas"/>
          <w:b w:val="0"/>
          <w:color w:val="1E1E1E"/>
        </w:rPr>
        <w:t>,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A31515"/>
        </w:rPr>
        <w:t>"жою"</w:t>
      </w:r>
      <w:r>
        <w:rPr>
          <w:rFonts w:ascii="Consolas" w:hAnsi="Consolas" w:cs="Consolas"/>
          <w:b w:val="0"/>
          <w:color w:val="1E1E1E"/>
        </w:rPr>
        <w:t>,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A31515"/>
        </w:rPr>
        <w:t>"іздеу"</w:t>
      </w:r>
      <w:r>
        <w:rPr>
          <w:rFonts w:ascii="Consolas" w:hAnsi="Consolas" w:cs="Consolas"/>
          <w:b w:val="0"/>
          <w:color w:val="1E1E1E"/>
        </w:rPr>
        <w:t>]</w:t>
      </w:r>
      <w:r>
        <w:rPr>
          <w:rFonts w:ascii="Consolas" w:hAnsi="Consolas" w:cs="Consolas"/>
          <w:b w:val="0"/>
          <w:color w:val="1E1E1E"/>
        </w:rPr>
        <w:t>,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A31515"/>
        </w:rPr>
        <w:t>"Оқытушылар"</w:t>
      </w:r>
      <w:r>
        <w:rPr>
          <w:rFonts w:ascii="Consolas" w:hAnsi="Consolas" w:cs="Consolas"/>
          <w:b w:val="0"/>
          <w:color w:val="1E1E1E"/>
        </w:rPr>
        <w:t>: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[</w:t>
      </w:r>
      <w:r>
        <w:rPr>
          <w:rFonts w:ascii="Consolas" w:hAnsi="Consolas" w:cs="Consolas"/>
          <w:b w:val="0"/>
          <w:color w:val="A31515"/>
        </w:rPr>
        <w:t>"қосу"</w:t>
      </w:r>
      <w:r>
        <w:rPr>
          <w:rFonts w:ascii="Consolas" w:hAnsi="Consolas" w:cs="Consolas"/>
          <w:b w:val="0"/>
          <w:color w:val="1E1E1E"/>
        </w:rPr>
        <w:t>,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A31515"/>
        </w:rPr>
        <w:t>"жою"</w:t>
      </w:r>
      <w:r>
        <w:rPr>
          <w:rFonts w:ascii="Consolas" w:hAnsi="Consolas" w:cs="Consolas"/>
          <w:b w:val="0"/>
          <w:color w:val="1E1E1E"/>
        </w:rPr>
        <w:t>,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A31515"/>
        </w:rPr>
        <w:t>"іздеу"</w:t>
      </w:r>
      <w:r>
        <w:rPr>
          <w:rFonts w:ascii="Consolas" w:hAnsi="Consolas" w:cs="Consolas"/>
          <w:b w:val="0"/>
          <w:color w:val="1E1E1E"/>
        </w:rPr>
        <w:t>]</w:t>
      </w:r>
      <w:r>
        <w:rPr>
          <w:rFonts w:ascii="Consolas" w:hAnsi="Consolas" w:cs="Consolas"/>
          <w:b w:val="0"/>
          <w:color w:val="1E1E1E"/>
        </w:rPr>
        <w:t>,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A31515"/>
        </w:rPr>
        <w:t>"Пәндер"</w:t>
      </w:r>
      <w:r>
        <w:rPr>
          <w:rFonts w:ascii="Consolas" w:hAnsi="Consolas" w:cs="Consolas"/>
          <w:b w:val="0"/>
          <w:color w:val="1E1E1E"/>
        </w:rPr>
        <w:t>: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[</w:t>
      </w:r>
      <w:r>
        <w:rPr>
          <w:rFonts w:ascii="Consolas" w:hAnsi="Consolas" w:cs="Consolas"/>
          <w:b w:val="0"/>
          <w:color w:val="A31515"/>
        </w:rPr>
        <w:t>"қосу"</w:t>
      </w:r>
      <w:r>
        <w:rPr>
          <w:rFonts w:ascii="Consolas" w:hAnsi="Consolas" w:cs="Consolas"/>
          <w:b w:val="0"/>
          <w:color w:val="1E1E1E"/>
        </w:rPr>
        <w:t>,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A31515"/>
        </w:rPr>
        <w:t>"жою"</w:t>
      </w:r>
      <w:r>
        <w:rPr>
          <w:rFonts w:ascii="Consolas" w:hAnsi="Consolas" w:cs="Consolas"/>
          <w:b w:val="0"/>
          <w:color w:val="1E1E1E"/>
        </w:rPr>
        <w:t>,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A31515"/>
        </w:rPr>
        <w:t>"іздеу"</w:t>
      </w:r>
      <w:r>
        <w:rPr>
          <w:rFonts w:ascii="Consolas" w:hAnsi="Consolas" w:cs="Consolas"/>
          <w:b w:val="0"/>
          <w:color w:val="1E1E1E"/>
        </w:rPr>
        <w:t>]</w:t>
      </w:r>
      <w:r>
        <w:rPr>
          <w:rFonts w:ascii="Consolas" w:hAnsi="Consolas" w:cs="Consolas"/>
          <w:b w:val="0"/>
          <w:color w:val="1E1E1E"/>
        </w:rPr>
        <w:t>,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A31515"/>
        </w:rPr>
        <w:t>"Бағалар"</w:t>
      </w:r>
      <w:r>
        <w:rPr>
          <w:rFonts w:ascii="Consolas" w:hAnsi="Consolas" w:cs="Consolas"/>
          <w:b w:val="0"/>
          <w:color w:val="1E1E1E"/>
        </w:rPr>
        <w:t>: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[</w:t>
      </w:r>
      <w:r>
        <w:rPr>
          <w:rFonts w:ascii="Consolas" w:hAnsi="Consolas" w:cs="Consolas"/>
          <w:b w:val="0"/>
          <w:color w:val="A31515"/>
        </w:rPr>
        <w:t>"қою"</w:t>
      </w:r>
      <w:r>
        <w:rPr>
          <w:rFonts w:ascii="Consolas" w:hAnsi="Consolas" w:cs="Consolas"/>
          <w:b w:val="0"/>
          <w:color w:val="1E1E1E"/>
        </w:rPr>
        <w:t>,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A31515"/>
        </w:rPr>
        <w:t>"өзгерту"</w:t>
      </w:r>
      <w:r>
        <w:rPr>
          <w:rFonts w:ascii="Consolas" w:hAnsi="Consolas" w:cs="Consolas"/>
          <w:b w:val="0"/>
          <w:color w:val="1E1E1E"/>
        </w:rPr>
        <w:t>,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A31515"/>
        </w:rPr>
        <w:t>"көрсету"</w:t>
      </w:r>
      <w:r>
        <w:rPr>
          <w:rFonts w:ascii="Consolas" w:hAnsi="Consolas" w:cs="Consolas"/>
          <w:b w:val="0"/>
          <w:color w:val="1E1E1E"/>
        </w:rPr>
        <w:t>]</w:t>
      </w:r>
      <w:r>
        <w:rPr>
          <w:rFonts w:ascii="Consolas" w:hAnsi="Consolas" w:cs="Consolas"/>
          <w:b w:val="0"/>
          <w:color w:val="1E1E1E"/>
        </w:rPr>
        <w:t>,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A31515"/>
        </w:rPr>
        <w:t>"Кесте"</w:t>
      </w:r>
      <w:r>
        <w:rPr>
          <w:rFonts w:ascii="Consolas" w:hAnsi="Consolas" w:cs="Consolas"/>
          <w:b w:val="0"/>
          <w:color w:val="1E1E1E"/>
        </w:rPr>
        <w:t>: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[</w:t>
      </w:r>
      <w:r>
        <w:rPr>
          <w:rFonts w:ascii="Consolas" w:hAnsi="Consolas" w:cs="Consolas"/>
          <w:b w:val="0"/>
          <w:color w:val="A31515"/>
        </w:rPr>
        <w:t>"құру"</w:t>
      </w:r>
      <w:r>
        <w:rPr>
          <w:rFonts w:ascii="Consolas" w:hAnsi="Consolas" w:cs="Consolas"/>
          <w:b w:val="0"/>
          <w:color w:val="1E1E1E"/>
        </w:rPr>
        <w:t>,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A31515"/>
        </w:rPr>
        <w:t>"өзгерту"</w:t>
      </w:r>
      <w:r>
        <w:rPr>
          <w:rFonts w:ascii="Consolas" w:hAnsi="Consolas" w:cs="Consolas"/>
          <w:b w:val="0"/>
          <w:color w:val="1E1E1E"/>
        </w:rPr>
        <w:t>,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A31515"/>
        </w:rPr>
        <w:t>"көрсету"</w:t>
      </w:r>
      <w:r>
        <w:rPr>
          <w:rFonts w:ascii="Consolas" w:hAnsi="Consolas" w:cs="Consolas"/>
          <w:b w:val="0"/>
          <w:color w:val="1E1E1E"/>
        </w:rPr>
        <w:t>]</w:t>
      </w:r>
      <w:r>
        <w:rPr>
          <w:rFonts w:ascii="Consolas" w:hAnsi="Consolas" w:cs="Consolas"/>
          <w:b w:val="0"/>
          <w:color w:val="1E1E1E"/>
        </w:rPr>
        <w:t>,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>}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/>
          <w:color w:val="AF00DB"/>
        </w:rPr>
        <w:t>for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м</w:t>
      </w:r>
      <w:r>
        <w:rPr>
          <w:rFonts w:ascii="Consolas" w:hAnsi="Consolas" w:cs="Consolas"/>
          <w:b w:val="0"/>
          <w:color w:val="1E1E1E"/>
        </w:rPr>
        <w:t>о</w:t>
      </w:r>
      <w:r>
        <w:rPr>
          <w:rFonts w:ascii="Consolas" w:hAnsi="Consolas" w:cs="Consolas"/>
          <w:b w:val="0"/>
          <w:color w:val="1E1E1E"/>
        </w:rPr>
        <w:t>д</w:t>
      </w:r>
      <w:r>
        <w:rPr>
          <w:rFonts w:ascii="Consolas" w:hAnsi="Consolas" w:cs="Consolas"/>
          <w:b w:val="0"/>
          <w:color w:val="1E1E1E"/>
        </w:rPr>
        <w:t>у</w:t>
      </w:r>
      <w:r>
        <w:rPr>
          <w:rFonts w:ascii="Consolas" w:hAnsi="Consolas" w:cs="Consolas"/>
          <w:b w:val="0"/>
          <w:color w:val="1E1E1E"/>
        </w:rPr>
        <w:t>л</w:t>
      </w:r>
      <w:r>
        <w:rPr>
          <w:rFonts w:ascii="Consolas" w:hAnsi="Consolas" w:cs="Consolas"/>
          <w:b w:val="0"/>
          <w:color w:val="1E1E1E"/>
        </w:rPr>
        <w:t>ь</w:t>
      </w:r>
      <w:r>
        <w:rPr>
          <w:rFonts w:ascii="Consolas" w:hAnsi="Consolas" w:cs="Consolas"/>
          <w:b w:val="0"/>
          <w:color w:val="1E1E1E"/>
        </w:rPr>
        <w:t>,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т</w:t>
      </w:r>
      <w:r>
        <w:rPr>
          <w:rFonts w:ascii="Consolas" w:hAnsi="Consolas" w:cs="Consolas"/>
          <w:b w:val="0"/>
          <w:color w:val="1E1E1E"/>
        </w:rPr>
        <w:t>і</w:t>
      </w:r>
      <w:r>
        <w:rPr>
          <w:rFonts w:ascii="Consolas" w:hAnsi="Consolas" w:cs="Consolas"/>
          <w:b w:val="0"/>
          <w:color w:val="1E1E1E"/>
        </w:rPr>
        <w:t>з</w:t>
      </w:r>
      <w:r>
        <w:rPr>
          <w:rFonts w:ascii="Consolas" w:hAnsi="Consolas" w:cs="Consolas"/>
          <w:b w:val="0"/>
          <w:color w:val="1E1E1E"/>
        </w:rPr>
        <w:t>і</w:t>
      </w:r>
      <w:r>
        <w:rPr>
          <w:rFonts w:ascii="Consolas" w:hAnsi="Consolas" w:cs="Consolas"/>
          <w:b w:val="0"/>
          <w:color w:val="1E1E1E"/>
        </w:rPr>
        <w:t>м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in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ф</w:t>
      </w:r>
      <w:r>
        <w:rPr>
          <w:rFonts w:ascii="Consolas" w:hAnsi="Consolas" w:cs="Consolas"/>
          <w:b w:val="0"/>
          <w:color w:val="1E1E1E"/>
        </w:rPr>
        <w:t>у</w:t>
      </w:r>
      <w:r>
        <w:rPr>
          <w:rFonts w:ascii="Consolas" w:hAnsi="Consolas" w:cs="Consolas"/>
          <w:b w:val="0"/>
          <w:color w:val="1E1E1E"/>
        </w:rPr>
        <w:t>н</w:t>
      </w:r>
      <w:r>
        <w:rPr>
          <w:rFonts w:ascii="Consolas" w:hAnsi="Consolas" w:cs="Consolas"/>
          <w:b w:val="0"/>
          <w:color w:val="1E1E1E"/>
        </w:rPr>
        <w:t>к</w:t>
      </w:r>
      <w:r>
        <w:rPr>
          <w:rFonts w:ascii="Consolas" w:hAnsi="Consolas" w:cs="Consolas"/>
          <w:b w:val="0"/>
          <w:color w:val="1E1E1E"/>
        </w:rPr>
        <w:t>ц</w:t>
      </w:r>
      <w:r>
        <w:rPr>
          <w:rFonts w:ascii="Consolas" w:hAnsi="Consolas" w:cs="Consolas"/>
          <w:b w:val="0"/>
          <w:color w:val="1E1E1E"/>
        </w:rPr>
        <w:t>и</w:t>
      </w:r>
      <w:r>
        <w:rPr>
          <w:rFonts w:ascii="Consolas" w:hAnsi="Consolas" w:cs="Consolas"/>
          <w:b w:val="0"/>
          <w:color w:val="1E1E1E"/>
        </w:rPr>
        <w:t>я</w:t>
      </w:r>
      <w:r>
        <w:rPr>
          <w:rFonts w:ascii="Consolas" w:hAnsi="Consolas" w:cs="Consolas"/>
          <w:b w:val="0"/>
          <w:color w:val="1E1E1E"/>
        </w:rPr>
        <w:t>л</w:t>
      </w:r>
      <w:r>
        <w:rPr>
          <w:rFonts w:ascii="Consolas" w:hAnsi="Consolas" w:cs="Consolas"/>
          <w:b w:val="0"/>
          <w:color w:val="1E1E1E"/>
        </w:rPr>
        <w:t>а</w:t>
      </w:r>
      <w:r>
        <w:rPr>
          <w:rFonts w:ascii="Consolas" w:hAnsi="Consolas" w:cs="Consolas"/>
          <w:b w:val="0"/>
          <w:color w:val="1E1E1E"/>
        </w:rPr>
        <w:t>р</w:t>
      </w:r>
      <w:r>
        <w:rPr>
          <w:rFonts w:ascii="Consolas" w:hAnsi="Consolas" w:cs="Consolas"/>
          <w:b w:val="0"/>
          <w:color w:val="1E1E1E"/>
        </w:rPr>
        <w:t>.</w:t>
      </w:r>
      <w:r>
        <w:rPr>
          <w:rFonts w:ascii="Consolas" w:hAnsi="Consolas" w:cs="Consolas"/>
          <w:b w:val="0"/>
          <w:color w:val="7950E3"/>
        </w:rPr>
        <w:t>items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 w:val="0"/>
          <w:color w:val="1E1E1E"/>
        </w:rPr>
        <w:t>)</w:t>
      </w:r>
      <w:r>
        <w:rPr>
          <w:rFonts w:ascii="Consolas" w:hAnsi="Consolas" w:cs="Consolas"/>
          <w:b w:val="0"/>
          <w:color w:val="1E1E1E"/>
        </w:rPr>
        <w:t>: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print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 w:val="0"/>
          <w:color w:val="A31515"/>
        </w:rPr>
        <w:t>"   • %-14s -&gt; %s"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%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 w:val="0"/>
          <w:color w:val="1E1E1E"/>
        </w:rPr>
        <w:t>м</w:t>
      </w:r>
      <w:r>
        <w:rPr>
          <w:rFonts w:ascii="Consolas" w:hAnsi="Consolas" w:cs="Consolas"/>
          <w:b w:val="0"/>
          <w:color w:val="1E1E1E"/>
        </w:rPr>
        <w:t>о</w:t>
      </w:r>
      <w:r>
        <w:rPr>
          <w:rFonts w:ascii="Consolas" w:hAnsi="Consolas" w:cs="Consolas"/>
          <w:b w:val="0"/>
          <w:color w:val="1E1E1E"/>
        </w:rPr>
        <w:t>д</w:t>
      </w:r>
      <w:r>
        <w:rPr>
          <w:rFonts w:ascii="Consolas" w:hAnsi="Consolas" w:cs="Consolas"/>
          <w:b w:val="0"/>
          <w:color w:val="1E1E1E"/>
        </w:rPr>
        <w:t>у</w:t>
      </w:r>
      <w:r>
        <w:rPr>
          <w:rFonts w:ascii="Consolas" w:hAnsi="Consolas" w:cs="Consolas"/>
          <w:b w:val="0"/>
          <w:color w:val="1E1E1E"/>
        </w:rPr>
        <w:t>л</w:t>
      </w:r>
      <w:r>
        <w:rPr>
          <w:rFonts w:ascii="Consolas" w:hAnsi="Consolas" w:cs="Consolas"/>
          <w:b w:val="0"/>
          <w:color w:val="1E1E1E"/>
        </w:rPr>
        <w:t>ь</w:t>
      </w:r>
      <w:r>
        <w:rPr>
          <w:rFonts w:ascii="Consolas" w:hAnsi="Consolas" w:cs="Consolas"/>
          <w:b w:val="0"/>
          <w:color w:val="1E1E1E"/>
        </w:rPr>
        <w:t>,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A31515"/>
        </w:rPr>
        <w:t>", "</w:t>
      </w:r>
      <w:r>
        <w:rPr>
          <w:rFonts w:ascii="Consolas" w:hAnsi="Consolas" w:cs="Consolas"/>
          <w:b w:val="0"/>
          <w:color w:val="1E1E1E"/>
        </w:rPr>
        <w:t>.</w:t>
      </w:r>
      <w:r>
        <w:rPr>
          <w:rFonts w:ascii="Consolas" w:hAnsi="Consolas" w:cs="Consolas"/>
          <w:b w:val="0"/>
          <w:color w:val="7950E3"/>
        </w:rPr>
        <w:t>join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 w:val="0"/>
          <w:color w:val="1E1E1E"/>
        </w:rPr>
        <w:t>т</w:t>
      </w:r>
      <w:r>
        <w:rPr>
          <w:rFonts w:ascii="Consolas" w:hAnsi="Consolas" w:cs="Consolas"/>
          <w:b w:val="0"/>
          <w:color w:val="1E1E1E"/>
        </w:rPr>
        <w:t>і</w:t>
      </w:r>
      <w:r>
        <w:rPr>
          <w:rFonts w:ascii="Consolas" w:hAnsi="Consolas" w:cs="Consolas"/>
          <w:b w:val="0"/>
          <w:color w:val="1E1E1E"/>
        </w:rPr>
        <w:t>з</w:t>
      </w:r>
      <w:r>
        <w:rPr>
          <w:rFonts w:ascii="Consolas" w:hAnsi="Consolas" w:cs="Consolas"/>
          <w:b w:val="0"/>
          <w:color w:val="1E1E1E"/>
        </w:rPr>
        <w:t>і</w:t>
      </w:r>
      <w:r>
        <w:rPr>
          <w:rFonts w:ascii="Consolas" w:hAnsi="Consolas" w:cs="Consolas"/>
          <w:b w:val="0"/>
          <w:color w:val="1E1E1E"/>
        </w:rPr>
        <w:t>м</w:t>
      </w:r>
      <w:r>
        <w:rPr>
          <w:rFonts w:ascii="Consolas" w:hAnsi="Consolas" w:cs="Consolas"/>
          <w:b w:val="0"/>
          <w:color w:val="1E1E1E"/>
        </w:rPr>
        <w:t>)</w:t>
      </w:r>
      <w:r>
        <w:rPr>
          <w:rFonts w:ascii="Consolas" w:hAnsi="Consolas" w:cs="Consolas"/>
          <w:b w:val="0"/>
          <w:color w:val="1E1E1E"/>
        </w:rPr>
        <w:t>)</w:t>
      </w:r>
      <w:r>
        <w:rPr>
          <w:rFonts w:ascii="Consolas" w:hAnsi="Consolas" w:cs="Consolas"/>
          <w:b w:val="0"/>
          <w:color w:val="1E1E1E"/>
        </w:rPr>
        <w:t>)</w:t>
      </w:r>
    </w:p>
    <w:p>
      <w:pPr>
        <w:spacing w:after="0" w:before="0"/>
        <w:shd w:val="clear" w:color="auto" w:fill="F7F7F7"/>
      </w:pPr>
    </w:p>
    <w:p>
      <w:pPr>
        <w:spacing w:after="0" w:before="0"/>
        <w:shd w:val="clear" w:color="auto" w:fill="F7F7F7"/>
      </w:pPr>
      <w:r>
        <w:rPr>
          <w:rFonts w:ascii="Consolas" w:hAnsi="Consolas" w:cs="Consolas"/>
          <w:b/>
          <w:color w:val="AF00DB"/>
        </w:rPr>
        <w:t>print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 w:val="0"/>
          <w:color w:val="1E1E1E"/>
        </w:rPr>
        <w:t>)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008000"/>
        </w:rPr>
        <w:t># Проверка «рабочих» функций: вызываем реализованные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/>
          <w:color w:val="AF00DB"/>
        </w:rPr>
        <w:t>print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 w:val="0"/>
          <w:color w:val="A31515"/>
        </w:rPr>
        <w:t>"Тест: студент_іздеу('Айжан')  -&gt;"</w:t>
      </w:r>
      <w:r>
        <w:rPr>
          <w:rFonts w:ascii="Consolas" w:hAnsi="Consolas" w:cs="Consolas"/>
          <w:b w:val="0"/>
          <w:color w:val="1E1E1E"/>
        </w:rPr>
        <w:t>,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с</w:t>
      </w:r>
      <w:r>
        <w:rPr>
          <w:rFonts w:ascii="Consolas" w:hAnsi="Consolas" w:cs="Consolas"/>
          <w:b w:val="0"/>
          <w:color w:val="1E1E1E"/>
        </w:rPr>
        <w:t>т</w:t>
      </w:r>
      <w:r>
        <w:rPr>
          <w:rFonts w:ascii="Consolas" w:hAnsi="Consolas" w:cs="Consolas"/>
          <w:b w:val="0"/>
          <w:color w:val="1E1E1E"/>
        </w:rPr>
        <w:t>у</w:t>
      </w:r>
      <w:r>
        <w:rPr>
          <w:rFonts w:ascii="Consolas" w:hAnsi="Consolas" w:cs="Consolas"/>
          <w:b w:val="0"/>
          <w:color w:val="1E1E1E"/>
        </w:rPr>
        <w:t>д</w:t>
      </w:r>
      <w:r>
        <w:rPr>
          <w:rFonts w:ascii="Consolas" w:hAnsi="Consolas" w:cs="Consolas"/>
          <w:b w:val="0"/>
          <w:color w:val="1E1E1E"/>
        </w:rPr>
        <w:t>е</w:t>
      </w:r>
      <w:r>
        <w:rPr>
          <w:rFonts w:ascii="Consolas" w:hAnsi="Consolas" w:cs="Consolas"/>
          <w:b w:val="0"/>
          <w:color w:val="1E1E1E"/>
        </w:rPr>
        <w:t>н</w:t>
      </w:r>
      <w:r>
        <w:rPr>
          <w:rFonts w:ascii="Consolas" w:hAnsi="Consolas" w:cs="Consolas"/>
          <w:b w:val="0"/>
          <w:color w:val="1E1E1E"/>
        </w:rPr>
        <w:t>т</w:t>
      </w:r>
      <w:r>
        <w:rPr>
          <w:rFonts w:ascii="Consolas" w:hAnsi="Consolas" w:cs="Consolas"/>
          <w:b w:val="0"/>
          <w:color w:val="1E1E1E"/>
        </w:rPr>
        <w:t>_</w:t>
      </w:r>
      <w:r>
        <w:rPr>
          <w:rFonts w:ascii="Consolas" w:hAnsi="Consolas" w:cs="Consolas"/>
          <w:b w:val="0"/>
          <w:color w:val="1E1E1E"/>
        </w:rPr>
        <w:t>і</w:t>
      </w:r>
      <w:r>
        <w:rPr>
          <w:rFonts w:ascii="Consolas" w:hAnsi="Consolas" w:cs="Consolas"/>
          <w:b w:val="0"/>
          <w:color w:val="1E1E1E"/>
        </w:rPr>
        <w:t>з</w:t>
      </w:r>
      <w:r>
        <w:rPr>
          <w:rFonts w:ascii="Consolas" w:hAnsi="Consolas" w:cs="Consolas"/>
          <w:b w:val="0"/>
          <w:color w:val="1E1E1E"/>
        </w:rPr>
        <w:t>д</w:t>
      </w:r>
      <w:r>
        <w:rPr>
          <w:rFonts w:ascii="Consolas" w:hAnsi="Consolas" w:cs="Consolas"/>
          <w:b w:val="0"/>
          <w:color w:val="1E1E1E"/>
        </w:rPr>
        <w:t>е</w:t>
      </w:r>
      <w:r>
        <w:rPr>
          <w:rFonts w:ascii="Consolas" w:hAnsi="Consolas" w:cs="Consolas"/>
          <w:b w:val="0"/>
          <w:color w:val="1E1E1E"/>
        </w:rPr>
        <w:t>у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 w:val="0"/>
          <w:color w:val="A31515"/>
        </w:rPr>
        <w:t>"Айжан"</w:t>
      </w:r>
      <w:r>
        <w:rPr>
          <w:rFonts w:ascii="Consolas" w:hAnsi="Consolas" w:cs="Consolas"/>
          <w:b w:val="0"/>
          <w:color w:val="1E1E1E"/>
        </w:rPr>
        <w:t>)</w:t>
      </w:r>
      <w:r>
        <w:rPr>
          <w:rFonts w:ascii="Consolas" w:hAnsi="Consolas" w:cs="Consolas"/>
          <w:b w:val="0"/>
          <w:color w:val="1E1E1E"/>
        </w:rPr>
        <w:t>)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/>
          <w:color w:val="AF00DB"/>
        </w:rPr>
        <w:t>print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 w:val="0"/>
          <w:color w:val="A31515"/>
        </w:rPr>
        <w:t>"Тест: кесте_көрсету('Топ-1') -&gt;"</w:t>
      </w:r>
      <w:r>
        <w:rPr>
          <w:rFonts w:ascii="Consolas" w:hAnsi="Consolas" w:cs="Consolas"/>
          <w:b w:val="0"/>
          <w:color w:val="1E1E1E"/>
        </w:rPr>
        <w:t>,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к</w:t>
      </w:r>
      <w:r>
        <w:rPr>
          <w:rFonts w:ascii="Consolas" w:hAnsi="Consolas" w:cs="Consolas"/>
          <w:b w:val="0"/>
          <w:color w:val="1E1E1E"/>
        </w:rPr>
        <w:t>е</w:t>
      </w:r>
      <w:r>
        <w:rPr>
          <w:rFonts w:ascii="Consolas" w:hAnsi="Consolas" w:cs="Consolas"/>
          <w:b w:val="0"/>
          <w:color w:val="1E1E1E"/>
        </w:rPr>
        <w:t>с</w:t>
      </w:r>
      <w:r>
        <w:rPr>
          <w:rFonts w:ascii="Consolas" w:hAnsi="Consolas" w:cs="Consolas"/>
          <w:b w:val="0"/>
          <w:color w:val="1E1E1E"/>
        </w:rPr>
        <w:t>т</w:t>
      </w:r>
      <w:r>
        <w:rPr>
          <w:rFonts w:ascii="Consolas" w:hAnsi="Consolas" w:cs="Consolas"/>
          <w:b w:val="0"/>
          <w:color w:val="1E1E1E"/>
        </w:rPr>
        <w:t>е</w:t>
      </w:r>
      <w:r>
        <w:rPr>
          <w:rFonts w:ascii="Consolas" w:hAnsi="Consolas" w:cs="Consolas"/>
          <w:b w:val="0"/>
          <w:color w:val="1E1E1E"/>
        </w:rPr>
        <w:t>_</w:t>
      </w:r>
      <w:r>
        <w:rPr>
          <w:rFonts w:ascii="Consolas" w:hAnsi="Consolas" w:cs="Consolas"/>
          <w:b w:val="0"/>
          <w:color w:val="1E1E1E"/>
        </w:rPr>
        <w:t>к</w:t>
      </w:r>
      <w:r>
        <w:rPr>
          <w:rFonts w:ascii="Consolas" w:hAnsi="Consolas" w:cs="Consolas"/>
          <w:b w:val="0"/>
          <w:color w:val="1E1E1E"/>
        </w:rPr>
        <w:t>ө</w:t>
      </w:r>
      <w:r>
        <w:rPr>
          <w:rFonts w:ascii="Consolas" w:hAnsi="Consolas" w:cs="Consolas"/>
          <w:b w:val="0"/>
          <w:color w:val="1E1E1E"/>
        </w:rPr>
        <w:t>р</w:t>
      </w:r>
      <w:r>
        <w:rPr>
          <w:rFonts w:ascii="Consolas" w:hAnsi="Consolas" w:cs="Consolas"/>
          <w:b w:val="0"/>
          <w:color w:val="1E1E1E"/>
        </w:rPr>
        <w:t>с</w:t>
      </w:r>
      <w:r>
        <w:rPr>
          <w:rFonts w:ascii="Consolas" w:hAnsi="Consolas" w:cs="Consolas"/>
          <w:b w:val="0"/>
          <w:color w:val="1E1E1E"/>
        </w:rPr>
        <w:t>е</w:t>
      </w:r>
      <w:r>
        <w:rPr>
          <w:rFonts w:ascii="Consolas" w:hAnsi="Consolas" w:cs="Consolas"/>
          <w:b w:val="0"/>
          <w:color w:val="1E1E1E"/>
        </w:rPr>
        <w:t>т</w:t>
      </w:r>
      <w:r>
        <w:rPr>
          <w:rFonts w:ascii="Consolas" w:hAnsi="Consolas" w:cs="Consolas"/>
          <w:b w:val="0"/>
          <w:color w:val="1E1E1E"/>
        </w:rPr>
        <w:t>у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 w:val="0"/>
          <w:color w:val="A31515"/>
        </w:rPr>
        <w:t>"Топ-1"</w:t>
      </w:r>
      <w:r>
        <w:rPr>
          <w:rFonts w:ascii="Consolas" w:hAnsi="Consolas" w:cs="Consolas"/>
          <w:b w:val="0"/>
          <w:color w:val="1E1E1E"/>
        </w:rPr>
        <w:t>)</w:t>
      </w:r>
      <w:r>
        <w:rPr>
          <w:rFonts w:ascii="Consolas" w:hAnsi="Consolas" w:cs="Consolas"/>
          <w:b w:val="0"/>
          <w:color w:val="1E1E1E"/>
        </w:rPr>
        <w:t>)</w:t>
      </w:r>
    </w:p>
    <w:p>
      <w:pPr>
        <w:spacing w:before="80" w:after="0"/>
        <w:shd w:val="clear" w:color="auto" w:fill="EFF6FF"/>
      </w:pPr>
      <w:r>
        <w:rPr>
          <w:rFonts w:ascii="Calibri" w:hAnsi="Calibri" w:cs="Calibri"/>
          <w:b/>
          <w:color w:val="1E1E1E"/>
          <w:sz w:val="22"/>
        </w:rPr>
        <w:t>Орындау нәтижесі:</w:t>
      </w:r>
    </w:p>
    <w:p>
      <w:pPr>
        <w:spacing w:after="0" w:before="0"/>
        <w:shd w:val="clear" w:color="auto" w:fill="EFF6FF"/>
      </w:pPr>
      <w:r>
        <w:rPr>
          <w:rFonts w:ascii="Consolas" w:hAnsi="Consolas" w:cs="Consolas"/>
          <w:b w:val="0"/>
          <w:color w:val="1E1E1E"/>
          <w:sz w:val="20"/>
        </w:rPr>
        <w:t>2) Әр модульге кемінде 3 функция:</w:t>
      </w:r>
    </w:p>
    <w:p>
      <w:pPr>
        <w:spacing w:after="0" w:before="0"/>
        <w:shd w:val="clear" w:color="auto" w:fill="EFF6FF"/>
      </w:pPr>
      <w:r>
        <w:rPr>
          <w:rFonts w:ascii="Consolas" w:hAnsi="Consolas" w:cs="Consolas"/>
          <w:b w:val="0"/>
          <w:color w:val="1E1E1E"/>
          <w:sz w:val="20"/>
        </w:rPr>
        <w:t xml:space="preserve">   • Студенттер     -&gt; қосу, жою, іздеу</w:t>
      </w:r>
    </w:p>
    <w:p>
      <w:pPr>
        <w:spacing w:after="0" w:before="0"/>
        <w:shd w:val="clear" w:color="auto" w:fill="EFF6FF"/>
      </w:pPr>
      <w:r>
        <w:rPr>
          <w:rFonts w:ascii="Consolas" w:hAnsi="Consolas" w:cs="Consolas"/>
          <w:b w:val="0"/>
          <w:color w:val="1E1E1E"/>
          <w:sz w:val="20"/>
        </w:rPr>
        <w:t xml:space="preserve">   • Оқытушылар     -&gt; қосу, жою, іздеу</w:t>
      </w:r>
    </w:p>
    <w:p>
      <w:pPr>
        <w:spacing w:after="0" w:before="0"/>
        <w:shd w:val="clear" w:color="auto" w:fill="EFF6FF"/>
      </w:pPr>
      <w:r>
        <w:rPr>
          <w:rFonts w:ascii="Consolas" w:hAnsi="Consolas" w:cs="Consolas"/>
          <w:b w:val="0"/>
          <w:color w:val="1E1E1E"/>
          <w:sz w:val="20"/>
        </w:rPr>
        <w:t xml:space="preserve">   • Пәндер         -&gt; қосу, жою, іздеу</w:t>
      </w:r>
    </w:p>
    <w:p>
      <w:pPr>
        <w:spacing w:after="0" w:before="0"/>
        <w:shd w:val="clear" w:color="auto" w:fill="EFF6FF"/>
      </w:pPr>
      <w:r>
        <w:rPr>
          <w:rFonts w:ascii="Consolas" w:hAnsi="Consolas" w:cs="Consolas"/>
          <w:b w:val="0"/>
          <w:color w:val="1E1E1E"/>
          <w:sz w:val="20"/>
        </w:rPr>
        <w:t xml:space="preserve">   • Бағалар        -&gt; қою, өзгерту, көрсету</w:t>
      </w:r>
    </w:p>
    <w:p>
      <w:pPr>
        <w:spacing w:after="0" w:before="0"/>
        <w:shd w:val="clear" w:color="auto" w:fill="EFF6FF"/>
      </w:pPr>
      <w:r>
        <w:rPr>
          <w:rFonts w:ascii="Consolas" w:hAnsi="Consolas" w:cs="Consolas"/>
          <w:b w:val="0"/>
          <w:color w:val="1E1E1E"/>
          <w:sz w:val="20"/>
        </w:rPr>
        <w:t xml:space="preserve">   • Кесте          -&gt; құру, өзгерту, көрсету</w:t>
      </w:r>
    </w:p>
    <w:p>
      <w:pPr>
        <w:spacing w:after="0" w:before="0"/>
        <w:shd w:val="clear" w:color="auto" w:fill="EFF6FF"/>
      </w:pPr>
      <w:r>
        <w:rPr>
          <w:rFonts w:ascii="Consolas" w:hAnsi="Consolas" w:cs="Consolas"/>
          <w:b w:val="0"/>
          <w:color w:val="1E1E1E"/>
          <w:sz w:val="20"/>
        </w:rPr>
        <w:t xml:space="preserve"> </w:t>
      </w:r>
    </w:p>
    <w:p>
      <w:pPr>
        <w:spacing w:after="0" w:before="0"/>
        <w:shd w:val="clear" w:color="auto" w:fill="EFF6FF"/>
      </w:pPr>
      <w:r>
        <w:rPr>
          <w:rFonts w:ascii="Consolas" w:hAnsi="Consolas" w:cs="Consolas"/>
          <w:b w:val="0"/>
          <w:color w:val="1E1E1E"/>
          <w:sz w:val="20"/>
        </w:rPr>
        <w:t>Тест: студент_іздеу('Айжан')  -&gt; Студент табылды: Айжан</w:t>
      </w:r>
    </w:p>
    <w:p>
      <w:pPr>
        <w:spacing w:after="0" w:before="0"/>
        <w:shd w:val="clear" w:color="auto" w:fill="EFF6FF"/>
      </w:pPr>
      <w:r>
        <w:rPr>
          <w:rFonts w:ascii="Consolas" w:hAnsi="Consolas" w:cs="Consolas"/>
          <w:b w:val="0"/>
          <w:color w:val="1E1E1E"/>
          <w:sz w:val="20"/>
        </w:rPr>
        <w:t>Тест: кесте_көрсету('Топ-1') -&gt; Кесте көрсетілді: Топ-1</w:t>
      </w:r>
    </w:p>
    <w:p>
      <w:pPr>
        <w:spacing w:before="0" w:after="0"/>
        <w:ind w:left="120"/>
        <w:shd w:val="clear" w:color="auto" w:fill="FFF9E0"/>
      </w:pPr>
      <w:r>
        <w:rPr>
          <w:rFonts w:ascii="Calibri" w:hAnsi="Calibri" w:cs="Calibri"/>
          <w:b/>
          <w:color w:val="1E1E1E"/>
          <w:sz w:val="22"/>
        </w:rPr>
        <w:t>Пояснение:</w:t>
      </w:r>
    </w:p>
    <w:p>
      <w:pPr>
        <w:spacing w:before="0" w:after="0"/>
        <w:ind w:left="120"/>
        <w:shd w:val="clear" w:color="auto" w:fill="FFF9E0"/>
      </w:pPr>
      <w:r>
        <w:rPr>
          <w:rFonts w:ascii="Calibri" w:hAnsi="Calibri" w:cs="Calibri"/>
          <w:b w:val="0"/>
          <w:color w:val="1E1E1E"/>
          <w:sz w:val="21"/>
        </w:rPr>
        <w:t>Задание: для каждого модуля определить минимум 3 функции (пример: Студенттер — қосу, жою, іздеу).</w:t>
      </w:r>
    </w:p>
    <w:p>
      <w:pPr>
        <w:spacing w:before="0" w:after="0"/>
        <w:ind w:left="120"/>
        <w:shd w:val="clear" w:color="auto" w:fill="FFF9E0"/>
      </w:pPr>
      <w:r>
        <w:rPr>
          <w:rFonts w:ascii="Calibri" w:hAnsi="Calibri" w:cs="Calibri"/>
          <w:b w:val="0"/>
          <w:color w:val="1E1E1E"/>
          <w:sz w:val="21"/>
        </w:rPr>
        <w:t>Код: определены реальные функции студент_қосу/жою/іздеу, оқытушы_*, пән_*, баға_*, кесте_* (по 3 на модуль). Демо-вызовы студент_іздеу и кесте_көрсету показывают применение.</w:t>
      </w:r>
    </w:p>
    <w:p>
      <w:pPr>
        <w:spacing w:before="0" w:after="0"/>
        <w:ind w:left="120"/>
        <w:shd w:val="clear" w:color="auto" w:fill="FFF9E0"/>
      </w:pPr>
      <w:r>
        <w:rPr>
          <w:rFonts w:ascii="Calibri" w:hAnsi="Calibri" w:cs="Calibri"/>
          <w:b w:val="0"/>
          <w:color w:val="1E1E1E"/>
          <w:sz w:val="21"/>
        </w:rPr>
        <w:t>Суть: модуль описывается набором функций — это «контракт» модуля. Задача скелета функций (заглушек) — показать структуру будущих методов до их полной реализации.</w:t>
      </w:r>
    </w:p>
    <w:p>
      <w:pPr>
        <w:spacing w:before="320" w:after="120"/>
      </w:pPr>
      <w:r>
        <w:rPr>
          <w:rFonts w:ascii="Calibri" w:hAnsi="Calibri" w:cs="Calibri"/>
          <w:b/>
          <w:color w:val="1E1E1E"/>
          <w:sz w:val="26"/>
        </w:rPr>
        <w:t>3-тапсырма. «Архитектура»: Пайдаланушы → Интерфейс → Логика → Деректер</w:t>
      </w:r>
    </w:p>
    <w:p>
      <w:pPr>
        <w:spacing w:after="80"/>
      </w:pPr>
      <w:r>
        <w:rPr>
          <w:rFonts w:ascii="Calibri" w:hAnsi="Calibri" w:cs="Calibri"/>
          <w:b/>
          <w:color w:val="1E1E1E"/>
          <w:sz w:val="22"/>
        </w:rPr>
        <w:t>Бағдарлама коды (Python):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/>
          <w:color w:val="AF00DB"/>
        </w:rPr>
        <w:t>import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sys</w:t>
      </w:r>
    </w:p>
    <w:p>
      <w:pPr>
        <w:spacing w:after="0" w:before="0"/>
        <w:shd w:val="clear" w:color="auto" w:fill="F7F7F7"/>
      </w:pP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>sys</w:t>
      </w:r>
      <w:r>
        <w:rPr>
          <w:rFonts w:ascii="Consolas" w:hAnsi="Consolas" w:cs="Consolas"/>
          <w:b w:val="0"/>
          <w:color w:val="1E1E1E"/>
        </w:rPr>
        <w:t>.</w:t>
      </w:r>
      <w:r>
        <w:rPr>
          <w:rFonts w:ascii="Consolas" w:hAnsi="Consolas" w:cs="Consolas"/>
          <w:b w:val="0"/>
          <w:color w:val="1E1E1E"/>
        </w:rPr>
        <w:t>stdout</w:t>
      </w:r>
      <w:r>
        <w:rPr>
          <w:rFonts w:ascii="Consolas" w:hAnsi="Consolas" w:cs="Consolas"/>
          <w:b w:val="0"/>
          <w:color w:val="1E1E1E"/>
        </w:rPr>
        <w:t>.</w:t>
      </w:r>
      <w:r>
        <w:rPr>
          <w:rFonts w:ascii="Consolas" w:hAnsi="Consolas" w:cs="Consolas"/>
          <w:b w:val="0"/>
          <w:color w:val="7950E3"/>
        </w:rPr>
        <w:t>reconfigure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 w:val="0"/>
          <w:color w:val="1E1E1E"/>
        </w:rPr>
        <w:t>encoding</w:t>
      </w:r>
      <w:r>
        <w:rPr>
          <w:rFonts w:ascii="Consolas" w:hAnsi="Consolas" w:cs="Consolas"/>
          <w:b w:val="0"/>
          <w:color w:val="1E1E1E"/>
        </w:rPr>
        <w:t>=</w:t>
      </w:r>
      <w:r>
        <w:rPr>
          <w:rFonts w:ascii="Consolas" w:hAnsi="Consolas" w:cs="Consolas"/>
          <w:b w:val="0"/>
          <w:color w:val="A31515"/>
        </w:rPr>
        <w:t>'utf-8'</w:t>
      </w:r>
      <w:r>
        <w:rPr>
          <w:rFonts w:ascii="Consolas" w:hAnsi="Consolas" w:cs="Consolas"/>
          <w:b w:val="0"/>
          <w:color w:val="1E1E1E"/>
        </w:rPr>
        <w:t>)</w:t>
      </w:r>
    </w:p>
    <w:p>
      <w:pPr>
        <w:spacing w:after="0" w:before="0"/>
        <w:shd w:val="clear" w:color="auto" w:fill="F7F7F7"/>
      </w:pPr>
    </w:p>
    <w:p>
      <w:pPr>
        <w:spacing w:after="0" w:before="0"/>
        <w:shd w:val="clear" w:color="auto" w:fill="F7F7F7"/>
      </w:pP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008000"/>
        </w:rPr>
        <w:t># ============================================================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008000"/>
        </w:rPr>
        <w:t># 19-3. Архитектура (структура программного обеспечения)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008000"/>
        </w:rPr>
        <w:t># Простая схема системы: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008000"/>
        </w:rPr>
        <w:t>#   Пайдаланушы (пользователь)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008000"/>
        </w:rPr>
        <w:t>#        ↓  ↓ (нажимает кнопку)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008000"/>
        </w:rPr>
        <w:t>#   Интерфейс (экран, ввод)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008000"/>
        </w:rPr>
        <w:t>#        ↓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008000"/>
        </w:rPr>
        <w:t>#   Бағдарламалық логика (обработка данных)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008000"/>
        </w:rPr>
        <w:t>#        ↓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008000"/>
        </w:rPr>
        <w:t>#   Деректер (хранилище)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008000"/>
        </w:rPr>
        <w:t># Каждый слой отвечает за своё: интерфейс принимает запрос,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008000"/>
        </w:rPr>
        <w:t># логика решает ЧТО делать, слой данных ХРАНИТ результат.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008000"/>
        </w:rPr>
        <w:t># ============================================================</w:t>
      </w:r>
    </w:p>
    <w:p>
      <w:pPr>
        <w:spacing w:after="0" w:before="0"/>
        <w:shd w:val="clear" w:color="auto" w:fill="F7F7F7"/>
      </w:pP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>д</w:t>
      </w:r>
      <w:r>
        <w:rPr>
          <w:rFonts w:ascii="Consolas" w:hAnsi="Consolas" w:cs="Consolas"/>
          <w:b w:val="0"/>
          <w:color w:val="1E1E1E"/>
        </w:rPr>
        <w:t>е</w:t>
      </w:r>
      <w:r>
        <w:rPr>
          <w:rFonts w:ascii="Consolas" w:hAnsi="Consolas" w:cs="Consolas"/>
          <w:b w:val="0"/>
          <w:color w:val="1E1E1E"/>
        </w:rPr>
        <w:t>р</w:t>
      </w:r>
      <w:r>
        <w:rPr>
          <w:rFonts w:ascii="Consolas" w:hAnsi="Consolas" w:cs="Consolas"/>
          <w:b w:val="0"/>
          <w:color w:val="1E1E1E"/>
        </w:rPr>
        <w:t>е</w:t>
      </w:r>
      <w:r>
        <w:rPr>
          <w:rFonts w:ascii="Consolas" w:hAnsi="Consolas" w:cs="Consolas"/>
          <w:b w:val="0"/>
          <w:color w:val="1E1E1E"/>
        </w:rPr>
        <w:t>к</w:t>
      </w:r>
      <w:r>
        <w:rPr>
          <w:rFonts w:ascii="Consolas" w:hAnsi="Consolas" w:cs="Consolas"/>
          <w:b w:val="0"/>
          <w:color w:val="1E1E1E"/>
        </w:rPr>
        <w:t>т</w:t>
      </w:r>
      <w:r>
        <w:rPr>
          <w:rFonts w:ascii="Consolas" w:hAnsi="Consolas" w:cs="Consolas"/>
          <w:b w:val="0"/>
          <w:color w:val="1E1E1E"/>
        </w:rPr>
        <w:t>е</w:t>
      </w:r>
      <w:r>
        <w:rPr>
          <w:rFonts w:ascii="Consolas" w:hAnsi="Consolas" w:cs="Consolas"/>
          <w:b w:val="0"/>
          <w:color w:val="1E1E1E"/>
        </w:rPr>
        <w:t>р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=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[</w:t>
      </w:r>
      <w:r>
        <w:rPr>
          <w:rFonts w:ascii="Consolas" w:hAnsi="Consolas" w:cs="Consolas"/>
          <w:b w:val="0"/>
          <w:color w:val="1E1E1E"/>
        </w:rPr>
        <w:t>]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008000"/>
        </w:rPr>
        <w:t># «база данных»: список, где хранятся данные системы</w:t>
      </w:r>
    </w:p>
    <w:p>
      <w:pPr>
        <w:spacing w:after="0" w:before="0"/>
        <w:shd w:val="clear" w:color="auto" w:fill="F7F7F7"/>
      </w:pPr>
    </w:p>
    <w:p>
      <w:pPr>
        <w:spacing w:after="0" w:before="0"/>
        <w:shd w:val="clear" w:color="auto" w:fill="F7F7F7"/>
      </w:pPr>
    </w:p>
    <w:p>
      <w:pPr>
        <w:spacing w:after="0" w:before="0"/>
        <w:shd w:val="clear" w:color="auto" w:fill="F7F7F7"/>
      </w:pPr>
      <w:r>
        <w:rPr>
          <w:rFonts w:ascii="Consolas" w:hAnsi="Consolas" w:cs="Consolas"/>
          <w:b/>
          <w:color w:val="AF00DB"/>
        </w:rPr>
        <w:t>def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и</w:t>
      </w:r>
      <w:r>
        <w:rPr>
          <w:rFonts w:ascii="Consolas" w:hAnsi="Consolas" w:cs="Consolas"/>
          <w:b w:val="0"/>
          <w:color w:val="1E1E1E"/>
        </w:rPr>
        <w:t>н</w:t>
      </w:r>
      <w:r>
        <w:rPr>
          <w:rFonts w:ascii="Consolas" w:hAnsi="Consolas" w:cs="Consolas"/>
          <w:b w:val="0"/>
          <w:color w:val="1E1E1E"/>
        </w:rPr>
        <w:t>т</w:t>
      </w:r>
      <w:r>
        <w:rPr>
          <w:rFonts w:ascii="Consolas" w:hAnsi="Consolas" w:cs="Consolas"/>
          <w:b w:val="0"/>
          <w:color w:val="1E1E1E"/>
        </w:rPr>
        <w:t>е</w:t>
      </w:r>
      <w:r>
        <w:rPr>
          <w:rFonts w:ascii="Consolas" w:hAnsi="Consolas" w:cs="Consolas"/>
          <w:b w:val="0"/>
          <w:color w:val="1E1E1E"/>
        </w:rPr>
        <w:t>р</w:t>
      </w:r>
      <w:r>
        <w:rPr>
          <w:rFonts w:ascii="Consolas" w:hAnsi="Consolas" w:cs="Consolas"/>
          <w:b w:val="0"/>
          <w:color w:val="1E1E1E"/>
        </w:rPr>
        <w:t>ф</w:t>
      </w:r>
      <w:r>
        <w:rPr>
          <w:rFonts w:ascii="Consolas" w:hAnsi="Consolas" w:cs="Consolas"/>
          <w:b w:val="0"/>
          <w:color w:val="1E1E1E"/>
        </w:rPr>
        <w:t>е</w:t>
      </w:r>
      <w:r>
        <w:rPr>
          <w:rFonts w:ascii="Consolas" w:hAnsi="Consolas" w:cs="Consolas"/>
          <w:b w:val="0"/>
          <w:color w:val="1E1E1E"/>
        </w:rPr>
        <w:t>й</w:t>
      </w:r>
      <w:r>
        <w:rPr>
          <w:rFonts w:ascii="Consolas" w:hAnsi="Consolas" w:cs="Consolas"/>
          <w:b w:val="0"/>
          <w:color w:val="1E1E1E"/>
        </w:rPr>
        <w:t>с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 w:val="0"/>
          <w:color w:val="1E1E1E"/>
        </w:rPr>
        <w:t>і</w:t>
      </w:r>
      <w:r>
        <w:rPr>
          <w:rFonts w:ascii="Consolas" w:hAnsi="Consolas" w:cs="Consolas"/>
          <w:b w:val="0"/>
          <w:color w:val="1E1E1E"/>
        </w:rPr>
        <w:t>с</w:t>
      </w:r>
      <w:r>
        <w:rPr>
          <w:rFonts w:ascii="Consolas" w:hAnsi="Consolas" w:cs="Consolas"/>
          <w:b w:val="0"/>
          <w:color w:val="1E1E1E"/>
        </w:rPr>
        <w:t>_</w:t>
      </w:r>
      <w:r>
        <w:rPr>
          <w:rFonts w:ascii="Consolas" w:hAnsi="Consolas" w:cs="Consolas"/>
          <w:b w:val="0"/>
          <w:color w:val="1E1E1E"/>
        </w:rPr>
        <w:t>ә</w:t>
      </w:r>
      <w:r>
        <w:rPr>
          <w:rFonts w:ascii="Consolas" w:hAnsi="Consolas" w:cs="Consolas"/>
          <w:b w:val="0"/>
          <w:color w:val="1E1E1E"/>
        </w:rPr>
        <w:t>р</w:t>
      </w:r>
      <w:r>
        <w:rPr>
          <w:rFonts w:ascii="Consolas" w:hAnsi="Consolas" w:cs="Consolas"/>
          <w:b w:val="0"/>
          <w:color w:val="1E1E1E"/>
        </w:rPr>
        <w:t>е</w:t>
      </w:r>
      <w:r>
        <w:rPr>
          <w:rFonts w:ascii="Consolas" w:hAnsi="Consolas" w:cs="Consolas"/>
          <w:b w:val="0"/>
          <w:color w:val="1E1E1E"/>
        </w:rPr>
        <w:t>к</w:t>
      </w:r>
      <w:r>
        <w:rPr>
          <w:rFonts w:ascii="Consolas" w:hAnsi="Consolas" w:cs="Consolas"/>
          <w:b w:val="0"/>
          <w:color w:val="1E1E1E"/>
        </w:rPr>
        <w:t>е</w:t>
      </w:r>
      <w:r>
        <w:rPr>
          <w:rFonts w:ascii="Consolas" w:hAnsi="Consolas" w:cs="Consolas"/>
          <w:b w:val="0"/>
          <w:color w:val="1E1E1E"/>
        </w:rPr>
        <w:t>т</w:t>
      </w:r>
      <w:r>
        <w:rPr>
          <w:rFonts w:ascii="Consolas" w:hAnsi="Consolas" w:cs="Consolas"/>
          <w:b w:val="0"/>
          <w:color w:val="1E1E1E"/>
        </w:rPr>
        <w:t>)</w:t>
      </w:r>
      <w:r>
        <w:rPr>
          <w:rFonts w:ascii="Consolas" w:hAnsi="Consolas" w:cs="Consolas"/>
          <w:b w:val="0"/>
          <w:color w:val="1E1E1E"/>
        </w:rPr>
        <w:t>: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008000"/>
        </w:rPr>
        <w:t># 1-й слой: принимает действие пользователя, передаёт дальше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print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 w:val="0"/>
          <w:color w:val="A31515"/>
        </w:rPr>
        <w:t>"   [Интерфейс] Сұраныс қабылданды:"</w:t>
      </w:r>
      <w:r>
        <w:rPr>
          <w:rFonts w:ascii="Consolas" w:hAnsi="Consolas" w:cs="Consolas"/>
          <w:b w:val="0"/>
          <w:color w:val="1E1E1E"/>
        </w:rPr>
        <w:t>,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і</w:t>
      </w:r>
      <w:r>
        <w:rPr>
          <w:rFonts w:ascii="Consolas" w:hAnsi="Consolas" w:cs="Consolas"/>
          <w:b w:val="0"/>
          <w:color w:val="1E1E1E"/>
        </w:rPr>
        <w:t>с</w:t>
      </w:r>
      <w:r>
        <w:rPr>
          <w:rFonts w:ascii="Consolas" w:hAnsi="Consolas" w:cs="Consolas"/>
          <w:b w:val="0"/>
          <w:color w:val="1E1E1E"/>
        </w:rPr>
        <w:t>_</w:t>
      </w:r>
      <w:r>
        <w:rPr>
          <w:rFonts w:ascii="Consolas" w:hAnsi="Consolas" w:cs="Consolas"/>
          <w:b w:val="0"/>
          <w:color w:val="1E1E1E"/>
        </w:rPr>
        <w:t>ә</w:t>
      </w:r>
      <w:r>
        <w:rPr>
          <w:rFonts w:ascii="Consolas" w:hAnsi="Consolas" w:cs="Consolas"/>
          <w:b w:val="0"/>
          <w:color w:val="1E1E1E"/>
        </w:rPr>
        <w:t>р</w:t>
      </w:r>
      <w:r>
        <w:rPr>
          <w:rFonts w:ascii="Consolas" w:hAnsi="Consolas" w:cs="Consolas"/>
          <w:b w:val="0"/>
          <w:color w:val="1E1E1E"/>
        </w:rPr>
        <w:t>е</w:t>
      </w:r>
      <w:r>
        <w:rPr>
          <w:rFonts w:ascii="Consolas" w:hAnsi="Consolas" w:cs="Consolas"/>
          <w:b w:val="0"/>
          <w:color w:val="1E1E1E"/>
        </w:rPr>
        <w:t>к</w:t>
      </w:r>
      <w:r>
        <w:rPr>
          <w:rFonts w:ascii="Consolas" w:hAnsi="Consolas" w:cs="Consolas"/>
          <w:b w:val="0"/>
          <w:color w:val="1E1E1E"/>
        </w:rPr>
        <w:t>е</w:t>
      </w:r>
      <w:r>
        <w:rPr>
          <w:rFonts w:ascii="Consolas" w:hAnsi="Consolas" w:cs="Consolas"/>
          <w:b w:val="0"/>
          <w:color w:val="1E1E1E"/>
        </w:rPr>
        <w:t>т</w:t>
      </w:r>
      <w:r>
        <w:rPr>
          <w:rFonts w:ascii="Consolas" w:hAnsi="Consolas" w:cs="Consolas"/>
          <w:b w:val="0"/>
          <w:color w:val="1E1E1E"/>
        </w:rPr>
        <w:t>)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л</w:t>
      </w:r>
      <w:r>
        <w:rPr>
          <w:rFonts w:ascii="Consolas" w:hAnsi="Consolas" w:cs="Consolas"/>
          <w:b w:val="0"/>
          <w:color w:val="1E1E1E"/>
        </w:rPr>
        <w:t>о</w:t>
      </w:r>
      <w:r>
        <w:rPr>
          <w:rFonts w:ascii="Consolas" w:hAnsi="Consolas" w:cs="Consolas"/>
          <w:b w:val="0"/>
          <w:color w:val="1E1E1E"/>
        </w:rPr>
        <w:t>г</w:t>
      </w:r>
      <w:r>
        <w:rPr>
          <w:rFonts w:ascii="Consolas" w:hAnsi="Consolas" w:cs="Consolas"/>
          <w:b w:val="0"/>
          <w:color w:val="1E1E1E"/>
        </w:rPr>
        <w:t>и</w:t>
      </w:r>
      <w:r>
        <w:rPr>
          <w:rFonts w:ascii="Consolas" w:hAnsi="Consolas" w:cs="Consolas"/>
          <w:b w:val="0"/>
          <w:color w:val="1E1E1E"/>
        </w:rPr>
        <w:t>к</w:t>
      </w:r>
      <w:r>
        <w:rPr>
          <w:rFonts w:ascii="Consolas" w:hAnsi="Consolas" w:cs="Consolas"/>
          <w:b w:val="0"/>
          <w:color w:val="1E1E1E"/>
        </w:rPr>
        <w:t>а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 w:val="0"/>
          <w:color w:val="1E1E1E"/>
        </w:rPr>
        <w:t>і</w:t>
      </w:r>
      <w:r>
        <w:rPr>
          <w:rFonts w:ascii="Consolas" w:hAnsi="Consolas" w:cs="Consolas"/>
          <w:b w:val="0"/>
          <w:color w:val="1E1E1E"/>
        </w:rPr>
        <w:t>с</w:t>
      </w:r>
      <w:r>
        <w:rPr>
          <w:rFonts w:ascii="Consolas" w:hAnsi="Consolas" w:cs="Consolas"/>
          <w:b w:val="0"/>
          <w:color w:val="1E1E1E"/>
        </w:rPr>
        <w:t>_</w:t>
      </w:r>
      <w:r>
        <w:rPr>
          <w:rFonts w:ascii="Consolas" w:hAnsi="Consolas" w:cs="Consolas"/>
          <w:b w:val="0"/>
          <w:color w:val="1E1E1E"/>
        </w:rPr>
        <w:t>ә</w:t>
      </w:r>
      <w:r>
        <w:rPr>
          <w:rFonts w:ascii="Consolas" w:hAnsi="Consolas" w:cs="Consolas"/>
          <w:b w:val="0"/>
          <w:color w:val="1E1E1E"/>
        </w:rPr>
        <w:t>р</w:t>
      </w:r>
      <w:r>
        <w:rPr>
          <w:rFonts w:ascii="Consolas" w:hAnsi="Consolas" w:cs="Consolas"/>
          <w:b w:val="0"/>
          <w:color w:val="1E1E1E"/>
        </w:rPr>
        <w:t>е</w:t>
      </w:r>
      <w:r>
        <w:rPr>
          <w:rFonts w:ascii="Consolas" w:hAnsi="Consolas" w:cs="Consolas"/>
          <w:b w:val="0"/>
          <w:color w:val="1E1E1E"/>
        </w:rPr>
        <w:t>к</w:t>
      </w:r>
      <w:r>
        <w:rPr>
          <w:rFonts w:ascii="Consolas" w:hAnsi="Consolas" w:cs="Consolas"/>
          <w:b w:val="0"/>
          <w:color w:val="1E1E1E"/>
        </w:rPr>
        <w:t>е</w:t>
      </w:r>
      <w:r>
        <w:rPr>
          <w:rFonts w:ascii="Consolas" w:hAnsi="Consolas" w:cs="Consolas"/>
          <w:b w:val="0"/>
          <w:color w:val="1E1E1E"/>
        </w:rPr>
        <w:t>т</w:t>
      </w:r>
      <w:r>
        <w:rPr>
          <w:rFonts w:ascii="Consolas" w:hAnsi="Consolas" w:cs="Consolas"/>
          <w:b w:val="0"/>
          <w:color w:val="1E1E1E"/>
        </w:rPr>
        <w:t>)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008000"/>
        </w:rPr>
        <w:t># вызов следующего слоя</w:t>
      </w:r>
    </w:p>
    <w:p>
      <w:pPr>
        <w:spacing w:after="0" w:before="0"/>
        <w:shd w:val="clear" w:color="auto" w:fill="F7F7F7"/>
      </w:pPr>
    </w:p>
    <w:p>
      <w:pPr>
        <w:spacing w:after="0" w:before="0"/>
        <w:shd w:val="clear" w:color="auto" w:fill="F7F7F7"/>
      </w:pPr>
    </w:p>
    <w:p>
      <w:pPr>
        <w:spacing w:after="0" w:before="0"/>
        <w:shd w:val="clear" w:color="auto" w:fill="F7F7F7"/>
      </w:pPr>
      <w:r>
        <w:rPr>
          <w:rFonts w:ascii="Consolas" w:hAnsi="Consolas" w:cs="Consolas"/>
          <w:b/>
          <w:color w:val="AF00DB"/>
        </w:rPr>
        <w:t>def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л</w:t>
      </w:r>
      <w:r>
        <w:rPr>
          <w:rFonts w:ascii="Consolas" w:hAnsi="Consolas" w:cs="Consolas"/>
          <w:b w:val="0"/>
          <w:color w:val="1E1E1E"/>
        </w:rPr>
        <w:t>о</w:t>
      </w:r>
      <w:r>
        <w:rPr>
          <w:rFonts w:ascii="Consolas" w:hAnsi="Consolas" w:cs="Consolas"/>
          <w:b w:val="0"/>
          <w:color w:val="1E1E1E"/>
        </w:rPr>
        <w:t>г</w:t>
      </w:r>
      <w:r>
        <w:rPr>
          <w:rFonts w:ascii="Consolas" w:hAnsi="Consolas" w:cs="Consolas"/>
          <w:b w:val="0"/>
          <w:color w:val="1E1E1E"/>
        </w:rPr>
        <w:t>и</w:t>
      </w:r>
      <w:r>
        <w:rPr>
          <w:rFonts w:ascii="Consolas" w:hAnsi="Consolas" w:cs="Consolas"/>
          <w:b w:val="0"/>
          <w:color w:val="1E1E1E"/>
        </w:rPr>
        <w:t>к</w:t>
      </w:r>
      <w:r>
        <w:rPr>
          <w:rFonts w:ascii="Consolas" w:hAnsi="Consolas" w:cs="Consolas"/>
          <w:b w:val="0"/>
          <w:color w:val="1E1E1E"/>
        </w:rPr>
        <w:t>а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 w:val="0"/>
          <w:color w:val="1E1E1E"/>
        </w:rPr>
        <w:t>і</w:t>
      </w:r>
      <w:r>
        <w:rPr>
          <w:rFonts w:ascii="Consolas" w:hAnsi="Consolas" w:cs="Consolas"/>
          <w:b w:val="0"/>
          <w:color w:val="1E1E1E"/>
        </w:rPr>
        <w:t>с</w:t>
      </w:r>
      <w:r>
        <w:rPr>
          <w:rFonts w:ascii="Consolas" w:hAnsi="Consolas" w:cs="Consolas"/>
          <w:b w:val="0"/>
          <w:color w:val="1E1E1E"/>
        </w:rPr>
        <w:t>_</w:t>
      </w:r>
      <w:r>
        <w:rPr>
          <w:rFonts w:ascii="Consolas" w:hAnsi="Consolas" w:cs="Consolas"/>
          <w:b w:val="0"/>
          <w:color w:val="1E1E1E"/>
        </w:rPr>
        <w:t>ә</w:t>
      </w:r>
      <w:r>
        <w:rPr>
          <w:rFonts w:ascii="Consolas" w:hAnsi="Consolas" w:cs="Consolas"/>
          <w:b w:val="0"/>
          <w:color w:val="1E1E1E"/>
        </w:rPr>
        <w:t>р</w:t>
      </w:r>
      <w:r>
        <w:rPr>
          <w:rFonts w:ascii="Consolas" w:hAnsi="Consolas" w:cs="Consolas"/>
          <w:b w:val="0"/>
          <w:color w:val="1E1E1E"/>
        </w:rPr>
        <w:t>е</w:t>
      </w:r>
      <w:r>
        <w:rPr>
          <w:rFonts w:ascii="Consolas" w:hAnsi="Consolas" w:cs="Consolas"/>
          <w:b w:val="0"/>
          <w:color w:val="1E1E1E"/>
        </w:rPr>
        <w:t>к</w:t>
      </w:r>
      <w:r>
        <w:rPr>
          <w:rFonts w:ascii="Consolas" w:hAnsi="Consolas" w:cs="Consolas"/>
          <w:b w:val="0"/>
          <w:color w:val="1E1E1E"/>
        </w:rPr>
        <w:t>е</w:t>
      </w:r>
      <w:r>
        <w:rPr>
          <w:rFonts w:ascii="Consolas" w:hAnsi="Consolas" w:cs="Consolas"/>
          <w:b w:val="0"/>
          <w:color w:val="1E1E1E"/>
        </w:rPr>
        <w:t>т</w:t>
      </w:r>
      <w:r>
        <w:rPr>
          <w:rFonts w:ascii="Consolas" w:hAnsi="Consolas" w:cs="Consolas"/>
          <w:b w:val="0"/>
          <w:color w:val="1E1E1E"/>
        </w:rPr>
        <w:t>)</w:t>
      </w:r>
      <w:r>
        <w:rPr>
          <w:rFonts w:ascii="Consolas" w:hAnsi="Consolas" w:cs="Consolas"/>
          <w:b w:val="0"/>
          <w:color w:val="1E1E1E"/>
        </w:rPr>
        <w:t>: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008000"/>
        </w:rPr>
        <w:t># 2-й слой: бизнес-логика — решает, что сделать с данными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print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 w:val="0"/>
          <w:color w:val="A31515"/>
        </w:rPr>
        <w:t>"   [Логика] Өңдеу:"</w:t>
      </w:r>
      <w:r>
        <w:rPr>
          <w:rFonts w:ascii="Consolas" w:hAnsi="Consolas" w:cs="Consolas"/>
          <w:b w:val="0"/>
          <w:color w:val="1E1E1E"/>
        </w:rPr>
        <w:t>,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і</w:t>
      </w:r>
      <w:r>
        <w:rPr>
          <w:rFonts w:ascii="Consolas" w:hAnsi="Consolas" w:cs="Consolas"/>
          <w:b w:val="0"/>
          <w:color w:val="1E1E1E"/>
        </w:rPr>
        <w:t>с</w:t>
      </w:r>
      <w:r>
        <w:rPr>
          <w:rFonts w:ascii="Consolas" w:hAnsi="Consolas" w:cs="Consolas"/>
          <w:b w:val="0"/>
          <w:color w:val="1E1E1E"/>
        </w:rPr>
        <w:t>_</w:t>
      </w:r>
      <w:r>
        <w:rPr>
          <w:rFonts w:ascii="Consolas" w:hAnsi="Consolas" w:cs="Consolas"/>
          <w:b w:val="0"/>
          <w:color w:val="1E1E1E"/>
        </w:rPr>
        <w:t>ә</w:t>
      </w:r>
      <w:r>
        <w:rPr>
          <w:rFonts w:ascii="Consolas" w:hAnsi="Consolas" w:cs="Consolas"/>
          <w:b w:val="0"/>
          <w:color w:val="1E1E1E"/>
        </w:rPr>
        <w:t>р</w:t>
      </w:r>
      <w:r>
        <w:rPr>
          <w:rFonts w:ascii="Consolas" w:hAnsi="Consolas" w:cs="Consolas"/>
          <w:b w:val="0"/>
          <w:color w:val="1E1E1E"/>
        </w:rPr>
        <w:t>е</w:t>
      </w:r>
      <w:r>
        <w:rPr>
          <w:rFonts w:ascii="Consolas" w:hAnsi="Consolas" w:cs="Consolas"/>
          <w:b w:val="0"/>
          <w:color w:val="1E1E1E"/>
        </w:rPr>
        <w:t>к</w:t>
      </w:r>
      <w:r>
        <w:rPr>
          <w:rFonts w:ascii="Consolas" w:hAnsi="Consolas" w:cs="Consolas"/>
          <w:b w:val="0"/>
          <w:color w:val="1E1E1E"/>
        </w:rPr>
        <w:t>е</w:t>
      </w:r>
      <w:r>
        <w:rPr>
          <w:rFonts w:ascii="Consolas" w:hAnsi="Consolas" w:cs="Consolas"/>
          <w:b w:val="0"/>
          <w:color w:val="1E1E1E"/>
        </w:rPr>
        <w:t>т</w:t>
      </w:r>
      <w:r>
        <w:rPr>
          <w:rFonts w:ascii="Consolas" w:hAnsi="Consolas" w:cs="Consolas"/>
          <w:b w:val="0"/>
          <w:color w:val="1E1E1E"/>
        </w:rPr>
        <w:t>)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if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і</w:t>
      </w:r>
      <w:r>
        <w:rPr>
          <w:rFonts w:ascii="Consolas" w:hAnsi="Consolas" w:cs="Consolas"/>
          <w:b w:val="0"/>
          <w:color w:val="1E1E1E"/>
        </w:rPr>
        <w:t>с</w:t>
      </w:r>
      <w:r>
        <w:rPr>
          <w:rFonts w:ascii="Consolas" w:hAnsi="Consolas" w:cs="Consolas"/>
          <w:b w:val="0"/>
          <w:color w:val="1E1E1E"/>
        </w:rPr>
        <w:t>_</w:t>
      </w:r>
      <w:r>
        <w:rPr>
          <w:rFonts w:ascii="Consolas" w:hAnsi="Consolas" w:cs="Consolas"/>
          <w:b w:val="0"/>
          <w:color w:val="1E1E1E"/>
        </w:rPr>
        <w:t>ә</w:t>
      </w:r>
      <w:r>
        <w:rPr>
          <w:rFonts w:ascii="Consolas" w:hAnsi="Consolas" w:cs="Consolas"/>
          <w:b w:val="0"/>
          <w:color w:val="1E1E1E"/>
        </w:rPr>
        <w:t>р</w:t>
      </w:r>
      <w:r>
        <w:rPr>
          <w:rFonts w:ascii="Consolas" w:hAnsi="Consolas" w:cs="Consolas"/>
          <w:b w:val="0"/>
          <w:color w:val="1E1E1E"/>
        </w:rPr>
        <w:t>е</w:t>
      </w:r>
      <w:r>
        <w:rPr>
          <w:rFonts w:ascii="Consolas" w:hAnsi="Consolas" w:cs="Consolas"/>
          <w:b w:val="0"/>
          <w:color w:val="1E1E1E"/>
        </w:rPr>
        <w:t>к</w:t>
      </w:r>
      <w:r>
        <w:rPr>
          <w:rFonts w:ascii="Consolas" w:hAnsi="Consolas" w:cs="Consolas"/>
          <w:b w:val="0"/>
          <w:color w:val="1E1E1E"/>
        </w:rPr>
        <w:t>е</w:t>
      </w:r>
      <w:r>
        <w:rPr>
          <w:rFonts w:ascii="Consolas" w:hAnsi="Consolas" w:cs="Consolas"/>
          <w:b w:val="0"/>
          <w:color w:val="1E1E1E"/>
        </w:rPr>
        <w:t>т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=</w:t>
      </w:r>
      <w:r>
        <w:rPr>
          <w:rFonts w:ascii="Consolas" w:hAnsi="Consolas" w:cs="Consolas"/>
          <w:b w:val="0"/>
          <w:color w:val="1E1E1E"/>
        </w:rPr>
        <w:t>=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A31515"/>
        </w:rPr>
        <w:t>"баға қосу"</w:t>
      </w:r>
      <w:r>
        <w:rPr>
          <w:rFonts w:ascii="Consolas" w:hAnsi="Consolas" w:cs="Consolas"/>
          <w:b w:val="0"/>
          <w:color w:val="1E1E1E"/>
        </w:rPr>
        <w:t>: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д</w:t>
      </w:r>
      <w:r>
        <w:rPr>
          <w:rFonts w:ascii="Consolas" w:hAnsi="Consolas" w:cs="Consolas"/>
          <w:b w:val="0"/>
          <w:color w:val="1E1E1E"/>
        </w:rPr>
        <w:t>е</w:t>
      </w:r>
      <w:r>
        <w:rPr>
          <w:rFonts w:ascii="Consolas" w:hAnsi="Consolas" w:cs="Consolas"/>
          <w:b w:val="0"/>
          <w:color w:val="1E1E1E"/>
        </w:rPr>
        <w:t>р</w:t>
      </w:r>
      <w:r>
        <w:rPr>
          <w:rFonts w:ascii="Consolas" w:hAnsi="Consolas" w:cs="Consolas"/>
          <w:b w:val="0"/>
          <w:color w:val="1E1E1E"/>
        </w:rPr>
        <w:t>е</w:t>
      </w:r>
      <w:r>
        <w:rPr>
          <w:rFonts w:ascii="Consolas" w:hAnsi="Consolas" w:cs="Consolas"/>
          <w:b w:val="0"/>
          <w:color w:val="1E1E1E"/>
        </w:rPr>
        <w:t>к</w:t>
      </w:r>
      <w:r>
        <w:rPr>
          <w:rFonts w:ascii="Consolas" w:hAnsi="Consolas" w:cs="Consolas"/>
          <w:b w:val="0"/>
          <w:color w:val="1E1E1E"/>
        </w:rPr>
        <w:t>т</w:t>
      </w:r>
      <w:r>
        <w:rPr>
          <w:rFonts w:ascii="Consolas" w:hAnsi="Consolas" w:cs="Consolas"/>
          <w:b w:val="0"/>
          <w:color w:val="1E1E1E"/>
        </w:rPr>
        <w:t>е</w:t>
      </w:r>
      <w:r>
        <w:rPr>
          <w:rFonts w:ascii="Consolas" w:hAnsi="Consolas" w:cs="Consolas"/>
          <w:b w:val="0"/>
          <w:color w:val="1E1E1E"/>
        </w:rPr>
        <w:t>р</w:t>
      </w:r>
      <w:r>
        <w:rPr>
          <w:rFonts w:ascii="Consolas" w:hAnsi="Consolas" w:cs="Consolas"/>
          <w:b w:val="0"/>
          <w:color w:val="1E1E1E"/>
        </w:rPr>
        <w:t>.</w:t>
      </w:r>
      <w:r>
        <w:rPr>
          <w:rFonts w:ascii="Consolas" w:hAnsi="Consolas" w:cs="Consolas"/>
          <w:b w:val="0"/>
          <w:color w:val="7950E3"/>
        </w:rPr>
        <w:t>append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 w:val="0"/>
          <w:color w:val="098000"/>
        </w:rPr>
        <w:t>90</w:t>
      </w:r>
      <w:r>
        <w:rPr>
          <w:rFonts w:ascii="Consolas" w:hAnsi="Consolas" w:cs="Consolas"/>
          <w:b w:val="0"/>
          <w:color w:val="1E1E1E"/>
        </w:rPr>
        <w:t>)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008000"/>
        </w:rPr>
        <w:t># команда: добавить оценку в данные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elif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і</w:t>
      </w:r>
      <w:r>
        <w:rPr>
          <w:rFonts w:ascii="Consolas" w:hAnsi="Consolas" w:cs="Consolas"/>
          <w:b w:val="0"/>
          <w:color w:val="1E1E1E"/>
        </w:rPr>
        <w:t>с</w:t>
      </w:r>
      <w:r>
        <w:rPr>
          <w:rFonts w:ascii="Consolas" w:hAnsi="Consolas" w:cs="Consolas"/>
          <w:b w:val="0"/>
          <w:color w:val="1E1E1E"/>
        </w:rPr>
        <w:t>_</w:t>
      </w:r>
      <w:r>
        <w:rPr>
          <w:rFonts w:ascii="Consolas" w:hAnsi="Consolas" w:cs="Consolas"/>
          <w:b w:val="0"/>
          <w:color w:val="1E1E1E"/>
        </w:rPr>
        <w:t>ә</w:t>
      </w:r>
      <w:r>
        <w:rPr>
          <w:rFonts w:ascii="Consolas" w:hAnsi="Consolas" w:cs="Consolas"/>
          <w:b w:val="0"/>
          <w:color w:val="1E1E1E"/>
        </w:rPr>
        <w:t>р</w:t>
      </w:r>
      <w:r>
        <w:rPr>
          <w:rFonts w:ascii="Consolas" w:hAnsi="Consolas" w:cs="Consolas"/>
          <w:b w:val="0"/>
          <w:color w:val="1E1E1E"/>
        </w:rPr>
        <w:t>е</w:t>
      </w:r>
      <w:r>
        <w:rPr>
          <w:rFonts w:ascii="Consolas" w:hAnsi="Consolas" w:cs="Consolas"/>
          <w:b w:val="0"/>
          <w:color w:val="1E1E1E"/>
        </w:rPr>
        <w:t>к</w:t>
      </w:r>
      <w:r>
        <w:rPr>
          <w:rFonts w:ascii="Consolas" w:hAnsi="Consolas" w:cs="Consolas"/>
          <w:b w:val="0"/>
          <w:color w:val="1E1E1E"/>
        </w:rPr>
        <w:t>е</w:t>
      </w:r>
      <w:r>
        <w:rPr>
          <w:rFonts w:ascii="Consolas" w:hAnsi="Consolas" w:cs="Consolas"/>
          <w:b w:val="0"/>
          <w:color w:val="1E1E1E"/>
        </w:rPr>
        <w:t>т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=</w:t>
      </w:r>
      <w:r>
        <w:rPr>
          <w:rFonts w:ascii="Consolas" w:hAnsi="Consolas" w:cs="Consolas"/>
          <w:b w:val="0"/>
          <w:color w:val="1E1E1E"/>
        </w:rPr>
        <w:t>=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A31515"/>
        </w:rPr>
        <w:t>"тізім"</w:t>
      </w:r>
      <w:r>
        <w:rPr>
          <w:rFonts w:ascii="Consolas" w:hAnsi="Consolas" w:cs="Consolas"/>
          <w:b w:val="0"/>
          <w:color w:val="1E1E1E"/>
        </w:rPr>
        <w:t>: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pass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008000"/>
        </w:rPr>
        <w:t># команда «список» пока не реализована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д</w:t>
      </w:r>
      <w:r>
        <w:rPr>
          <w:rFonts w:ascii="Consolas" w:hAnsi="Consolas" w:cs="Consolas"/>
          <w:b w:val="0"/>
          <w:color w:val="1E1E1E"/>
        </w:rPr>
        <w:t>е</w:t>
      </w:r>
      <w:r>
        <w:rPr>
          <w:rFonts w:ascii="Consolas" w:hAnsi="Consolas" w:cs="Consolas"/>
          <w:b w:val="0"/>
          <w:color w:val="1E1E1E"/>
        </w:rPr>
        <w:t>р</w:t>
      </w:r>
      <w:r>
        <w:rPr>
          <w:rFonts w:ascii="Consolas" w:hAnsi="Consolas" w:cs="Consolas"/>
          <w:b w:val="0"/>
          <w:color w:val="1E1E1E"/>
        </w:rPr>
        <w:t>е</w:t>
      </w:r>
      <w:r>
        <w:rPr>
          <w:rFonts w:ascii="Consolas" w:hAnsi="Consolas" w:cs="Consolas"/>
          <w:b w:val="0"/>
          <w:color w:val="1E1E1E"/>
        </w:rPr>
        <w:t>к</w:t>
      </w:r>
      <w:r>
        <w:rPr>
          <w:rFonts w:ascii="Consolas" w:hAnsi="Consolas" w:cs="Consolas"/>
          <w:b w:val="0"/>
          <w:color w:val="1E1E1E"/>
        </w:rPr>
        <w:t>т</w:t>
      </w:r>
      <w:r>
        <w:rPr>
          <w:rFonts w:ascii="Consolas" w:hAnsi="Consolas" w:cs="Consolas"/>
          <w:b w:val="0"/>
          <w:color w:val="1E1E1E"/>
        </w:rPr>
        <w:t>е</w:t>
      </w:r>
      <w:r>
        <w:rPr>
          <w:rFonts w:ascii="Consolas" w:hAnsi="Consolas" w:cs="Consolas"/>
          <w:b w:val="0"/>
          <w:color w:val="1E1E1E"/>
        </w:rPr>
        <w:t>р</w:t>
      </w:r>
      <w:r>
        <w:rPr>
          <w:rFonts w:ascii="Consolas" w:hAnsi="Consolas" w:cs="Consolas"/>
          <w:b w:val="0"/>
          <w:color w:val="1E1E1E"/>
        </w:rPr>
        <w:t>_</w:t>
      </w:r>
      <w:r>
        <w:rPr>
          <w:rFonts w:ascii="Consolas" w:hAnsi="Consolas" w:cs="Consolas"/>
          <w:b w:val="0"/>
          <w:color w:val="1E1E1E"/>
        </w:rPr>
        <w:t>қ</w:t>
      </w:r>
      <w:r>
        <w:rPr>
          <w:rFonts w:ascii="Consolas" w:hAnsi="Consolas" w:cs="Consolas"/>
          <w:b w:val="0"/>
          <w:color w:val="1E1E1E"/>
        </w:rPr>
        <w:t>а</w:t>
      </w:r>
      <w:r>
        <w:rPr>
          <w:rFonts w:ascii="Consolas" w:hAnsi="Consolas" w:cs="Consolas"/>
          <w:b w:val="0"/>
          <w:color w:val="1E1E1E"/>
        </w:rPr>
        <w:t>б</w:t>
      </w:r>
      <w:r>
        <w:rPr>
          <w:rFonts w:ascii="Consolas" w:hAnsi="Consolas" w:cs="Consolas"/>
          <w:b w:val="0"/>
          <w:color w:val="1E1E1E"/>
        </w:rPr>
        <w:t>а</w:t>
      </w:r>
      <w:r>
        <w:rPr>
          <w:rFonts w:ascii="Consolas" w:hAnsi="Consolas" w:cs="Consolas"/>
          <w:b w:val="0"/>
          <w:color w:val="1E1E1E"/>
        </w:rPr>
        <w:t>т</w:t>
      </w:r>
      <w:r>
        <w:rPr>
          <w:rFonts w:ascii="Consolas" w:hAnsi="Consolas" w:cs="Consolas"/>
          <w:b w:val="0"/>
          <w:color w:val="1E1E1E"/>
        </w:rPr>
        <w:t>ы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 w:val="0"/>
          <w:color w:val="1E1E1E"/>
        </w:rPr>
        <w:t>і</w:t>
      </w:r>
      <w:r>
        <w:rPr>
          <w:rFonts w:ascii="Consolas" w:hAnsi="Consolas" w:cs="Consolas"/>
          <w:b w:val="0"/>
          <w:color w:val="1E1E1E"/>
        </w:rPr>
        <w:t>с</w:t>
      </w:r>
      <w:r>
        <w:rPr>
          <w:rFonts w:ascii="Consolas" w:hAnsi="Consolas" w:cs="Consolas"/>
          <w:b w:val="0"/>
          <w:color w:val="1E1E1E"/>
        </w:rPr>
        <w:t>_</w:t>
      </w:r>
      <w:r>
        <w:rPr>
          <w:rFonts w:ascii="Consolas" w:hAnsi="Consolas" w:cs="Consolas"/>
          <w:b w:val="0"/>
          <w:color w:val="1E1E1E"/>
        </w:rPr>
        <w:t>ә</w:t>
      </w:r>
      <w:r>
        <w:rPr>
          <w:rFonts w:ascii="Consolas" w:hAnsi="Consolas" w:cs="Consolas"/>
          <w:b w:val="0"/>
          <w:color w:val="1E1E1E"/>
        </w:rPr>
        <w:t>р</w:t>
      </w:r>
      <w:r>
        <w:rPr>
          <w:rFonts w:ascii="Consolas" w:hAnsi="Consolas" w:cs="Consolas"/>
          <w:b w:val="0"/>
          <w:color w:val="1E1E1E"/>
        </w:rPr>
        <w:t>е</w:t>
      </w:r>
      <w:r>
        <w:rPr>
          <w:rFonts w:ascii="Consolas" w:hAnsi="Consolas" w:cs="Consolas"/>
          <w:b w:val="0"/>
          <w:color w:val="1E1E1E"/>
        </w:rPr>
        <w:t>к</w:t>
      </w:r>
      <w:r>
        <w:rPr>
          <w:rFonts w:ascii="Consolas" w:hAnsi="Consolas" w:cs="Consolas"/>
          <w:b w:val="0"/>
          <w:color w:val="1E1E1E"/>
        </w:rPr>
        <w:t>е</w:t>
      </w:r>
      <w:r>
        <w:rPr>
          <w:rFonts w:ascii="Consolas" w:hAnsi="Consolas" w:cs="Consolas"/>
          <w:b w:val="0"/>
          <w:color w:val="1E1E1E"/>
        </w:rPr>
        <w:t>т</w:t>
      </w:r>
      <w:r>
        <w:rPr>
          <w:rFonts w:ascii="Consolas" w:hAnsi="Consolas" w:cs="Consolas"/>
          <w:b w:val="0"/>
          <w:color w:val="1E1E1E"/>
        </w:rPr>
        <w:t>)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008000"/>
        </w:rPr>
        <w:t># вызов слоя данных</w:t>
      </w:r>
    </w:p>
    <w:p>
      <w:pPr>
        <w:spacing w:after="0" w:before="0"/>
        <w:shd w:val="clear" w:color="auto" w:fill="F7F7F7"/>
      </w:pPr>
    </w:p>
    <w:p>
      <w:pPr>
        <w:spacing w:after="0" w:before="0"/>
        <w:shd w:val="clear" w:color="auto" w:fill="F7F7F7"/>
      </w:pPr>
    </w:p>
    <w:p>
      <w:pPr>
        <w:spacing w:after="0" w:before="0"/>
        <w:shd w:val="clear" w:color="auto" w:fill="F7F7F7"/>
      </w:pPr>
      <w:r>
        <w:rPr>
          <w:rFonts w:ascii="Consolas" w:hAnsi="Consolas" w:cs="Consolas"/>
          <w:b/>
          <w:color w:val="AF00DB"/>
        </w:rPr>
        <w:t>def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д</w:t>
      </w:r>
      <w:r>
        <w:rPr>
          <w:rFonts w:ascii="Consolas" w:hAnsi="Consolas" w:cs="Consolas"/>
          <w:b w:val="0"/>
          <w:color w:val="1E1E1E"/>
        </w:rPr>
        <w:t>е</w:t>
      </w:r>
      <w:r>
        <w:rPr>
          <w:rFonts w:ascii="Consolas" w:hAnsi="Consolas" w:cs="Consolas"/>
          <w:b w:val="0"/>
          <w:color w:val="1E1E1E"/>
        </w:rPr>
        <w:t>р</w:t>
      </w:r>
      <w:r>
        <w:rPr>
          <w:rFonts w:ascii="Consolas" w:hAnsi="Consolas" w:cs="Consolas"/>
          <w:b w:val="0"/>
          <w:color w:val="1E1E1E"/>
        </w:rPr>
        <w:t>е</w:t>
      </w:r>
      <w:r>
        <w:rPr>
          <w:rFonts w:ascii="Consolas" w:hAnsi="Consolas" w:cs="Consolas"/>
          <w:b w:val="0"/>
          <w:color w:val="1E1E1E"/>
        </w:rPr>
        <w:t>к</w:t>
      </w:r>
      <w:r>
        <w:rPr>
          <w:rFonts w:ascii="Consolas" w:hAnsi="Consolas" w:cs="Consolas"/>
          <w:b w:val="0"/>
          <w:color w:val="1E1E1E"/>
        </w:rPr>
        <w:t>т</w:t>
      </w:r>
      <w:r>
        <w:rPr>
          <w:rFonts w:ascii="Consolas" w:hAnsi="Consolas" w:cs="Consolas"/>
          <w:b w:val="0"/>
          <w:color w:val="1E1E1E"/>
        </w:rPr>
        <w:t>е</w:t>
      </w:r>
      <w:r>
        <w:rPr>
          <w:rFonts w:ascii="Consolas" w:hAnsi="Consolas" w:cs="Consolas"/>
          <w:b w:val="0"/>
          <w:color w:val="1E1E1E"/>
        </w:rPr>
        <w:t>р</w:t>
      </w:r>
      <w:r>
        <w:rPr>
          <w:rFonts w:ascii="Consolas" w:hAnsi="Consolas" w:cs="Consolas"/>
          <w:b w:val="0"/>
          <w:color w:val="1E1E1E"/>
        </w:rPr>
        <w:t>_</w:t>
      </w:r>
      <w:r>
        <w:rPr>
          <w:rFonts w:ascii="Consolas" w:hAnsi="Consolas" w:cs="Consolas"/>
          <w:b w:val="0"/>
          <w:color w:val="1E1E1E"/>
        </w:rPr>
        <w:t>қ</w:t>
      </w:r>
      <w:r>
        <w:rPr>
          <w:rFonts w:ascii="Consolas" w:hAnsi="Consolas" w:cs="Consolas"/>
          <w:b w:val="0"/>
          <w:color w:val="1E1E1E"/>
        </w:rPr>
        <w:t>а</w:t>
      </w:r>
      <w:r>
        <w:rPr>
          <w:rFonts w:ascii="Consolas" w:hAnsi="Consolas" w:cs="Consolas"/>
          <w:b w:val="0"/>
          <w:color w:val="1E1E1E"/>
        </w:rPr>
        <w:t>б</w:t>
      </w:r>
      <w:r>
        <w:rPr>
          <w:rFonts w:ascii="Consolas" w:hAnsi="Consolas" w:cs="Consolas"/>
          <w:b w:val="0"/>
          <w:color w:val="1E1E1E"/>
        </w:rPr>
        <w:t>а</w:t>
      </w:r>
      <w:r>
        <w:rPr>
          <w:rFonts w:ascii="Consolas" w:hAnsi="Consolas" w:cs="Consolas"/>
          <w:b w:val="0"/>
          <w:color w:val="1E1E1E"/>
        </w:rPr>
        <w:t>т</w:t>
      </w:r>
      <w:r>
        <w:rPr>
          <w:rFonts w:ascii="Consolas" w:hAnsi="Consolas" w:cs="Consolas"/>
          <w:b w:val="0"/>
          <w:color w:val="1E1E1E"/>
        </w:rPr>
        <w:t>ы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 w:val="0"/>
          <w:color w:val="1E1E1E"/>
        </w:rPr>
        <w:t>і</w:t>
      </w:r>
      <w:r>
        <w:rPr>
          <w:rFonts w:ascii="Consolas" w:hAnsi="Consolas" w:cs="Consolas"/>
          <w:b w:val="0"/>
          <w:color w:val="1E1E1E"/>
        </w:rPr>
        <w:t>с</w:t>
      </w:r>
      <w:r>
        <w:rPr>
          <w:rFonts w:ascii="Consolas" w:hAnsi="Consolas" w:cs="Consolas"/>
          <w:b w:val="0"/>
          <w:color w:val="1E1E1E"/>
        </w:rPr>
        <w:t>_</w:t>
      </w:r>
      <w:r>
        <w:rPr>
          <w:rFonts w:ascii="Consolas" w:hAnsi="Consolas" w:cs="Consolas"/>
          <w:b w:val="0"/>
          <w:color w:val="1E1E1E"/>
        </w:rPr>
        <w:t>ә</w:t>
      </w:r>
      <w:r>
        <w:rPr>
          <w:rFonts w:ascii="Consolas" w:hAnsi="Consolas" w:cs="Consolas"/>
          <w:b w:val="0"/>
          <w:color w:val="1E1E1E"/>
        </w:rPr>
        <w:t>р</w:t>
      </w:r>
      <w:r>
        <w:rPr>
          <w:rFonts w:ascii="Consolas" w:hAnsi="Consolas" w:cs="Consolas"/>
          <w:b w:val="0"/>
          <w:color w:val="1E1E1E"/>
        </w:rPr>
        <w:t>е</w:t>
      </w:r>
      <w:r>
        <w:rPr>
          <w:rFonts w:ascii="Consolas" w:hAnsi="Consolas" w:cs="Consolas"/>
          <w:b w:val="0"/>
          <w:color w:val="1E1E1E"/>
        </w:rPr>
        <w:t>к</w:t>
      </w:r>
      <w:r>
        <w:rPr>
          <w:rFonts w:ascii="Consolas" w:hAnsi="Consolas" w:cs="Consolas"/>
          <w:b w:val="0"/>
          <w:color w:val="1E1E1E"/>
        </w:rPr>
        <w:t>е</w:t>
      </w:r>
      <w:r>
        <w:rPr>
          <w:rFonts w:ascii="Consolas" w:hAnsi="Consolas" w:cs="Consolas"/>
          <w:b w:val="0"/>
          <w:color w:val="1E1E1E"/>
        </w:rPr>
        <w:t>т</w:t>
      </w:r>
      <w:r>
        <w:rPr>
          <w:rFonts w:ascii="Consolas" w:hAnsi="Consolas" w:cs="Consolas"/>
          <w:b w:val="0"/>
          <w:color w:val="1E1E1E"/>
        </w:rPr>
        <w:t>)</w:t>
      </w:r>
      <w:r>
        <w:rPr>
          <w:rFonts w:ascii="Consolas" w:hAnsi="Consolas" w:cs="Consolas"/>
          <w:b w:val="0"/>
          <w:color w:val="1E1E1E"/>
        </w:rPr>
        <w:t>: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008000"/>
        </w:rPr>
        <w:t># 3-й слой: работа с хранилищем (сохранение/чтение)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print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 w:val="0"/>
          <w:color w:val="A31515"/>
        </w:rPr>
        <w:t>"   [Деректер] Сақталды:"</w:t>
      </w:r>
      <w:r>
        <w:rPr>
          <w:rFonts w:ascii="Consolas" w:hAnsi="Consolas" w:cs="Consolas"/>
          <w:b w:val="0"/>
          <w:color w:val="1E1E1E"/>
        </w:rPr>
        <w:t>,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і</w:t>
      </w:r>
      <w:r>
        <w:rPr>
          <w:rFonts w:ascii="Consolas" w:hAnsi="Consolas" w:cs="Consolas"/>
          <w:b w:val="0"/>
          <w:color w:val="1E1E1E"/>
        </w:rPr>
        <w:t>с</w:t>
      </w:r>
      <w:r>
        <w:rPr>
          <w:rFonts w:ascii="Consolas" w:hAnsi="Consolas" w:cs="Consolas"/>
          <w:b w:val="0"/>
          <w:color w:val="1E1E1E"/>
        </w:rPr>
        <w:t>_</w:t>
      </w:r>
      <w:r>
        <w:rPr>
          <w:rFonts w:ascii="Consolas" w:hAnsi="Consolas" w:cs="Consolas"/>
          <w:b w:val="0"/>
          <w:color w:val="1E1E1E"/>
        </w:rPr>
        <w:t>ә</w:t>
      </w:r>
      <w:r>
        <w:rPr>
          <w:rFonts w:ascii="Consolas" w:hAnsi="Consolas" w:cs="Consolas"/>
          <w:b w:val="0"/>
          <w:color w:val="1E1E1E"/>
        </w:rPr>
        <w:t>р</w:t>
      </w:r>
      <w:r>
        <w:rPr>
          <w:rFonts w:ascii="Consolas" w:hAnsi="Consolas" w:cs="Consolas"/>
          <w:b w:val="0"/>
          <w:color w:val="1E1E1E"/>
        </w:rPr>
        <w:t>е</w:t>
      </w:r>
      <w:r>
        <w:rPr>
          <w:rFonts w:ascii="Consolas" w:hAnsi="Consolas" w:cs="Consolas"/>
          <w:b w:val="0"/>
          <w:color w:val="1E1E1E"/>
        </w:rPr>
        <w:t>к</w:t>
      </w:r>
      <w:r>
        <w:rPr>
          <w:rFonts w:ascii="Consolas" w:hAnsi="Consolas" w:cs="Consolas"/>
          <w:b w:val="0"/>
          <w:color w:val="1E1E1E"/>
        </w:rPr>
        <w:t>е</w:t>
      </w:r>
      <w:r>
        <w:rPr>
          <w:rFonts w:ascii="Consolas" w:hAnsi="Consolas" w:cs="Consolas"/>
          <w:b w:val="0"/>
          <w:color w:val="1E1E1E"/>
        </w:rPr>
        <w:t>т</w:t>
      </w:r>
      <w:r>
        <w:rPr>
          <w:rFonts w:ascii="Consolas" w:hAnsi="Consolas" w:cs="Consolas"/>
          <w:b w:val="0"/>
          <w:color w:val="1E1E1E"/>
        </w:rPr>
        <w:t>,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A31515"/>
        </w:rPr>
        <w:t>"-&gt;"</w:t>
      </w:r>
      <w:r>
        <w:rPr>
          <w:rFonts w:ascii="Consolas" w:hAnsi="Consolas" w:cs="Consolas"/>
          <w:b w:val="0"/>
          <w:color w:val="1E1E1E"/>
        </w:rPr>
        <w:t>,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д</w:t>
      </w:r>
      <w:r>
        <w:rPr>
          <w:rFonts w:ascii="Consolas" w:hAnsi="Consolas" w:cs="Consolas"/>
          <w:b w:val="0"/>
          <w:color w:val="1E1E1E"/>
        </w:rPr>
        <w:t>е</w:t>
      </w:r>
      <w:r>
        <w:rPr>
          <w:rFonts w:ascii="Consolas" w:hAnsi="Consolas" w:cs="Consolas"/>
          <w:b w:val="0"/>
          <w:color w:val="1E1E1E"/>
        </w:rPr>
        <w:t>р</w:t>
      </w:r>
      <w:r>
        <w:rPr>
          <w:rFonts w:ascii="Consolas" w:hAnsi="Consolas" w:cs="Consolas"/>
          <w:b w:val="0"/>
          <w:color w:val="1E1E1E"/>
        </w:rPr>
        <w:t>е</w:t>
      </w:r>
      <w:r>
        <w:rPr>
          <w:rFonts w:ascii="Consolas" w:hAnsi="Consolas" w:cs="Consolas"/>
          <w:b w:val="0"/>
          <w:color w:val="1E1E1E"/>
        </w:rPr>
        <w:t>к</w:t>
      </w:r>
      <w:r>
        <w:rPr>
          <w:rFonts w:ascii="Consolas" w:hAnsi="Consolas" w:cs="Consolas"/>
          <w:b w:val="0"/>
          <w:color w:val="1E1E1E"/>
        </w:rPr>
        <w:t>т</w:t>
      </w:r>
      <w:r>
        <w:rPr>
          <w:rFonts w:ascii="Consolas" w:hAnsi="Consolas" w:cs="Consolas"/>
          <w:b w:val="0"/>
          <w:color w:val="1E1E1E"/>
        </w:rPr>
        <w:t>е</w:t>
      </w:r>
      <w:r>
        <w:rPr>
          <w:rFonts w:ascii="Consolas" w:hAnsi="Consolas" w:cs="Consolas"/>
          <w:b w:val="0"/>
          <w:color w:val="1E1E1E"/>
        </w:rPr>
        <w:t>р</w:t>
      </w:r>
      <w:r>
        <w:rPr>
          <w:rFonts w:ascii="Consolas" w:hAnsi="Consolas" w:cs="Consolas"/>
          <w:b w:val="0"/>
          <w:color w:val="1E1E1E"/>
        </w:rPr>
        <w:t>)</w:t>
      </w:r>
    </w:p>
    <w:p>
      <w:pPr>
        <w:spacing w:after="0" w:before="0"/>
        <w:shd w:val="clear" w:color="auto" w:fill="F7F7F7"/>
      </w:pPr>
    </w:p>
    <w:p>
      <w:pPr>
        <w:spacing w:after="0" w:before="0"/>
        <w:shd w:val="clear" w:color="auto" w:fill="F7F7F7"/>
      </w:pPr>
    </w:p>
    <w:p>
      <w:pPr>
        <w:spacing w:after="0" w:before="0"/>
        <w:shd w:val="clear" w:color="auto" w:fill="F7F7F7"/>
      </w:pPr>
      <w:r>
        <w:rPr>
          <w:rFonts w:ascii="Consolas" w:hAnsi="Consolas" w:cs="Consolas"/>
          <w:b/>
          <w:color w:val="AF00DB"/>
        </w:rPr>
        <w:t>print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 w:val="0"/>
          <w:color w:val="A31515"/>
        </w:rPr>
        <w:t>"3) Архитектура (Үлкен жобаны бөлшекте):"</w:t>
      </w:r>
      <w:r>
        <w:rPr>
          <w:rFonts w:ascii="Consolas" w:hAnsi="Consolas" w:cs="Consolas"/>
          <w:b w:val="0"/>
          <w:color w:val="1E1E1E"/>
        </w:rPr>
        <w:t>)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/>
          <w:color w:val="AF00DB"/>
        </w:rPr>
        <w:t>print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 w:val="0"/>
          <w:color w:val="A31515"/>
        </w:rPr>
        <w:t>"   Пайдаланушы -&gt; Интерфейс -&gt; Бағдарламалық логика -&gt; Деректер\n"</w:t>
      </w:r>
      <w:r>
        <w:rPr>
          <w:rFonts w:ascii="Consolas" w:hAnsi="Consolas" w:cs="Consolas"/>
          <w:b w:val="0"/>
          <w:color w:val="1E1E1E"/>
        </w:rPr>
        <w:t>)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008000"/>
        </w:rPr>
        <w:t># Пользователь запускает действие — запрос проходит через все слои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>и</w:t>
      </w:r>
      <w:r>
        <w:rPr>
          <w:rFonts w:ascii="Consolas" w:hAnsi="Consolas" w:cs="Consolas"/>
          <w:b w:val="0"/>
          <w:color w:val="1E1E1E"/>
        </w:rPr>
        <w:t>н</w:t>
      </w:r>
      <w:r>
        <w:rPr>
          <w:rFonts w:ascii="Consolas" w:hAnsi="Consolas" w:cs="Consolas"/>
          <w:b w:val="0"/>
          <w:color w:val="1E1E1E"/>
        </w:rPr>
        <w:t>т</w:t>
      </w:r>
      <w:r>
        <w:rPr>
          <w:rFonts w:ascii="Consolas" w:hAnsi="Consolas" w:cs="Consolas"/>
          <w:b w:val="0"/>
          <w:color w:val="1E1E1E"/>
        </w:rPr>
        <w:t>е</w:t>
      </w:r>
      <w:r>
        <w:rPr>
          <w:rFonts w:ascii="Consolas" w:hAnsi="Consolas" w:cs="Consolas"/>
          <w:b w:val="0"/>
          <w:color w:val="1E1E1E"/>
        </w:rPr>
        <w:t>р</w:t>
      </w:r>
      <w:r>
        <w:rPr>
          <w:rFonts w:ascii="Consolas" w:hAnsi="Consolas" w:cs="Consolas"/>
          <w:b w:val="0"/>
          <w:color w:val="1E1E1E"/>
        </w:rPr>
        <w:t>ф</w:t>
      </w:r>
      <w:r>
        <w:rPr>
          <w:rFonts w:ascii="Consolas" w:hAnsi="Consolas" w:cs="Consolas"/>
          <w:b w:val="0"/>
          <w:color w:val="1E1E1E"/>
        </w:rPr>
        <w:t>е</w:t>
      </w:r>
      <w:r>
        <w:rPr>
          <w:rFonts w:ascii="Consolas" w:hAnsi="Consolas" w:cs="Consolas"/>
          <w:b w:val="0"/>
          <w:color w:val="1E1E1E"/>
        </w:rPr>
        <w:t>й</w:t>
      </w:r>
      <w:r>
        <w:rPr>
          <w:rFonts w:ascii="Consolas" w:hAnsi="Consolas" w:cs="Consolas"/>
          <w:b w:val="0"/>
          <w:color w:val="1E1E1E"/>
        </w:rPr>
        <w:t>с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 w:val="0"/>
          <w:color w:val="A31515"/>
        </w:rPr>
        <w:t>"баға қосу"</w:t>
      </w:r>
      <w:r>
        <w:rPr>
          <w:rFonts w:ascii="Consolas" w:hAnsi="Consolas" w:cs="Consolas"/>
          <w:b w:val="0"/>
          <w:color w:val="1E1E1E"/>
        </w:rPr>
        <w:t>)</w:t>
      </w:r>
    </w:p>
    <w:p>
      <w:pPr>
        <w:spacing w:before="80" w:after="0"/>
        <w:shd w:val="clear" w:color="auto" w:fill="EFF6FF"/>
      </w:pPr>
      <w:r>
        <w:rPr>
          <w:rFonts w:ascii="Calibri" w:hAnsi="Calibri" w:cs="Calibri"/>
          <w:b/>
          <w:color w:val="1E1E1E"/>
          <w:sz w:val="22"/>
        </w:rPr>
        <w:t>Орындау нәтижесі:</w:t>
      </w:r>
    </w:p>
    <w:p>
      <w:pPr>
        <w:spacing w:after="0" w:before="0"/>
        <w:shd w:val="clear" w:color="auto" w:fill="EFF6FF"/>
      </w:pPr>
      <w:r>
        <w:rPr>
          <w:rFonts w:ascii="Consolas" w:hAnsi="Consolas" w:cs="Consolas"/>
          <w:b w:val="0"/>
          <w:color w:val="1E1E1E"/>
          <w:sz w:val="20"/>
        </w:rPr>
        <w:t>3) Архитектура (Үлкен жобаны бөлшекте):</w:t>
      </w:r>
    </w:p>
    <w:p>
      <w:pPr>
        <w:spacing w:after="0" w:before="0"/>
        <w:shd w:val="clear" w:color="auto" w:fill="EFF6FF"/>
      </w:pPr>
      <w:r>
        <w:rPr>
          <w:rFonts w:ascii="Consolas" w:hAnsi="Consolas" w:cs="Consolas"/>
          <w:b w:val="0"/>
          <w:color w:val="1E1E1E"/>
          <w:sz w:val="20"/>
        </w:rPr>
        <w:t xml:space="preserve">   Пайдаланушы -&gt; Интерфейс -&gt; Бағдарламалық логика -&gt; Деректер</w:t>
      </w:r>
    </w:p>
    <w:p>
      <w:pPr>
        <w:spacing w:after="0" w:before="0"/>
        <w:shd w:val="clear" w:color="auto" w:fill="EFF6FF"/>
      </w:pPr>
      <w:r>
        <w:rPr>
          <w:rFonts w:ascii="Consolas" w:hAnsi="Consolas" w:cs="Consolas"/>
          <w:b w:val="0"/>
          <w:color w:val="1E1E1E"/>
          <w:sz w:val="20"/>
        </w:rPr>
        <w:t xml:space="preserve"> </w:t>
      </w:r>
    </w:p>
    <w:p>
      <w:pPr>
        <w:spacing w:after="0" w:before="0"/>
        <w:shd w:val="clear" w:color="auto" w:fill="EFF6FF"/>
      </w:pPr>
      <w:r>
        <w:rPr>
          <w:rFonts w:ascii="Consolas" w:hAnsi="Consolas" w:cs="Consolas"/>
          <w:b w:val="0"/>
          <w:color w:val="1E1E1E"/>
          <w:sz w:val="20"/>
        </w:rPr>
        <w:t xml:space="preserve">   [Интерфейс] Сұраныс қабылданды: баға қосу</w:t>
      </w:r>
    </w:p>
    <w:p>
      <w:pPr>
        <w:spacing w:after="0" w:before="0"/>
        <w:shd w:val="clear" w:color="auto" w:fill="EFF6FF"/>
      </w:pPr>
      <w:r>
        <w:rPr>
          <w:rFonts w:ascii="Consolas" w:hAnsi="Consolas" w:cs="Consolas"/>
          <w:b w:val="0"/>
          <w:color w:val="1E1E1E"/>
          <w:sz w:val="20"/>
        </w:rPr>
        <w:t xml:space="preserve">   [Логика] Өңдеу: баға қосу</w:t>
      </w:r>
    </w:p>
    <w:p>
      <w:pPr>
        <w:spacing w:after="0" w:before="0"/>
        <w:shd w:val="clear" w:color="auto" w:fill="EFF6FF"/>
      </w:pPr>
      <w:r>
        <w:rPr>
          <w:rFonts w:ascii="Consolas" w:hAnsi="Consolas" w:cs="Consolas"/>
          <w:b w:val="0"/>
          <w:color w:val="1E1E1E"/>
          <w:sz w:val="20"/>
        </w:rPr>
        <w:t xml:space="preserve">   [Деректер] Сақталды: баға қосу -&gt; [90]</w:t>
      </w:r>
    </w:p>
    <w:p>
      <w:pPr>
        <w:spacing w:before="0" w:after="0"/>
        <w:ind w:left="120"/>
        <w:shd w:val="clear" w:color="auto" w:fill="FFF9E0"/>
      </w:pPr>
      <w:r>
        <w:rPr>
          <w:rFonts w:ascii="Calibri" w:hAnsi="Calibri" w:cs="Calibri"/>
          <w:b/>
          <w:color w:val="1E1E1E"/>
          <w:sz w:val="22"/>
        </w:rPr>
        <w:t>Пояснение:</w:t>
      </w:r>
    </w:p>
    <w:p>
      <w:pPr>
        <w:spacing w:before="0" w:after="0"/>
        <w:ind w:left="120"/>
        <w:shd w:val="clear" w:color="auto" w:fill="FFF9E0"/>
      </w:pPr>
      <w:r>
        <w:rPr>
          <w:rFonts w:ascii="Calibri" w:hAnsi="Calibri" w:cs="Calibri"/>
          <w:b w:val="0"/>
          <w:color w:val="1E1E1E"/>
          <w:sz w:val="21"/>
        </w:rPr>
        <w:t>Задание: сделать простую архитектуру проекта: Пайдаланушы → Интерфейс → Бағдарламалық логика → Деректер.</w:t>
      </w:r>
    </w:p>
    <w:p>
      <w:pPr>
        <w:spacing w:before="0" w:after="0"/>
        <w:ind w:left="120"/>
        <w:shd w:val="clear" w:color="auto" w:fill="FFF9E0"/>
      </w:pPr>
      <w:r>
        <w:rPr>
          <w:rFonts w:ascii="Calibri" w:hAnsi="Calibri" w:cs="Calibri"/>
          <w:b w:val="0"/>
          <w:color w:val="1E1E1E"/>
          <w:sz w:val="21"/>
        </w:rPr>
        <w:t>Код: четыре слоя: интерфейс() принимает действие пользователя, логика() обрабатывает, деректер_қабаты() сохраняет в список деректер. Каждый слой печатает свой шаг — видно, как запрос проходит по уровням.</w:t>
      </w:r>
    </w:p>
    <w:p>
      <w:pPr>
        <w:spacing w:before="0" w:after="0"/>
        <w:ind w:left="120"/>
        <w:shd w:val="clear" w:color="auto" w:fill="FFF9E0"/>
      </w:pPr>
      <w:r>
        <w:rPr>
          <w:rFonts w:ascii="Calibri" w:hAnsi="Calibri" w:cs="Calibri"/>
          <w:b w:val="0"/>
          <w:color w:val="1E1E1E"/>
          <w:sz w:val="21"/>
        </w:rPr>
        <w:t>Суть: архитектура разделяет ответственность: интерфейс (ввод), логика (обработка), данные (хранение). Это стандартная многослойная схема информационных систем.</w:t>
      </w:r>
    </w:p>
    <w:p>
      <w:pPr>
        <w:spacing w:before="320" w:after="120"/>
      </w:pPr>
      <w:r>
        <w:rPr>
          <w:rFonts w:ascii="Calibri" w:hAnsi="Calibri" w:cs="Calibri"/>
          <w:b/>
          <w:color w:val="1E1E1E"/>
          <w:sz w:val="26"/>
        </w:rPr>
        <w:t>4-тапсырма. «Командалық жұмыс» — 4 рөл және олардың міндеттері</w:t>
      </w:r>
    </w:p>
    <w:p>
      <w:pPr>
        <w:spacing w:after="80"/>
      </w:pPr>
      <w:r>
        <w:rPr>
          <w:rFonts w:ascii="Calibri" w:hAnsi="Calibri" w:cs="Calibri"/>
          <w:b/>
          <w:color w:val="1E1E1E"/>
          <w:sz w:val="22"/>
        </w:rPr>
        <w:t>Бағдарлама коды (Python):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/>
          <w:color w:val="AF00DB"/>
        </w:rPr>
        <w:t>import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sys</w:t>
      </w:r>
    </w:p>
    <w:p>
      <w:pPr>
        <w:spacing w:after="0" w:before="0"/>
        <w:shd w:val="clear" w:color="auto" w:fill="F7F7F7"/>
      </w:pP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>sys</w:t>
      </w:r>
      <w:r>
        <w:rPr>
          <w:rFonts w:ascii="Consolas" w:hAnsi="Consolas" w:cs="Consolas"/>
          <w:b w:val="0"/>
          <w:color w:val="1E1E1E"/>
        </w:rPr>
        <w:t>.</w:t>
      </w:r>
      <w:r>
        <w:rPr>
          <w:rFonts w:ascii="Consolas" w:hAnsi="Consolas" w:cs="Consolas"/>
          <w:b w:val="0"/>
          <w:color w:val="1E1E1E"/>
        </w:rPr>
        <w:t>stdout</w:t>
      </w:r>
      <w:r>
        <w:rPr>
          <w:rFonts w:ascii="Consolas" w:hAnsi="Consolas" w:cs="Consolas"/>
          <w:b w:val="0"/>
          <w:color w:val="1E1E1E"/>
        </w:rPr>
        <w:t>.</w:t>
      </w:r>
      <w:r>
        <w:rPr>
          <w:rFonts w:ascii="Consolas" w:hAnsi="Consolas" w:cs="Consolas"/>
          <w:b w:val="0"/>
          <w:color w:val="7950E3"/>
        </w:rPr>
        <w:t>reconfigure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 w:val="0"/>
          <w:color w:val="1E1E1E"/>
        </w:rPr>
        <w:t>encoding</w:t>
      </w:r>
      <w:r>
        <w:rPr>
          <w:rFonts w:ascii="Consolas" w:hAnsi="Consolas" w:cs="Consolas"/>
          <w:b w:val="0"/>
          <w:color w:val="1E1E1E"/>
        </w:rPr>
        <w:t>=</w:t>
      </w:r>
      <w:r>
        <w:rPr>
          <w:rFonts w:ascii="Consolas" w:hAnsi="Consolas" w:cs="Consolas"/>
          <w:b w:val="0"/>
          <w:color w:val="A31515"/>
        </w:rPr>
        <w:t>'utf-8'</w:t>
      </w:r>
      <w:r>
        <w:rPr>
          <w:rFonts w:ascii="Consolas" w:hAnsi="Consolas" w:cs="Consolas"/>
          <w:b w:val="0"/>
          <w:color w:val="1E1E1E"/>
        </w:rPr>
        <w:t>)</w:t>
      </w:r>
    </w:p>
    <w:p>
      <w:pPr>
        <w:spacing w:after="0" w:before="0"/>
        <w:shd w:val="clear" w:color="auto" w:fill="F7F7F7"/>
      </w:pPr>
    </w:p>
    <w:p>
      <w:pPr>
        <w:spacing w:after="0" w:before="0"/>
        <w:shd w:val="clear" w:color="auto" w:fill="F7F7F7"/>
      </w:pP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008000"/>
        </w:rPr>
        <w:t># ============================================================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008000"/>
        </w:rPr>
        <w:t># 19-4. Командалық жұмыс (командная работа)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008000"/>
        </w:rPr>
        <w:t># Большой проект делают несколько специалистов. Задание —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008000"/>
        </w:rPr>
        <w:t># разделить работу на 4 роли и определить обязанности каждой: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008000"/>
        </w:rPr>
        <w:t>#   жоба жетекшісі      — руководитель проекта,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008000"/>
        </w:rPr>
        <w:t>#   бағдарламашы        — программист,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008000"/>
        </w:rPr>
        <w:t>#   тестілеуші          — тестировщик,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008000"/>
        </w:rPr>
        <w:t>#   интерфейс әзірлеуші — разработчик интерфейса.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008000"/>
        </w:rPr>
        <w:t># RACI-подход: у каждого чёткая зона ответственности.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008000"/>
        </w:rPr>
        <w:t># ============================================================</w:t>
      </w:r>
    </w:p>
    <w:p>
      <w:pPr>
        <w:spacing w:after="0" w:before="0"/>
        <w:shd w:val="clear" w:color="auto" w:fill="F7F7F7"/>
      </w:pP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008000"/>
        </w:rPr>
        <w:t># Словарь: должность -&gt; её обязанности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>р</w:t>
      </w:r>
      <w:r>
        <w:rPr>
          <w:rFonts w:ascii="Consolas" w:hAnsi="Consolas" w:cs="Consolas"/>
          <w:b w:val="0"/>
          <w:color w:val="1E1E1E"/>
        </w:rPr>
        <w:t>ө</w:t>
      </w:r>
      <w:r>
        <w:rPr>
          <w:rFonts w:ascii="Consolas" w:hAnsi="Consolas" w:cs="Consolas"/>
          <w:b w:val="0"/>
          <w:color w:val="1E1E1E"/>
        </w:rPr>
        <w:t>л</w:t>
      </w:r>
      <w:r>
        <w:rPr>
          <w:rFonts w:ascii="Consolas" w:hAnsi="Consolas" w:cs="Consolas"/>
          <w:b w:val="0"/>
          <w:color w:val="1E1E1E"/>
        </w:rPr>
        <w:t>д</w:t>
      </w:r>
      <w:r>
        <w:rPr>
          <w:rFonts w:ascii="Consolas" w:hAnsi="Consolas" w:cs="Consolas"/>
          <w:b w:val="0"/>
          <w:color w:val="1E1E1E"/>
        </w:rPr>
        <w:t>е</w:t>
      </w:r>
      <w:r>
        <w:rPr>
          <w:rFonts w:ascii="Consolas" w:hAnsi="Consolas" w:cs="Consolas"/>
          <w:b w:val="0"/>
          <w:color w:val="1E1E1E"/>
        </w:rPr>
        <w:t>р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=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{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A31515"/>
        </w:rPr>
        <w:t>"жоба жетекшісі"</w:t>
      </w:r>
      <w:r>
        <w:rPr>
          <w:rFonts w:ascii="Consolas" w:hAnsi="Consolas" w:cs="Consolas"/>
          <w:b w:val="0"/>
          <w:color w:val="1E1E1E"/>
        </w:rPr>
        <w:t>: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A31515"/>
        </w:rPr>
        <w:t>"жоспар құру, тапсырмаларды бөлу, бақылау"</w:t>
      </w:r>
      <w:r>
        <w:rPr>
          <w:rFonts w:ascii="Consolas" w:hAnsi="Consolas" w:cs="Consolas"/>
          <w:b w:val="0"/>
          <w:color w:val="1E1E1E"/>
        </w:rPr>
        <w:t>,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008000"/>
        </w:rPr>
        <w:t># план, распределение задач, контроль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A31515"/>
        </w:rPr>
        <w:t>"бағдарламашы"</w:t>
      </w:r>
      <w:r>
        <w:rPr>
          <w:rFonts w:ascii="Consolas" w:hAnsi="Consolas" w:cs="Consolas"/>
          <w:b w:val="0"/>
          <w:color w:val="1E1E1E"/>
        </w:rPr>
        <w:t>: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A31515"/>
        </w:rPr>
        <w:t>"модульдерді кодтау, логиканы жазу"</w:t>
      </w:r>
      <w:r>
        <w:rPr>
          <w:rFonts w:ascii="Consolas" w:hAnsi="Consolas" w:cs="Consolas"/>
          <w:b w:val="0"/>
          <w:color w:val="1E1E1E"/>
        </w:rPr>
        <w:t>,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008000"/>
        </w:rPr>
        <w:t># пишет код и логику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A31515"/>
        </w:rPr>
        <w:t>"тестілеуші"</w:t>
      </w:r>
      <w:r>
        <w:rPr>
          <w:rFonts w:ascii="Consolas" w:hAnsi="Consolas" w:cs="Consolas"/>
          <w:b w:val="0"/>
          <w:color w:val="1E1E1E"/>
        </w:rPr>
        <w:t>: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A31515"/>
        </w:rPr>
        <w:t>"қателерді іздеу, тест жазу, сапаны тексеру"</w:t>
      </w:r>
      <w:r>
        <w:rPr>
          <w:rFonts w:ascii="Consolas" w:hAnsi="Consolas" w:cs="Consolas"/>
          <w:b w:val="0"/>
          <w:color w:val="1E1E1E"/>
        </w:rPr>
        <w:t>,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008000"/>
        </w:rPr>
        <w:t># ищет ошибки, тестирует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A31515"/>
        </w:rPr>
        <w:t>"интерфейс әзірлеуші"</w:t>
      </w:r>
      <w:r>
        <w:rPr>
          <w:rFonts w:ascii="Consolas" w:hAnsi="Consolas" w:cs="Consolas"/>
          <w:b w:val="0"/>
          <w:color w:val="1E1E1E"/>
        </w:rPr>
        <w:t>: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A31515"/>
        </w:rPr>
        <w:t>"экрандарды жасау, ыңғайлылықты қамтамасыз ету"</w:t>
      </w:r>
      <w:r>
        <w:rPr>
          <w:rFonts w:ascii="Consolas" w:hAnsi="Consolas" w:cs="Consolas"/>
          <w:b w:val="0"/>
          <w:color w:val="1E1E1E"/>
        </w:rPr>
        <w:t>,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008000"/>
        </w:rPr>
        <w:t># экраны и удобство работы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>}</w:t>
      </w:r>
    </w:p>
    <w:p>
      <w:pPr>
        <w:spacing w:after="0" w:before="0"/>
        <w:shd w:val="clear" w:color="auto" w:fill="F7F7F7"/>
      </w:pPr>
    </w:p>
    <w:p>
      <w:pPr>
        <w:spacing w:after="0" w:before="0"/>
        <w:shd w:val="clear" w:color="auto" w:fill="F7F7F7"/>
      </w:pPr>
      <w:r>
        <w:rPr>
          <w:rFonts w:ascii="Consolas" w:hAnsi="Consolas" w:cs="Consolas"/>
          <w:b/>
          <w:color w:val="AF00DB"/>
        </w:rPr>
        <w:t>print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 w:val="0"/>
          <w:color w:val="A31515"/>
        </w:rPr>
        <w:t>"4) Командалық жұмыс — 4 рөл:"</w:t>
      </w:r>
      <w:r>
        <w:rPr>
          <w:rFonts w:ascii="Consolas" w:hAnsi="Consolas" w:cs="Consolas"/>
          <w:b w:val="0"/>
          <w:color w:val="1E1E1E"/>
        </w:rPr>
        <w:t>)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008000"/>
        </w:rPr>
        <w:t># Выводим роли и их обязанности в виде таблицы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/>
          <w:color w:val="AF00DB"/>
        </w:rPr>
        <w:t>for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р</w:t>
      </w:r>
      <w:r>
        <w:rPr>
          <w:rFonts w:ascii="Consolas" w:hAnsi="Consolas" w:cs="Consolas"/>
          <w:b w:val="0"/>
          <w:color w:val="1E1E1E"/>
        </w:rPr>
        <w:t>ө</w:t>
      </w:r>
      <w:r>
        <w:rPr>
          <w:rFonts w:ascii="Consolas" w:hAnsi="Consolas" w:cs="Consolas"/>
          <w:b w:val="0"/>
          <w:color w:val="1E1E1E"/>
        </w:rPr>
        <w:t>л</w:t>
      </w:r>
      <w:r>
        <w:rPr>
          <w:rFonts w:ascii="Consolas" w:hAnsi="Consolas" w:cs="Consolas"/>
          <w:b w:val="0"/>
          <w:color w:val="1E1E1E"/>
        </w:rPr>
        <w:t>,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м</w:t>
      </w:r>
      <w:r>
        <w:rPr>
          <w:rFonts w:ascii="Consolas" w:hAnsi="Consolas" w:cs="Consolas"/>
          <w:b w:val="0"/>
          <w:color w:val="1E1E1E"/>
        </w:rPr>
        <w:t>і</w:t>
      </w:r>
      <w:r>
        <w:rPr>
          <w:rFonts w:ascii="Consolas" w:hAnsi="Consolas" w:cs="Consolas"/>
          <w:b w:val="0"/>
          <w:color w:val="1E1E1E"/>
        </w:rPr>
        <w:t>н</w:t>
      </w:r>
      <w:r>
        <w:rPr>
          <w:rFonts w:ascii="Consolas" w:hAnsi="Consolas" w:cs="Consolas"/>
          <w:b w:val="0"/>
          <w:color w:val="1E1E1E"/>
        </w:rPr>
        <w:t>д</w:t>
      </w:r>
      <w:r>
        <w:rPr>
          <w:rFonts w:ascii="Consolas" w:hAnsi="Consolas" w:cs="Consolas"/>
          <w:b w:val="0"/>
          <w:color w:val="1E1E1E"/>
        </w:rPr>
        <w:t>е</w:t>
      </w:r>
      <w:r>
        <w:rPr>
          <w:rFonts w:ascii="Consolas" w:hAnsi="Consolas" w:cs="Consolas"/>
          <w:b w:val="0"/>
          <w:color w:val="1E1E1E"/>
        </w:rPr>
        <w:t>т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in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р</w:t>
      </w:r>
      <w:r>
        <w:rPr>
          <w:rFonts w:ascii="Consolas" w:hAnsi="Consolas" w:cs="Consolas"/>
          <w:b w:val="0"/>
          <w:color w:val="1E1E1E"/>
        </w:rPr>
        <w:t>ө</w:t>
      </w:r>
      <w:r>
        <w:rPr>
          <w:rFonts w:ascii="Consolas" w:hAnsi="Consolas" w:cs="Consolas"/>
          <w:b w:val="0"/>
          <w:color w:val="1E1E1E"/>
        </w:rPr>
        <w:t>л</w:t>
      </w:r>
      <w:r>
        <w:rPr>
          <w:rFonts w:ascii="Consolas" w:hAnsi="Consolas" w:cs="Consolas"/>
          <w:b w:val="0"/>
          <w:color w:val="1E1E1E"/>
        </w:rPr>
        <w:t>д</w:t>
      </w:r>
      <w:r>
        <w:rPr>
          <w:rFonts w:ascii="Consolas" w:hAnsi="Consolas" w:cs="Consolas"/>
          <w:b w:val="0"/>
          <w:color w:val="1E1E1E"/>
        </w:rPr>
        <w:t>е</w:t>
      </w:r>
      <w:r>
        <w:rPr>
          <w:rFonts w:ascii="Consolas" w:hAnsi="Consolas" w:cs="Consolas"/>
          <w:b w:val="0"/>
          <w:color w:val="1E1E1E"/>
        </w:rPr>
        <w:t>р</w:t>
      </w:r>
      <w:r>
        <w:rPr>
          <w:rFonts w:ascii="Consolas" w:hAnsi="Consolas" w:cs="Consolas"/>
          <w:b w:val="0"/>
          <w:color w:val="1E1E1E"/>
        </w:rPr>
        <w:t>.</w:t>
      </w:r>
      <w:r>
        <w:rPr>
          <w:rFonts w:ascii="Consolas" w:hAnsi="Consolas" w:cs="Consolas"/>
          <w:b w:val="0"/>
          <w:color w:val="7950E3"/>
        </w:rPr>
        <w:t>items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 w:val="0"/>
          <w:color w:val="1E1E1E"/>
        </w:rPr>
        <w:t>)</w:t>
      </w:r>
      <w:r>
        <w:rPr>
          <w:rFonts w:ascii="Consolas" w:hAnsi="Consolas" w:cs="Consolas"/>
          <w:b w:val="0"/>
          <w:color w:val="1E1E1E"/>
        </w:rPr>
        <w:t>: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print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 w:val="0"/>
          <w:color w:val="A31515"/>
        </w:rPr>
        <w:t>"   • %-18s — %s"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%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 w:val="0"/>
          <w:color w:val="1E1E1E"/>
        </w:rPr>
        <w:t>р</w:t>
      </w:r>
      <w:r>
        <w:rPr>
          <w:rFonts w:ascii="Consolas" w:hAnsi="Consolas" w:cs="Consolas"/>
          <w:b w:val="0"/>
          <w:color w:val="1E1E1E"/>
        </w:rPr>
        <w:t>ө</w:t>
      </w:r>
      <w:r>
        <w:rPr>
          <w:rFonts w:ascii="Consolas" w:hAnsi="Consolas" w:cs="Consolas"/>
          <w:b w:val="0"/>
          <w:color w:val="1E1E1E"/>
        </w:rPr>
        <w:t>л</w:t>
      </w:r>
      <w:r>
        <w:rPr>
          <w:rFonts w:ascii="Consolas" w:hAnsi="Consolas" w:cs="Consolas"/>
          <w:b w:val="0"/>
          <w:color w:val="1E1E1E"/>
        </w:rPr>
        <w:t>,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м</w:t>
      </w:r>
      <w:r>
        <w:rPr>
          <w:rFonts w:ascii="Consolas" w:hAnsi="Consolas" w:cs="Consolas"/>
          <w:b w:val="0"/>
          <w:color w:val="1E1E1E"/>
        </w:rPr>
        <w:t>і</w:t>
      </w:r>
      <w:r>
        <w:rPr>
          <w:rFonts w:ascii="Consolas" w:hAnsi="Consolas" w:cs="Consolas"/>
          <w:b w:val="0"/>
          <w:color w:val="1E1E1E"/>
        </w:rPr>
        <w:t>н</w:t>
      </w:r>
      <w:r>
        <w:rPr>
          <w:rFonts w:ascii="Consolas" w:hAnsi="Consolas" w:cs="Consolas"/>
          <w:b w:val="0"/>
          <w:color w:val="1E1E1E"/>
        </w:rPr>
        <w:t>д</w:t>
      </w:r>
      <w:r>
        <w:rPr>
          <w:rFonts w:ascii="Consolas" w:hAnsi="Consolas" w:cs="Consolas"/>
          <w:b w:val="0"/>
          <w:color w:val="1E1E1E"/>
        </w:rPr>
        <w:t>е</w:t>
      </w:r>
      <w:r>
        <w:rPr>
          <w:rFonts w:ascii="Consolas" w:hAnsi="Consolas" w:cs="Consolas"/>
          <w:b w:val="0"/>
          <w:color w:val="1E1E1E"/>
        </w:rPr>
        <w:t>т</w:t>
      </w:r>
      <w:r>
        <w:rPr>
          <w:rFonts w:ascii="Consolas" w:hAnsi="Consolas" w:cs="Consolas"/>
          <w:b w:val="0"/>
          <w:color w:val="1E1E1E"/>
        </w:rPr>
        <w:t>)</w:t>
      </w:r>
      <w:r>
        <w:rPr>
          <w:rFonts w:ascii="Consolas" w:hAnsi="Consolas" w:cs="Consolas"/>
          <w:b w:val="0"/>
          <w:color w:val="1E1E1E"/>
        </w:rPr>
        <w:t>)</w:t>
      </w:r>
    </w:p>
    <w:p>
      <w:pPr>
        <w:spacing w:before="80" w:after="0"/>
        <w:shd w:val="clear" w:color="auto" w:fill="EFF6FF"/>
      </w:pPr>
      <w:r>
        <w:rPr>
          <w:rFonts w:ascii="Calibri" w:hAnsi="Calibri" w:cs="Calibri"/>
          <w:b/>
          <w:color w:val="1E1E1E"/>
          <w:sz w:val="22"/>
        </w:rPr>
        <w:t>Орындау нәтижесі:</w:t>
      </w:r>
    </w:p>
    <w:p>
      <w:pPr>
        <w:spacing w:after="0" w:before="0"/>
        <w:shd w:val="clear" w:color="auto" w:fill="EFF6FF"/>
      </w:pPr>
      <w:r>
        <w:rPr>
          <w:rFonts w:ascii="Consolas" w:hAnsi="Consolas" w:cs="Consolas"/>
          <w:b w:val="0"/>
          <w:color w:val="1E1E1E"/>
          <w:sz w:val="20"/>
        </w:rPr>
        <w:t>4) Командалық жұмыс — 4 рөл:</w:t>
      </w:r>
    </w:p>
    <w:p>
      <w:pPr>
        <w:spacing w:after="0" w:before="0"/>
        <w:shd w:val="clear" w:color="auto" w:fill="EFF6FF"/>
      </w:pPr>
      <w:r>
        <w:rPr>
          <w:rFonts w:ascii="Consolas" w:hAnsi="Consolas" w:cs="Consolas"/>
          <w:b w:val="0"/>
          <w:color w:val="1E1E1E"/>
          <w:sz w:val="20"/>
        </w:rPr>
        <w:t xml:space="preserve">   • жоба жетекшісі     — жоспар құру, тапсырмаларды бөлу, бақылау</w:t>
      </w:r>
    </w:p>
    <w:p>
      <w:pPr>
        <w:spacing w:after="0" w:before="0"/>
        <w:shd w:val="clear" w:color="auto" w:fill="EFF6FF"/>
      </w:pPr>
      <w:r>
        <w:rPr>
          <w:rFonts w:ascii="Consolas" w:hAnsi="Consolas" w:cs="Consolas"/>
          <w:b w:val="0"/>
          <w:color w:val="1E1E1E"/>
          <w:sz w:val="20"/>
        </w:rPr>
        <w:t xml:space="preserve">   • бағдарламашы       — модульдерді кодтау, логиканы жазу</w:t>
      </w:r>
    </w:p>
    <w:p>
      <w:pPr>
        <w:spacing w:after="0" w:before="0"/>
        <w:shd w:val="clear" w:color="auto" w:fill="EFF6FF"/>
      </w:pPr>
      <w:r>
        <w:rPr>
          <w:rFonts w:ascii="Consolas" w:hAnsi="Consolas" w:cs="Consolas"/>
          <w:b w:val="0"/>
          <w:color w:val="1E1E1E"/>
          <w:sz w:val="20"/>
        </w:rPr>
        <w:t xml:space="preserve">   • тестілеуші         — қателерді іздеу, тест жазу, сапаны тексеру</w:t>
      </w:r>
    </w:p>
    <w:p>
      <w:pPr>
        <w:spacing w:after="0" w:before="0"/>
        <w:shd w:val="clear" w:color="auto" w:fill="EFF6FF"/>
      </w:pPr>
      <w:r>
        <w:rPr>
          <w:rFonts w:ascii="Consolas" w:hAnsi="Consolas" w:cs="Consolas"/>
          <w:b w:val="0"/>
          <w:color w:val="1E1E1E"/>
          <w:sz w:val="20"/>
        </w:rPr>
        <w:t xml:space="preserve">   • интерфейс әзірлеуші — экрандарды жасау, ыңғайлылықты қамтамасыз ету</w:t>
      </w:r>
    </w:p>
    <w:p>
      <w:pPr>
        <w:spacing w:before="0" w:after="0"/>
        <w:ind w:left="120"/>
        <w:shd w:val="clear" w:color="auto" w:fill="FFF9E0"/>
      </w:pPr>
      <w:r>
        <w:rPr>
          <w:rFonts w:ascii="Calibri" w:hAnsi="Calibri" w:cs="Calibri"/>
          <w:b/>
          <w:color w:val="1E1E1E"/>
          <w:sz w:val="22"/>
        </w:rPr>
        <w:t>Пояснение:</w:t>
      </w:r>
    </w:p>
    <w:p>
      <w:pPr>
        <w:spacing w:before="0" w:after="0"/>
        <w:ind w:left="120"/>
        <w:shd w:val="clear" w:color="auto" w:fill="FFF9E0"/>
      </w:pPr>
      <w:r>
        <w:rPr>
          <w:rFonts w:ascii="Calibri" w:hAnsi="Calibri" w:cs="Calibri"/>
          <w:b w:val="0"/>
          <w:color w:val="1E1E1E"/>
          <w:sz w:val="21"/>
        </w:rPr>
        <w:t>Задание: распределить работу по 4 ролям: жоба жетекшісі, бағдарламашы, тестілеуші, интерфейс әзірлеуші — и определить их обязанности.</w:t>
      </w:r>
    </w:p>
    <w:p>
      <w:pPr>
        <w:spacing w:before="0" w:after="0"/>
        <w:ind w:left="120"/>
        <w:shd w:val="clear" w:color="auto" w:fill="FFF9E0"/>
      </w:pPr>
      <w:r>
        <w:rPr>
          <w:rFonts w:ascii="Calibri" w:hAnsi="Calibri" w:cs="Calibri"/>
          <w:b w:val="0"/>
          <w:color w:val="1E1E1E"/>
          <w:sz w:val="21"/>
        </w:rPr>
        <w:t>Код: словарь рөлдер сопоставляет каждой роли её обязанности; цикл выводит таблицу «роль — задача».</w:t>
      </w:r>
    </w:p>
    <w:p>
      <w:pPr>
        <w:spacing w:before="0" w:after="0"/>
        <w:ind w:left="120"/>
        <w:shd w:val="clear" w:color="auto" w:fill="FFF9E0"/>
      </w:pPr>
      <w:r>
        <w:rPr>
          <w:rFonts w:ascii="Calibri" w:hAnsi="Calibri" w:cs="Calibri"/>
          <w:b w:val="0"/>
          <w:color w:val="1E1E1E"/>
          <w:sz w:val="21"/>
        </w:rPr>
        <w:t>Суть: командная работа делит труд: руководитель управляет проектом, программист пишет код, тестировщик проверяет качество, интерфейс-разработчик отвечает за удобство. Это план команды для крупного проекта.</w:t>
      </w:r>
    </w:p>
    <w:p>
      <w:pPr>
        <w:spacing w:before="320" w:after="120"/>
      </w:pPr>
      <w:r>
        <w:rPr>
          <w:rFonts w:ascii="Calibri" w:hAnsi="Calibri" w:cs="Calibri"/>
          <w:b/>
          <w:color w:val="1E1E1E"/>
          <w:sz w:val="26"/>
        </w:rPr>
        <w:t>5-тапсырма. «Мини-жоба: Кітапхана» — модульдерге бөлу және іске асыру</w:t>
      </w:r>
    </w:p>
    <w:p>
      <w:pPr>
        <w:spacing w:after="80"/>
      </w:pPr>
      <w:r>
        <w:rPr>
          <w:rFonts w:ascii="Calibri" w:hAnsi="Calibri" w:cs="Calibri"/>
          <w:b/>
          <w:color w:val="1E1E1E"/>
          <w:sz w:val="22"/>
        </w:rPr>
        <w:t>Бағдарлама коды (Python):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/>
          <w:color w:val="AF00DB"/>
        </w:rPr>
        <w:t>import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sys</w:t>
      </w:r>
    </w:p>
    <w:p>
      <w:pPr>
        <w:spacing w:after="0" w:before="0"/>
        <w:shd w:val="clear" w:color="auto" w:fill="F7F7F7"/>
      </w:pP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>sys</w:t>
      </w:r>
      <w:r>
        <w:rPr>
          <w:rFonts w:ascii="Consolas" w:hAnsi="Consolas" w:cs="Consolas"/>
          <w:b w:val="0"/>
          <w:color w:val="1E1E1E"/>
        </w:rPr>
        <w:t>.</w:t>
      </w:r>
      <w:r>
        <w:rPr>
          <w:rFonts w:ascii="Consolas" w:hAnsi="Consolas" w:cs="Consolas"/>
          <w:b w:val="0"/>
          <w:color w:val="1E1E1E"/>
        </w:rPr>
        <w:t>stdout</w:t>
      </w:r>
      <w:r>
        <w:rPr>
          <w:rFonts w:ascii="Consolas" w:hAnsi="Consolas" w:cs="Consolas"/>
          <w:b w:val="0"/>
          <w:color w:val="1E1E1E"/>
        </w:rPr>
        <w:t>.</w:t>
      </w:r>
      <w:r>
        <w:rPr>
          <w:rFonts w:ascii="Consolas" w:hAnsi="Consolas" w:cs="Consolas"/>
          <w:b w:val="0"/>
          <w:color w:val="7950E3"/>
        </w:rPr>
        <w:t>reconfigure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 w:val="0"/>
          <w:color w:val="1E1E1E"/>
        </w:rPr>
        <w:t>encoding</w:t>
      </w:r>
      <w:r>
        <w:rPr>
          <w:rFonts w:ascii="Consolas" w:hAnsi="Consolas" w:cs="Consolas"/>
          <w:b w:val="0"/>
          <w:color w:val="1E1E1E"/>
        </w:rPr>
        <w:t>=</w:t>
      </w:r>
      <w:r>
        <w:rPr>
          <w:rFonts w:ascii="Consolas" w:hAnsi="Consolas" w:cs="Consolas"/>
          <w:b w:val="0"/>
          <w:color w:val="A31515"/>
        </w:rPr>
        <w:t>'utf-8'</w:t>
      </w:r>
      <w:r>
        <w:rPr>
          <w:rFonts w:ascii="Consolas" w:hAnsi="Consolas" w:cs="Consolas"/>
          <w:b w:val="0"/>
          <w:color w:val="1E1E1E"/>
        </w:rPr>
        <w:t>)</w:t>
      </w:r>
    </w:p>
    <w:p>
      <w:pPr>
        <w:spacing w:after="0" w:before="0"/>
        <w:shd w:val="clear" w:color="auto" w:fill="F7F7F7"/>
      </w:pPr>
    </w:p>
    <w:p>
      <w:pPr>
        <w:spacing w:after="0" w:before="0"/>
        <w:shd w:val="clear" w:color="auto" w:fill="F7F7F7"/>
      </w:pP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008000"/>
        </w:rPr>
        <w:t># ============================================================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008000"/>
        </w:rPr>
        <w:t># 19-5. Мини-жоба (мини-проект) «Кітапхана» (библиотека)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008000"/>
        </w:rPr>
        <w:t># Выбранный большой проект разбит на модули: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008000"/>
        </w:rPr>
        <w:t>#   Кітаптар    — каталог книг,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008000"/>
        </w:rPr>
        <w:t>#   Оқырмандар  — читатели,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008000"/>
        </w:rPr>
        <w:t>#   Қарыз алу   — выдача книги читателю,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008000"/>
        </w:rPr>
        <w:t>#   Қайтару     — возврат книги,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008000"/>
        </w:rPr>
        <w:t>#   Тізім       — общий отчёт о состоянии библиотеки.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008000"/>
        </w:rPr>
        <w:t># Каждый модуль — отдельная функция, работающая над одним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008000"/>
        </w:rPr>
        <w:t># общим хранилищем данных (так и строится большой проект).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008000"/>
        </w:rPr>
        <w:t># ============================================================</w:t>
      </w:r>
    </w:p>
    <w:p>
      <w:pPr>
        <w:spacing w:after="0" w:before="0"/>
        <w:shd w:val="clear" w:color="auto" w:fill="F7F7F7"/>
      </w:pP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>к</w:t>
      </w:r>
      <w:r>
        <w:rPr>
          <w:rFonts w:ascii="Consolas" w:hAnsi="Consolas" w:cs="Consolas"/>
          <w:b w:val="0"/>
          <w:color w:val="1E1E1E"/>
        </w:rPr>
        <w:t>і</w:t>
      </w:r>
      <w:r>
        <w:rPr>
          <w:rFonts w:ascii="Consolas" w:hAnsi="Consolas" w:cs="Consolas"/>
          <w:b w:val="0"/>
          <w:color w:val="1E1E1E"/>
        </w:rPr>
        <w:t>т</w:t>
      </w:r>
      <w:r>
        <w:rPr>
          <w:rFonts w:ascii="Consolas" w:hAnsi="Consolas" w:cs="Consolas"/>
          <w:b w:val="0"/>
          <w:color w:val="1E1E1E"/>
        </w:rPr>
        <w:t>а</w:t>
      </w:r>
      <w:r>
        <w:rPr>
          <w:rFonts w:ascii="Consolas" w:hAnsi="Consolas" w:cs="Consolas"/>
          <w:b w:val="0"/>
          <w:color w:val="1E1E1E"/>
        </w:rPr>
        <w:t>п</w:t>
      </w:r>
      <w:r>
        <w:rPr>
          <w:rFonts w:ascii="Consolas" w:hAnsi="Consolas" w:cs="Consolas"/>
          <w:b w:val="0"/>
          <w:color w:val="1E1E1E"/>
        </w:rPr>
        <w:t>т</w:t>
      </w:r>
      <w:r>
        <w:rPr>
          <w:rFonts w:ascii="Consolas" w:hAnsi="Consolas" w:cs="Consolas"/>
          <w:b w:val="0"/>
          <w:color w:val="1E1E1E"/>
        </w:rPr>
        <w:t>а</w:t>
      </w:r>
      <w:r>
        <w:rPr>
          <w:rFonts w:ascii="Consolas" w:hAnsi="Consolas" w:cs="Consolas"/>
          <w:b w:val="0"/>
          <w:color w:val="1E1E1E"/>
        </w:rPr>
        <w:t>р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=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[</w:t>
      </w:r>
      <w:r>
        <w:rPr>
          <w:rFonts w:ascii="Consolas" w:hAnsi="Consolas" w:cs="Consolas"/>
          <w:b w:val="0"/>
          <w:color w:val="1E1E1E"/>
        </w:rPr>
        <w:t>]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008000"/>
        </w:rPr>
        <w:t># хранилище модуля «Кітаптар»: названия книг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>о</w:t>
      </w:r>
      <w:r>
        <w:rPr>
          <w:rFonts w:ascii="Consolas" w:hAnsi="Consolas" w:cs="Consolas"/>
          <w:b w:val="0"/>
          <w:color w:val="1E1E1E"/>
        </w:rPr>
        <w:t>қ</w:t>
      </w:r>
      <w:r>
        <w:rPr>
          <w:rFonts w:ascii="Consolas" w:hAnsi="Consolas" w:cs="Consolas"/>
          <w:b w:val="0"/>
          <w:color w:val="1E1E1E"/>
        </w:rPr>
        <w:t>ы</w:t>
      </w:r>
      <w:r>
        <w:rPr>
          <w:rFonts w:ascii="Consolas" w:hAnsi="Consolas" w:cs="Consolas"/>
          <w:b w:val="0"/>
          <w:color w:val="1E1E1E"/>
        </w:rPr>
        <w:t>р</w:t>
      </w:r>
      <w:r>
        <w:rPr>
          <w:rFonts w:ascii="Consolas" w:hAnsi="Consolas" w:cs="Consolas"/>
          <w:b w:val="0"/>
          <w:color w:val="1E1E1E"/>
        </w:rPr>
        <w:t>м</w:t>
      </w:r>
      <w:r>
        <w:rPr>
          <w:rFonts w:ascii="Consolas" w:hAnsi="Consolas" w:cs="Consolas"/>
          <w:b w:val="0"/>
          <w:color w:val="1E1E1E"/>
        </w:rPr>
        <w:t>а</w:t>
      </w:r>
      <w:r>
        <w:rPr>
          <w:rFonts w:ascii="Consolas" w:hAnsi="Consolas" w:cs="Consolas"/>
          <w:b w:val="0"/>
          <w:color w:val="1E1E1E"/>
        </w:rPr>
        <w:t>н</w:t>
      </w:r>
      <w:r>
        <w:rPr>
          <w:rFonts w:ascii="Consolas" w:hAnsi="Consolas" w:cs="Consolas"/>
          <w:b w:val="0"/>
          <w:color w:val="1E1E1E"/>
        </w:rPr>
        <w:t>д</w:t>
      </w:r>
      <w:r>
        <w:rPr>
          <w:rFonts w:ascii="Consolas" w:hAnsi="Consolas" w:cs="Consolas"/>
          <w:b w:val="0"/>
          <w:color w:val="1E1E1E"/>
        </w:rPr>
        <w:t>а</w:t>
      </w:r>
      <w:r>
        <w:rPr>
          <w:rFonts w:ascii="Consolas" w:hAnsi="Consolas" w:cs="Consolas"/>
          <w:b w:val="0"/>
          <w:color w:val="1E1E1E"/>
        </w:rPr>
        <w:t>р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=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[</w:t>
      </w:r>
      <w:r>
        <w:rPr>
          <w:rFonts w:ascii="Consolas" w:hAnsi="Consolas" w:cs="Consolas"/>
          <w:b w:val="0"/>
          <w:color w:val="1E1E1E"/>
        </w:rPr>
        <w:t>]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008000"/>
        </w:rPr>
        <w:t># хранилище модуля «Оқырмандар»: имена читателей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>қ</w:t>
      </w:r>
      <w:r>
        <w:rPr>
          <w:rFonts w:ascii="Consolas" w:hAnsi="Consolas" w:cs="Consolas"/>
          <w:b w:val="0"/>
          <w:color w:val="1E1E1E"/>
        </w:rPr>
        <w:t>а</w:t>
      </w:r>
      <w:r>
        <w:rPr>
          <w:rFonts w:ascii="Consolas" w:hAnsi="Consolas" w:cs="Consolas"/>
          <w:b w:val="0"/>
          <w:color w:val="1E1E1E"/>
        </w:rPr>
        <w:t>р</w:t>
      </w:r>
      <w:r>
        <w:rPr>
          <w:rFonts w:ascii="Consolas" w:hAnsi="Consolas" w:cs="Consolas"/>
          <w:b w:val="0"/>
          <w:color w:val="1E1E1E"/>
        </w:rPr>
        <w:t>ы</w:t>
      </w:r>
      <w:r>
        <w:rPr>
          <w:rFonts w:ascii="Consolas" w:hAnsi="Consolas" w:cs="Consolas"/>
          <w:b w:val="0"/>
          <w:color w:val="1E1E1E"/>
        </w:rPr>
        <w:t>з</w:t>
      </w:r>
      <w:r>
        <w:rPr>
          <w:rFonts w:ascii="Consolas" w:hAnsi="Consolas" w:cs="Consolas"/>
          <w:b w:val="0"/>
          <w:color w:val="1E1E1E"/>
        </w:rPr>
        <w:t>д</w:t>
      </w:r>
      <w:r>
        <w:rPr>
          <w:rFonts w:ascii="Consolas" w:hAnsi="Consolas" w:cs="Consolas"/>
          <w:b w:val="0"/>
          <w:color w:val="1E1E1E"/>
        </w:rPr>
        <w:t>а</w:t>
      </w:r>
      <w:r>
        <w:rPr>
          <w:rFonts w:ascii="Consolas" w:hAnsi="Consolas" w:cs="Consolas"/>
          <w:b w:val="0"/>
          <w:color w:val="1E1E1E"/>
        </w:rPr>
        <w:t>р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=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{</w:t>
      </w:r>
      <w:r>
        <w:rPr>
          <w:rFonts w:ascii="Consolas" w:hAnsi="Consolas" w:cs="Consolas"/>
          <w:b w:val="0"/>
          <w:color w:val="1E1E1E"/>
        </w:rPr>
        <w:t>}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008000"/>
        </w:rPr>
        <w:t># «Кітап кімде?»: {читатель: книга}</w:t>
      </w:r>
    </w:p>
    <w:p>
      <w:pPr>
        <w:spacing w:after="0" w:before="0"/>
        <w:shd w:val="clear" w:color="auto" w:fill="F7F7F7"/>
      </w:pPr>
    </w:p>
    <w:p>
      <w:pPr>
        <w:spacing w:after="0" w:before="0"/>
        <w:shd w:val="clear" w:color="auto" w:fill="F7F7F7"/>
      </w:pPr>
    </w:p>
    <w:p>
      <w:pPr>
        <w:spacing w:after="0" w:before="0"/>
        <w:shd w:val="clear" w:color="auto" w:fill="F7F7F7"/>
      </w:pPr>
      <w:r>
        <w:rPr>
          <w:rFonts w:ascii="Consolas" w:hAnsi="Consolas" w:cs="Consolas"/>
          <w:b/>
          <w:color w:val="AF00DB"/>
        </w:rPr>
        <w:t>def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к</w:t>
      </w:r>
      <w:r>
        <w:rPr>
          <w:rFonts w:ascii="Consolas" w:hAnsi="Consolas" w:cs="Consolas"/>
          <w:b w:val="0"/>
          <w:color w:val="1E1E1E"/>
        </w:rPr>
        <w:t>і</w:t>
      </w:r>
      <w:r>
        <w:rPr>
          <w:rFonts w:ascii="Consolas" w:hAnsi="Consolas" w:cs="Consolas"/>
          <w:b w:val="0"/>
          <w:color w:val="1E1E1E"/>
        </w:rPr>
        <w:t>т</w:t>
      </w:r>
      <w:r>
        <w:rPr>
          <w:rFonts w:ascii="Consolas" w:hAnsi="Consolas" w:cs="Consolas"/>
          <w:b w:val="0"/>
          <w:color w:val="1E1E1E"/>
        </w:rPr>
        <w:t>а</w:t>
      </w:r>
      <w:r>
        <w:rPr>
          <w:rFonts w:ascii="Consolas" w:hAnsi="Consolas" w:cs="Consolas"/>
          <w:b w:val="0"/>
          <w:color w:val="1E1E1E"/>
        </w:rPr>
        <w:t>п</w:t>
      </w:r>
      <w:r>
        <w:rPr>
          <w:rFonts w:ascii="Consolas" w:hAnsi="Consolas" w:cs="Consolas"/>
          <w:b w:val="0"/>
          <w:color w:val="1E1E1E"/>
        </w:rPr>
        <w:t>_</w:t>
      </w:r>
      <w:r>
        <w:rPr>
          <w:rFonts w:ascii="Consolas" w:hAnsi="Consolas" w:cs="Consolas"/>
          <w:b w:val="0"/>
          <w:color w:val="1E1E1E"/>
        </w:rPr>
        <w:t>қ</w:t>
      </w:r>
      <w:r>
        <w:rPr>
          <w:rFonts w:ascii="Consolas" w:hAnsi="Consolas" w:cs="Consolas"/>
          <w:b w:val="0"/>
          <w:color w:val="1E1E1E"/>
        </w:rPr>
        <w:t>о</w:t>
      </w:r>
      <w:r>
        <w:rPr>
          <w:rFonts w:ascii="Consolas" w:hAnsi="Consolas" w:cs="Consolas"/>
          <w:b w:val="0"/>
          <w:color w:val="1E1E1E"/>
        </w:rPr>
        <w:t>с</w:t>
      </w:r>
      <w:r>
        <w:rPr>
          <w:rFonts w:ascii="Consolas" w:hAnsi="Consolas" w:cs="Consolas"/>
          <w:b w:val="0"/>
          <w:color w:val="1E1E1E"/>
        </w:rPr>
        <w:t>у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 w:val="0"/>
          <w:color w:val="1E1E1E"/>
        </w:rPr>
        <w:t>а</w:t>
      </w:r>
      <w:r>
        <w:rPr>
          <w:rFonts w:ascii="Consolas" w:hAnsi="Consolas" w:cs="Consolas"/>
          <w:b w:val="0"/>
          <w:color w:val="1E1E1E"/>
        </w:rPr>
        <w:t>т</w:t>
      </w:r>
      <w:r>
        <w:rPr>
          <w:rFonts w:ascii="Consolas" w:hAnsi="Consolas" w:cs="Consolas"/>
          <w:b w:val="0"/>
          <w:color w:val="1E1E1E"/>
        </w:rPr>
        <w:t>ы</w:t>
      </w:r>
      <w:r>
        <w:rPr>
          <w:rFonts w:ascii="Consolas" w:hAnsi="Consolas" w:cs="Consolas"/>
          <w:b w:val="0"/>
          <w:color w:val="1E1E1E"/>
        </w:rPr>
        <w:t>)</w:t>
      </w:r>
      <w:r>
        <w:rPr>
          <w:rFonts w:ascii="Consolas" w:hAnsi="Consolas" w:cs="Consolas"/>
          <w:b w:val="0"/>
          <w:color w:val="1E1E1E"/>
        </w:rPr>
        <w:t>: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008000"/>
        </w:rPr>
        <w:t># Модуль «Кітаптар»: добавить книгу в каталог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к</w:t>
      </w:r>
      <w:r>
        <w:rPr>
          <w:rFonts w:ascii="Consolas" w:hAnsi="Consolas" w:cs="Consolas"/>
          <w:b w:val="0"/>
          <w:color w:val="1E1E1E"/>
        </w:rPr>
        <w:t>і</w:t>
      </w:r>
      <w:r>
        <w:rPr>
          <w:rFonts w:ascii="Consolas" w:hAnsi="Consolas" w:cs="Consolas"/>
          <w:b w:val="0"/>
          <w:color w:val="1E1E1E"/>
        </w:rPr>
        <w:t>т</w:t>
      </w:r>
      <w:r>
        <w:rPr>
          <w:rFonts w:ascii="Consolas" w:hAnsi="Consolas" w:cs="Consolas"/>
          <w:b w:val="0"/>
          <w:color w:val="1E1E1E"/>
        </w:rPr>
        <w:t>а</w:t>
      </w:r>
      <w:r>
        <w:rPr>
          <w:rFonts w:ascii="Consolas" w:hAnsi="Consolas" w:cs="Consolas"/>
          <w:b w:val="0"/>
          <w:color w:val="1E1E1E"/>
        </w:rPr>
        <w:t>п</w:t>
      </w:r>
      <w:r>
        <w:rPr>
          <w:rFonts w:ascii="Consolas" w:hAnsi="Consolas" w:cs="Consolas"/>
          <w:b w:val="0"/>
          <w:color w:val="1E1E1E"/>
        </w:rPr>
        <w:t>т</w:t>
      </w:r>
      <w:r>
        <w:rPr>
          <w:rFonts w:ascii="Consolas" w:hAnsi="Consolas" w:cs="Consolas"/>
          <w:b w:val="0"/>
          <w:color w:val="1E1E1E"/>
        </w:rPr>
        <w:t>а</w:t>
      </w:r>
      <w:r>
        <w:rPr>
          <w:rFonts w:ascii="Consolas" w:hAnsi="Consolas" w:cs="Consolas"/>
          <w:b w:val="0"/>
          <w:color w:val="1E1E1E"/>
        </w:rPr>
        <w:t>р</w:t>
      </w:r>
      <w:r>
        <w:rPr>
          <w:rFonts w:ascii="Consolas" w:hAnsi="Consolas" w:cs="Consolas"/>
          <w:b w:val="0"/>
          <w:color w:val="1E1E1E"/>
        </w:rPr>
        <w:t>.</w:t>
      </w:r>
      <w:r>
        <w:rPr>
          <w:rFonts w:ascii="Consolas" w:hAnsi="Consolas" w:cs="Consolas"/>
          <w:b w:val="0"/>
          <w:color w:val="7950E3"/>
        </w:rPr>
        <w:t>append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 w:val="0"/>
          <w:color w:val="1E1E1E"/>
        </w:rPr>
        <w:t>а</w:t>
      </w:r>
      <w:r>
        <w:rPr>
          <w:rFonts w:ascii="Consolas" w:hAnsi="Consolas" w:cs="Consolas"/>
          <w:b w:val="0"/>
          <w:color w:val="1E1E1E"/>
        </w:rPr>
        <w:t>т</w:t>
      </w:r>
      <w:r>
        <w:rPr>
          <w:rFonts w:ascii="Consolas" w:hAnsi="Consolas" w:cs="Consolas"/>
          <w:b w:val="0"/>
          <w:color w:val="1E1E1E"/>
        </w:rPr>
        <w:t>ы</w:t>
      </w:r>
      <w:r>
        <w:rPr>
          <w:rFonts w:ascii="Consolas" w:hAnsi="Consolas" w:cs="Consolas"/>
          <w:b w:val="0"/>
          <w:color w:val="1E1E1E"/>
        </w:rPr>
        <w:t>)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print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 w:val="0"/>
          <w:color w:val="A31515"/>
        </w:rPr>
        <w:t>"   [Кітаптар] қосылды:"</w:t>
      </w:r>
      <w:r>
        <w:rPr>
          <w:rFonts w:ascii="Consolas" w:hAnsi="Consolas" w:cs="Consolas"/>
          <w:b w:val="0"/>
          <w:color w:val="1E1E1E"/>
        </w:rPr>
        <w:t>,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а</w:t>
      </w:r>
      <w:r>
        <w:rPr>
          <w:rFonts w:ascii="Consolas" w:hAnsi="Consolas" w:cs="Consolas"/>
          <w:b w:val="0"/>
          <w:color w:val="1E1E1E"/>
        </w:rPr>
        <w:t>т</w:t>
      </w:r>
      <w:r>
        <w:rPr>
          <w:rFonts w:ascii="Consolas" w:hAnsi="Consolas" w:cs="Consolas"/>
          <w:b w:val="0"/>
          <w:color w:val="1E1E1E"/>
        </w:rPr>
        <w:t>ы</w:t>
      </w:r>
      <w:r>
        <w:rPr>
          <w:rFonts w:ascii="Consolas" w:hAnsi="Consolas" w:cs="Consolas"/>
          <w:b w:val="0"/>
          <w:color w:val="1E1E1E"/>
        </w:rPr>
        <w:t>)</w:t>
      </w:r>
    </w:p>
    <w:p>
      <w:pPr>
        <w:spacing w:after="0" w:before="0"/>
        <w:shd w:val="clear" w:color="auto" w:fill="F7F7F7"/>
      </w:pPr>
    </w:p>
    <w:p>
      <w:pPr>
        <w:spacing w:after="0" w:before="0"/>
        <w:shd w:val="clear" w:color="auto" w:fill="F7F7F7"/>
      </w:pPr>
    </w:p>
    <w:p>
      <w:pPr>
        <w:spacing w:after="0" w:before="0"/>
        <w:shd w:val="clear" w:color="auto" w:fill="F7F7F7"/>
      </w:pPr>
      <w:r>
        <w:rPr>
          <w:rFonts w:ascii="Consolas" w:hAnsi="Consolas" w:cs="Consolas"/>
          <w:b/>
          <w:color w:val="AF00DB"/>
        </w:rPr>
        <w:t>def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о</w:t>
      </w:r>
      <w:r>
        <w:rPr>
          <w:rFonts w:ascii="Consolas" w:hAnsi="Consolas" w:cs="Consolas"/>
          <w:b w:val="0"/>
          <w:color w:val="1E1E1E"/>
        </w:rPr>
        <w:t>қ</w:t>
      </w:r>
      <w:r>
        <w:rPr>
          <w:rFonts w:ascii="Consolas" w:hAnsi="Consolas" w:cs="Consolas"/>
          <w:b w:val="0"/>
          <w:color w:val="1E1E1E"/>
        </w:rPr>
        <w:t>ы</w:t>
      </w:r>
      <w:r>
        <w:rPr>
          <w:rFonts w:ascii="Consolas" w:hAnsi="Consolas" w:cs="Consolas"/>
          <w:b w:val="0"/>
          <w:color w:val="1E1E1E"/>
        </w:rPr>
        <w:t>р</w:t>
      </w:r>
      <w:r>
        <w:rPr>
          <w:rFonts w:ascii="Consolas" w:hAnsi="Consolas" w:cs="Consolas"/>
          <w:b w:val="0"/>
          <w:color w:val="1E1E1E"/>
        </w:rPr>
        <w:t>м</w:t>
      </w:r>
      <w:r>
        <w:rPr>
          <w:rFonts w:ascii="Consolas" w:hAnsi="Consolas" w:cs="Consolas"/>
          <w:b w:val="0"/>
          <w:color w:val="1E1E1E"/>
        </w:rPr>
        <w:t>а</w:t>
      </w:r>
      <w:r>
        <w:rPr>
          <w:rFonts w:ascii="Consolas" w:hAnsi="Consolas" w:cs="Consolas"/>
          <w:b w:val="0"/>
          <w:color w:val="1E1E1E"/>
        </w:rPr>
        <w:t>н</w:t>
      </w:r>
      <w:r>
        <w:rPr>
          <w:rFonts w:ascii="Consolas" w:hAnsi="Consolas" w:cs="Consolas"/>
          <w:b w:val="0"/>
          <w:color w:val="1E1E1E"/>
        </w:rPr>
        <w:t>_</w:t>
      </w:r>
      <w:r>
        <w:rPr>
          <w:rFonts w:ascii="Consolas" w:hAnsi="Consolas" w:cs="Consolas"/>
          <w:b w:val="0"/>
          <w:color w:val="1E1E1E"/>
        </w:rPr>
        <w:t>қ</w:t>
      </w:r>
      <w:r>
        <w:rPr>
          <w:rFonts w:ascii="Consolas" w:hAnsi="Consolas" w:cs="Consolas"/>
          <w:b w:val="0"/>
          <w:color w:val="1E1E1E"/>
        </w:rPr>
        <w:t>о</w:t>
      </w:r>
      <w:r>
        <w:rPr>
          <w:rFonts w:ascii="Consolas" w:hAnsi="Consolas" w:cs="Consolas"/>
          <w:b w:val="0"/>
          <w:color w:val="1E1E1E"/>
        </w:rPr>
        <w:t>с</w:t>
      </w:r>
      <w:r>
        <w:rPr>
          <w:rFonts w:ascii="Consolas" w:hAnsi="Consolas" w:cs="Consolas"/>
          <w:b w:val="0"/>
          <w:color w:val="1E1E1E"/>
        </w:rPr>
        <w:t>у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 w:val="0"/>
          <w:color w:val="1E1E1E"/>
        </w:rPr>
        <w:t>а</w:t>
      </w:r>
      <w:r>
        <w:rPr>
          <w:rFonts w:ascii="Consolas" w:hAnsi="Consolas" w:cs="Consolas"/>
          <w:b w:val="0"/>
          <w:color w:val="1E1E1E"/>
        </w:rPr>
        <w:t>т</w:t>
      </w:r>
      <w:r>
        <w:rPr>
          <w:rFonts w:ascii="Consolas" w:hAnsi="Consolas" w:cs="Consolas"/>
          <w:b w:val="0"/>
          <w:color w:val="1E1E1E"/>
        </w:rPr>
        <w:t>ы</w:t>
      </w:r>
      <w:r>
        <w:rPr>
          <w:rFonts w:ascii="Consolas" w:hAnsi="Consolas" w:cs="Consolas"/>
          <w:b w:val="0"/>
          <w:color w:val="1E1E1E"/>
        </w:rPr>
        <w:t>)</w:t>
      </w:r>
      <w:r>
        <w:rPr>
          <w:rFonts w:ascii="Consolas" w:hAnsi="Consolas" w:cs="Consolas"/>
          <w:b w:val="0"/>
          <w:color w:val="1E1E1E"/>
        </w:rPr>
        <w:t>: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008000"/>
        </w:rPr>
        <w:t># Модуль «Оқырмандар»: зарегистрировать читателя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о</w:t>
      </w:r>
      <w:r>
        <w:rPr>
          <w:rFonts w:ascii="Consolas" w:hAnsi="Consolas" w:cs="Consolas"/>
          <w:b w:val="0"/>
          <w:color w:val="1E1E1E"/>
        </w:rPr>
        <w:t>қ</w:t>
      </w:r>
      <w:r>
        <w:rPr>
          <w:rFonts w:ascii="Consolas" w:hAnsi="Consolas" w:cs="Consolas"/>
          <w:b w:val="0"/>
          <w:color w:val="1E1E1E"/>
        </w:rPr>
        <w:t>ы</w:t>
      </w:r>
      <w:r>
        <w:rPr>
          <w:rFonts w:ascii="Consolas" w:hAnsi="Consolas" w:cs="Consolas"/>
          <w:b w:val="0"/>
          <w:color w:val="1E1E1E"/>
        </w:rPr>
        <w:t>р</w:t>
      </w:r>
      <w:r>
        <w:rPr>
          <w:rFonts w:ascii="Consolas" w:hAnsi="Consolas" w:cs="Consolas"/>
          <w:b w:val="0"/>
          <w:color w:val="1E1E1E"/>
        </w:rPr>
        <w:t>м</w:t>
      </w:r>
      <w:r>
        <w:rPr>
          <w:rFonts w:ascii="Consolas" w:hAnsi="Consolas" w:cs="Consolas"/>
          <w:b w:val="0"/>
          <w:color w:val="1E1E1E"/>
        </w:rPr>
        <w:t>а</w:t>
      </w:r>
      <w:r>
        <w:rPr>
          <w:rFonts w:ascii="Consolas" w:hAnsi="Consolas" w:cs="Consolas"/>
          <w:b w:val="0"/>
          <w:color w:val="1E1E1E"/>
        </w:rPr>
        <w:t>н</w:t>
      </w:r>
      <w:r>
        <w:rPr>
          <w:rFonts w:ascii="Consolas" w:hAnsi="Consolas" w:cs="Consolas"/>
          <w:b w:val="0"/>
          <w:color w:val="1E1E1E"/>
        </w:rPr>
        <w:t>д</w:t>
      </w:r>
      <w:r>
        <w:rPr>
          <w:rFonts w:ascii="Consolas" w:hAnsi="Consolas" w:cs="Consolas"/>
          <w:b w:val="0"/>
          <w:color w:val="1E1E1E"/>
        </w:rPr>
        <w:t>а</w:t>
      </w:r>
      <w:r>
        <w:rPr>
          <w:rFonts w:ascii="Consolas" w:hAnsi="Consolas" w:cs="Consolas"/>
          <w:b w:val="0"/>
          <w:color w:val="1E1E1E"/>
        </w:rPr>
        <w:t>р</w:t>
      </w:r>
      <w:r>
        <w:rPr>
          <w:rFonts w:ascii="Consolas" w:hAnsi="Consolas" w:cs="Consolas"/>
          <w:b w:val="0"/>
          <w:color w:val="1E1E1E"/>
        </w:rPr>
        <w:t>.</w:t>
      </w:r>
      <w:r>
        <w:rPr>
          <w:rFonts w:ascii="Consolas" w:hAnsi="Consolas" w:cs="Consolas"/>
          <w:b w:val="0"/>
          <w:color w:val="7950E3"/>
        </w:rPr>
        <w:t>append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 w:val="0"/>
          <w:color w:val="1E1E1E"/>
        </w:rPr>
        <w:t>а</w:t>
      </w:r>
      <w:r>
        <w:rPr>
          <w:rFonts w:ascii="Consolas" w:hAnsi="Consolas" w:cs="Consolas"/>
          <w:b w:val="0"/>
          <w:color w:val="1E1E1E"/>
        </w:rPr>
        <w:t>т</w:t>
      </w:r>
      <w:r>
        <w:rPr>
          <w:rFonts w:ascii="Consolas" w:hAnsi="Consolas" w:cs="Consolas"/>
          <w:b w:val="0"/>
          <w:color w:val="1E1E1E"/>
        </w:rPr>
        <w:t>ы</w:t>
      </w:r>
      <w:r>
        <w:rPr>
          <w:rFonts w:ascii="Consolas" w:hAnsi="Consolas" w:cs="Consolas"/>
          <w:b w:val="0"/>
          <w:color w:val="1E1E1E"/>
        </w:rPr>
        <w:t>)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print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 w:val="0"/>
          <w:color w:val="A31515"/>
        </w:rPr>
        <w:t>"   [Оқырмандар] қосылды:"</w:t>
      </w:r>
      <w:r>
        <w:rPr>
          <w:rFonts w:ascii="Consolas" w:hAnsi="Consolas" w:cs="Consolas"/>
          <w:b w:val="0"/>
          <w:color w:val="1E1E1E"/>
        </w:rPr>
        <w:t>,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а</w:t>
      </w:r>
      <w:r>
        <w:rPr>
          <w:rFonts w:ascii="Consolas" w:hAnsi="Consolas" w:cs="Consolas"/>
          <w:b w:val="0"/>
          <w:color w:val="1E1E1E"/>
        </w:rPr>
        <w:t>т</w:t>
      </w:r>
      <w:r>
        <w:rPr>
          <w:rFonts w:ascii="Consolas" w:hAnsi="Consolas" w:cs="Consolas"/>
          <w:b w:val="0"/>
          <w:color w:val="1E1E1E"/>
        </w:rPr>
        <w:t>ы</w:t>
      </w:r>
      <w:r>
        <w:rPr>
          <w:rFonts w:ascii="Consolas" w:hAnsi="Consolas" w:cs="Consolas"/>
          <w:b w:val="0"/>
          <w:color w:val="1E1E1E"/>
        </w:rPr>
        <w:t>)</w:t>
      </w:r>
    </w:p>
    <w:p>
      <w:pPr>
        <w:spacing w:after="0" w:before="0"/>
        <w:shd w:val="clear" w:color="auto" w:fill="F7F7F7"/>
      </w:pPr>
    </w:p>
    <w:p>
      <w:pPr>
        <w:spacing w:after="0" w:before="0"/>
        <w:shd w:val="clear" w:color="auto" w:fill="F7F7F7"/>
      </w:pPr>
    </w:p>
    <w:p>
      <w:pPr>
        <w:spacing w:after="0" w:before="0"/>
        <w:shd w:val="clear" w:color="auto" w:fill="F7F7F7"/>
      </w:pPr>
      <w:r>
        <w:rPr>
          <w:rFonts w:ascii="Consolas" w:hAnsi="Consolas" w:cs="Consolas"/>
          <w:b/>
          <w:color w:val="AF00DB"/>
        </w:rPr>
        <w:t>def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қ</w:t>
      </w:r>
      <w:r>
        <w:rPr>
          <w:rFonts w:ascii="Consolas" w:hAnsi="Consolas" w:cs="Consolas"/>
          <w:b w:val="0"/>
          <w:color w:val="1E1E1E"/>
        </w:rPr>
        <w:t>а</w:t>
      </w:r>
      <w:r>
        <w:rPr>
          <w:rFonts w:ascii="Consolas" w:hAnsi="Consolas" w:cs="Consolas"/>
          <w:b w:val="0"/>
          <w:color w:val="1E1E1E"/>
        </w:rPr>
        <w:t>р</w:t>
      </w:r>
      <w:r>
        <w:rPr>
          <w:rFonts w:ascii="Consolas" w:hAnsi="Consolas" w:cs="Consolas"/>
          <w:b w:val="0"/>
          <w:color w:val="1E1E1E"/>
        </w:rPr>
        <w:t>ы</w:t>
      </w:r>
      <w:r>
        <w:rPr>
          <w:rFonts w:ascii="Consolas" w:hAnsi="Consolas" w:cs="Consolas"/>
          <w:b w:val="0"/>
          <w:color w:val="1E1E1E"/>
        </w:rPr>
        <w:t>з</w:t>
      </w:r>
      <w:r>
        <w:rPr>
          <w:rFonts w:ascii="Consolas" w:hAnsi="Consolas" w:cs="Consolas"/>
          <w:b w:val="0"/>
          <w:color w:val="1E1E1E"/>
        </w:rPr>
        <w:t>_</w:t>
      </w:r>
      <w:r>
        <w:rPr>
          <w:rFonts w:ascii="Consolas" w:hAnsi="Consolas" w:cs="Consolas"/>
          <w:b w:val="0"/>
          <w:color w:val="1E1E1E"/>
        </w:rPr>
        <w:t>а</w:t>
      </w:r>
      <w:r>
        <w:rPr>
          <w:rFonts w:ascii="Consolas" w:hAnsi="Consolas" w:cs="Consolas"/>
          <w:b w:val="0"/>
          <w:color w:val="1E1E1E"/>
        </w:rPr>
        <w:t>л</w:t>
      </w:r>
      <w:r>
        <w:rPr>
          <w:rFonts w:ascii="Consolas" w:hAnsi="Consolas" w:cs="Consolas"/>
          <w:b w:val="0"/>
          <w:color w:val="1E1E1E"/>
        </w:rPr>
        <w:t>у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 w:val="0"/>
          <w:color w:val="1E1E1E"/>
        </w:rPr>
        <w:t>а</w:t>
      </w:r>
      <w:r>
        <w:rPr>
          <w:rFonts w:ascii="Consolas" w:hAnsi="Consolas" w:cs="Consolas"/>
          <w:b w:val="0"/>
          <w:color w:val="1E1E1E"/>
        </w:rPr>
        <w:t>т</w:t>
      </w:r>
      <w:r>
        <w:rPr>
          <w:rFonts w:ascii="Consolas" w:hAnsi="Consolas" w:cs="Consolas"/>
          <w:b w:val="0"/>
          <w:color w:val="1E1E1E"/>
        </w:rPr>
        <w:t>ы</w:t>
      </w:r>
      <w:r>
        <w:rPr>
          <w:rFonts w:ascii="Consolas" w:hAnsi="Consolas" w:cs="Consolas"/>
          <w:b w:val="0"/>
          <w:color w:val="1E1E1E"/>
        </w:rPr>
        <w:t>,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к</w:t>
      </w:r>
      <w:r>
        <w:rPr>
          <w:rFonts w:ascii="Consolas" w:hAnsi="Consolas" w:cs="Consolas"/>
          <w:b w:val="0"/>
          <w:color w:val="1E1E1E"/>
        </w:rPr>
        <w:t>і</w:t>
      </w:r>
      <w:r>
        <w:rPr>
          <w:rFonts w:ascii="Consolas" w:hAnsi="Consolas" w:cs="Consolas"/>
          <w:b w:val="0"/>
          <w:color w:val="1E1E1E"/>
        </w:rPr>
        <w:t>т</w:t>
      </w:r>
      <w:r>
        <w:rPr>
          <w:rFonts w:ascii="Consolas" w:hAnsi="Consolas" w:cs="Consolas"/>
          <w:b w:val="0"/>
          <w:color w:val="1E1E1E"/>
        </w:rPr>
        <w:t>а</w:t>
      </w:r>
      <w:r>
        <w:rPr>
          <w:rFonts w:ascii="Consolas" w:hAnsi="Consolas" w:cs="Consolas"/>
          <w:b w:val="0"/>
          <w:color w:val="1E1E1E"/>
        </w:rPr>
        <w:t>п</w:t>
      </w:r>
      <w:r>
        <w:rPr>
          <w:rFonts w:ascii="Consolas" w:hAnsi="Consolas" w:cs="Consolas"/>
          <w:b w:val="0"/>
          <w:color w:val="1E1E1E"/>
        </w:rPr>
        <w:t>)</w:t>
      </w:r>
      <w:r>
        <w:rPr>
          <w:rFonts w:ascii="Consolas" w:hAnsi="Consolas" w:cs="Consolas"/>
          <w:b w:val="0"/>
          <w:color w:val="1E1E1E"/>
        </w:rPr>
        <w:t>: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008000"/>
        </w:rPr>
        <w:t># Модуль «Қарыз алу»: выдать книгу (запись «у кого какая книга»)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қ</w:t>
      </w:r>
      <w:r>
        <w:rPr>
          <w:rFonts w:ascii="Consolas" w:hAnsi="Consolas" w:cs="Consolas"/>
          <w:b w:val="0"/>
          <w:color w:val="1E1E1E"/>
        </w:rPr>
        <w:t>а</w:t>
      </w:r>
      <w:r>
        <w:rPr>
          <w:rFonts w:ascii="Consolas" w:hAnsi="Consolas" w:cs="Consolas"/>
          <w:b w:val="0"/>
          <w:color w:val="1E1E1E"/>
        </w:rPr>
        <w:t>р</w:t>
      </w:r>
      <w:r>
        <w:rPr>
          <w:rFonts w:ascii="Consolas" w:hAnsi="Consolas" w:cs="Consolas"/>
          <w:b w:val="0"/>
          <w:color w:val="1E1E1E"/>
        </w:rPr>
        <w:t>ы</w:t>
      </w:r>
      <w:r>
        <w:rPr>
          <w:rFonts w:ascii="Consolas" w:hAnsi="Consolas" w:cs="Consolas"/>
          <w:b w:val="0"/>
          <w:color w:val="1E1E1E"/>
        </w:rPr>
        <w:t>з</w:t>
      </w:r>
      <w:r>
        <w:rPr>
          <w:rFonts w:ascii="Consolas" w:hAnsi="Consolas" w:cs="Consolas"/>
          <w:b w:val="0"/>
          <w:color w:val="1E1E1E"/>
        </w:rPr>
        <w:t>д</w:t>
      </w:r>
      <w:r>
        <w:rPr>
          <w:rFonts w:ascii="Consolas" w:hAnsi="Consolas" w:cs="Consolas"/>
          <w:b w:val="0"/>
          <w:color w:val="1E1E1E"/>
        </w:rPr>
        <w:t>а</w:t>
      </w:r>
      <w:r>
        <w:rPr>
          <w:rFonts w:ascii="Consolas" w:hAnsi="Consolas" w:cs="Consolas"/>
          <w:b w:val="0"/>
          <w:color w:val="1E1E1E"/>
        </w:rPr>
        <w:t>р</w:t>
      </w:r>
      <w:r>
        <w:rPr>
          <w:rFonts w:ascii="Consolas" w:hAnsi="Consolas" w:cs="Consolas"/>
          <w:b w:val="0"/>
          <w:color w:val="1E1E1E"/>
        </w:rPr>
        <w:t>[</w:t>
      </w:r>
      <w:r>
        <w:rPr>
          <w:rFonts w:ascii="Consolas" w:hAnsi="Consolas" w:cs="Consolas"/>
          <w:b w:val="0"/>
          <w:color w:val="1E1E1E"/>
        </w:rPr>
        <w:t>а</w:t>
      </w:r>
      <w:r>
        <w:rPr>
          <w:rFonts w:ascii="Consolas" w:hAnsi="Consolas" w:cs="Consolas"/>
          <w:b w:val="0"/>
          <w:color w:val="1E1E1E"/>
        </w:rPr>
        <w:t>т</w:t>
      </w:r>
      <w:r>
        <w:rPr>
          <w:rFonts w:ascii="Consolas" w:hAnsi="Consolas" w:cs="Consolas"/>
          <w:b w:val="0"/>
          <w:color w:val="1E1E1E"/>
        </w:rPr>
        <w:t>ы</w:t>
      </w:r>
      <w:r>
        <w:rPr>
          <w:rFonts w:ascii="Consolas" w:hAnsi="Consolas" w:cs="Consolas"/>
          <w:b w:val="0"/>
          <w:color w:val="1E1E1E"/>
        </w:rPr>
        <w:t>]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=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к</w:t>
      </w:r>
      <w:r>
        <w:rPr>
          <w:rFonts w:ascii="Consolas" w:hAnsi="Consolas" w:cs="Consolas"/>
          <w:b w:val="0"/>
          <w:color w:val="1E1E1E"/>
        </w:rPr>
        <w:t>і</w:t>
      </w:r>
      <w:r>
        <w:rPr>
          <w:rFonts w:ascii="Consolas" w:hAnsi="Consolas" w:cs="Consolas"/>
          <w:b w:val="0"/>
          <w:color w:val="1E1E1E"/>
        </w:rPr>
        <w:t>т</w:t>
      </w:r>
      <w:r>
        <w:rPr>
          <w:rFonts w:ascii="Consolas" w:hAnsi="Consolas" w:cs="Consolas"/>
          <w:b w:val="0"/>
          <w:color w:val="1E1E1E"/>
        </w:rPr>
        <w:t>а</w:t>
      </w:r>
      <w:r>
        <w:rPr>
          <w:rFonts w:ascii="Consolas" w:hAnsi="Consolas" w:cs="Consolas"/>
          <w:b w:val="0"/>
          <w:color w:val="1E1E1E"/>
        </w:rPr>
        <w:t>п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print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 w:val="0"/>
          <w:color w:val="A31515"/>
        </w:rPr>
        <w:t>"   [Қарыз алу]"</w:t>
      </w:r>
      <w:r>
        <w:rPr>
          <w:rFonts w:ascii="Consolas" w:hAnsi="Consolas" w:cs="Consolas"/>
          <w:b w:val="0"/>
          <w:color w:val="1E1E1E"/>
        </w:rPr>
        <w:t>,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а</w:t>
      </w:r>
      <w:r>
        <w:rPr>
          <w:rFonts w:ascii="Consolas" w:hAnsi="Consolas" w:cs="Consolas"/>
          <w:b w:val="0"/>
          <w:color w:val="1E1E1E"/>
        </w:rPr>
        <w:t>т</w:t>
      </w:r>
      <w:r>
        <w:rPr>
          <w:rFonts w:ascii="Consolas" w:hAnsi="Consolas" w:cs="Consolas"/>
          <w:b w:val="0"/>
          <w:color w:val="1E1E1E"/>
        </w:rPr>
        <w:t>ы</w:t>
      </w:r>
      <w:r>
        <w:rPr>
          <w:rFonts w:ascii="Consolas" w:hAnsi="Consolas" w:cs="Consolas"/>
          <w:b w:val="0"/>
          <w:color w:val="1E1E1E"/>
        </w:rPr>
        <w:t>,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A31515"/>
        </w:rPr>
        <w:t>"-&gt;"</w:t>
      </w:r>
      <w:r>
        <w:rPr>
          <w:rFonts w:ascii="Consolas" w:hAnsi="Consolas" w:cs="Consolas"/>
          <w:b w:val="0"/>
          <w:color w:val="1E1E1E"/>
        </w:rPr>
        <w:t>,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к</w:t>
      </w:r>
      <w:r>
        <w:rPr>
          <w:rFonts w:ascii="Consolas" w:hAnsi="Consolas" w:cs="Consolas"/>
          <w:b w:val="0"/>
          <w:color w:val="1E1E1E"/>
        </w:rPr>
        <w:t>і</w:t>
      </w:r>
      <w:r>
        <w:rPr>
          <w:rFonts w:ascii="Consolas" w:hAnsi="Consolas" w:cs="Consolas"/>
          <w:b w:val="0"/>
          <w:color w:val="1E1E1E"/>
        </w:rPr>
        <w:t>т</w:t>
      </w:r>
      <w:r>
        <w:rPr>
          <w:rFonts w:ascii="Consolas" w:hAnsi="Consolas" w:cs="Consolas"/>
          <w:b w:val="0"/>
          <w:color w:val="1E1E1E"/>
        </w:rPr>
        <w:t>а</w:t>
      </w:r>
      <w:r>
        <w:rPr>
          <w:rFonts w:ascii="Consolas" w:hAnsi="Consolas" w:cs="Consolas"/>
          <w:b w:val="0"/>
          <w:color w:val="1E1E1E"/>
        </w:rPr>
        <w:t>п</w:t>
      </w:r>
      <w:r>
        <w:rPr>
          <w:rFonts w:ascii="Consolas" w:hAnsi="Consolas" w:cs="Consolas"/>
          <w:b w:val="0"/>
          <w:color w:val="1E1E1E"/>
        </w:rPr>
        <w:t>)</w:t>
      </w:r>
    </w:p>
    <w:p>
      <w:pPr>
        <w:spacing w:after="0" w:before="0"/>
        <w:shd w:val="clear" w:color="auto" w:fill="F7F7F7"/>
      </w:pPr>
    </w:p>
    <w:p>
      <w:pPr>
        <w:spacing w:after="0" w:before="0"/>
        <w:shd w:val="clear" w:color="auto" w:fill="F7F7F7"/>
      </w:pPr>
    </w:p>
    <w:p>
      <w:pPr>
        <w:spacing w:after="0" w:before="0"/>
        <w:shd w:val="clear" w:color="auto" w:fill="F7F7F7"/>
      </w:pPr>
      <w:r>
        <w:rPr>
          <w:rFonts w:ascii="Consolas" w:hAnsi="Consolas" w:cs="Consolas"/>
          <w:b/>
          <w:color w:val="AF00DB"/>
        </w:rPr>
        <w:t>def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қ</w:t>
      </w:r>
      <w:r>
        <w:rPr>
          <w:rFonts w:ascii="Consolas" w:hAnsi="Consolas" w:cs="Consolas"/>
          <w:b w:val="0"/>
          <w:color w:val="1E1E1E"/>
        </w:rPr>
        <w:t>а</w:t>
      </w:r>
      <w:r>
        <w:rPr>
          <w:rFonts w:ascii="Consolas" w:hAnsi="Consolas" w:cs="Consolas"/>
          <w:b w:val="0"/>
          <w:color w:val="1E1E1E"/>
        </w:rPr>
        <w:t>й</w:t>
      </w:r>
      <w:r>
        <w:rPr>
          <w:rFonts w:ascii="Consolas" w:hAnsi="Consolas" w:cs="Consolas"/>
          <w:b w:val="0"/>
          <w:color w:val="1E1E1E"/>
        </w:rPr>
        <w:t>т</w:t>
      </w:r>
      <w:r>
        <w:rPr>
          <w:rFonts w:ascii="Consolas" w:hAnsi="Consolas" w:cs="Consolas"/>
          <w:b w:val="0"/>
          <w:color w:val="1E1E1E"/>
        </w:rPr>
        <w:t>а</w:t>
      </w:r>
      <w:r>
        <w:rPr>
          <w:rFonts w:ascii="Consolas" w:hAnsi="Consolas" w:cs="Consolas"/>
          <w:b w:val="0"/>
          <w:color w:val="1E1E1E"/>
        </w:rPr>
        <w:t>р</w:t>
      </w:r>
      <w:r>
        <w:rPr>
          <w:rFonts w:ascii="Consolas" w:hAnsi="Consolas" w:cs="Consolas"/>
          <w:b w:val="0"/>
          <w:color w:val="1E1E1E"/>
        </w:rPr>
        <w:t>у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 w:val="0"/>
          <w:color w:val="1E1E1E"/>
        </w:rPr>
        <w:t>а</w:t>
      </w:r>
      <w:r>
        <w:rPr>
          <w:rFonts w:ascii="Consolas" w:hAnsi="Consolas" w:cs="Consolas"/>
          <w:b w:val="0"/>
          <w:color w:val="1E1E1E"/>
        </w:rPr>
        <w:t>т</w:t>
      </w:r>
      <w:r>
        <w:rPr>
          <w:rFonts w:ascii="Consolas" w:hAnsi="Consolas" w:cs="Consolas"/>
          <w:b w:val="0"/>
          <w:color w:val="1E1E1E"/>
        </w:rPr>
        <w:t>ы</w:t>
      </w:r>
      <w:r>
        <w:rPr>
          <w:rFonts w:ascii="Consolas" w:hAnsi="Consolas" w:cs="Consolas"/>
          <w:b w:val="0"/>
          <w:color w:val="1E1E1E"/>
        </w:rPr>
        <w:t>)</w:t>
      </w:r>
      <w:r>
        <w:rPr>
          <w:rFonts w:ascii="Consolas" w:hAnsi="Consolas" w:cs="Consolas"/>
          <w:b w:val="0"/>
          <w:color w:val="1E1E1E"/>
        </w:rPr>
        <w:t>: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008000"/>
        </w:rPr>
        <w:t># Модуль «Қайтару»: читатель возвращает книгу (удаляем запись)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к</w:t>
      </w:r>
      <w:r>
        <w:rPr>
          <w:rFonts w:ascii="Consolas" w:hAnsi="Consolas" w:cs="Consolas"/>
          <w:b w:val="0"/>
          <w:color w:val="1E1E1E"/>
        </w:rPr>
        <w:t>і</w:t>
      </w:r>
      <w:r>
        <w:rPr>
          <w:rFonts w:ascii="Consolas" w:hAnsi="Consolas" w:cs="Consolas"/>
          <w:b w:val="0"/>
          <w:color w:val="1E1E1E"/>
        </w:rPr>
        <w:t>т</w:t>
      </w:r>
      <w:r>
        <w:rPr>
          <w:rFonts w:ascii="Consolas" w:hAnsi="Consolas" w:cs="Consolas"/>
          <w:b w:val="0"/>
          <w:color w:val="1E1E1E"/>
        </w:rPr>
        <w:t>а</w:t>
      </w:r>
      <w:r>
        <w:rPr>
          <w:rFonts w:ascii="Consolas" w:hAnsi="Consolas" w:cs="Consolas"/>
          <w:b w:val="0"/>
          <w:color w:val="1E1E1E"/>
        </w:rPr>
        <w:t>п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=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қ</w:t>
      </w:r>
      <w:r>
        <w:rPr>
          <w:rFonts w:ascii="Consolas" w:hAnsi="Consolas" w:cs="Consolas"/>
          <w:b w:val="0"/>
          <w:color w:val="1E1E1E"/>
        </w:rPr>
        <w:t>а</w:t>
      </w:r>
      <w:r>
        <w:rPr>
          <w:rFonts w:ascii="Consolas" w:hAnsi="Consolas" w:cs="Consolas"/>
          <w:b w:val="0"/>
          <w:color w:val="1E1E1E"/>
        </w:rPr>
        <w:t>р</w:t>
      </w:r>
      <w:r>
        <w:rPr>
          <w:rFonts w:ascii="Consolas" w:hAnsi="Consolas" w:cs="Consolas"/>
          <w:b w:val="0"/>
          <w:color w:val="1E1E1E"/>
        </w:rPr>
        <w:t>ы</w:t>
      </w:r>
      <w:r>
        <w:rPr>
          <w:rFonts w:ascii="Consolas" w:hAnsi="Consolas" w:cs="Consolas"/>
          <w:b w:val="0"/>
          <w:color w:val="1E1E1E"/>
        </w:rPr>
        <w:t>з</w:t>
      </w:r>
      <w:r>
        <w:rPr>
          <w:rFonts w:ascii="Consolas" w:hAnsi="Consolas" w:cs="Consolas"/>
          <w:b w:val="0"/>
          <w:color w:val="1E1E1E"/>
        </w:rPr>
        <w:t>д</w:t>
      </w:r>
      <w:r>
        <w:rPr>
          <w:rFonts w:ascii="Consolas" w:hAnsi="Consolas" w:cs="Consolas"/>
          <w:b w:val="0"/>
          <w:color w:val="1E1E1E"/>
        </w:rPr>
        <w:t>а</w:t>
      </w:r>
      <w:r>
        <w:rPr>
          <w:rFonts w:ascii="Consolas" w:hAnsi="Consolas" w:cs="Consolas"/>
          <w:b w:val="0"/>
          <w:color w:val="1E1E1E"/>
        </w:rPr>
        <w:t>р</w:t>
      </w:r>
      <w:r>
        <w:rPr>
          <w:rFonts w:ascii="Consolas" w:hAnsi="Consolas" w:cs="Consolas"/>
          <w:b w:val="0"/>
          <w:color w:val="1E1E1E"/>
        </w:rPr>
        <w:t>.</w:t>
      </w:r>
      <w:r>
        <w:rPr>
          <w:rFonts w:ascii="Consolas" w:hAnsi="Consolas" w:cs="Consolas"/>
          <w:b w:val="0"/>
          <w:color w:val="7950E3"/>
        </w:rPr>
        <w:t>pop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 w:val="0"/>
          <w:color w:val="1E1E1E"/>
        </w:rPr>
        <w:t>а</w:t>
      </w:r>
      <w:r>
        <w:rPr>
          <w:rFonts w:ascii="Consolas" w:hAnsi="Consolas" w:cs="Consolas"/>
          <w:b w:val="0"/>
          <w:color w:val="1E1E1E"/>
        </w:rPr>
        <w:t>т</w:t>
      </w:r>
      <w:r>
        <w:rPr>
          <w:rFonts w:ascii="Consolas" w:hAnsi="Consolas" w:cs="Consolas"/>
          <w:b w:val="0"/>
          <w:color w:val="1E1E1E"/>
        </w:rPr>
        <w:t>ы</w:t>
      </w:r>
      <w:r>
        <w:rPr>
          <w:rFonts w:ascii="Consolas" w:hAnsi="Consolas" w:cs="Consolas"/>
          <w:b w:val="0"/>
          <w:color w:val="1E1E1E"/>
        </w:rPr>
        <w:t>)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print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 w:val="0"/>
          <w:color w:val="A31515"/>
        </w:rPr>
        <w:t>"   [Қайтару]"</w:t>
      </w:r>
      <w:r>
        <w:rPr>
          <w:rFonts w:ascii="Consolas" w:hAnsi="Consolas" w:cs="Consolas"/>
          <w:b w:val="0"/>
          <w:color w:val="1E1E1E"/>
        </w:rPr>
        <w:t>,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а</w:t>
      </w:r>
      <w:r>
        <w:rPr>
          <w:rFonts w:ascii="Consolas" w:hAnsi="Consolas" w:cs="Consolas"/>
          <w:b w:val="0"/>
          <w:color w:val="1E1E1E"/>
        </w:rPr>
        <w:t>т</w:t>
      </w:r>
      <w:r>
        <w:rPr>
          <w:rFonts w:ascii="Consolas" w:hAnsi="Consolas" w:cs="Consolas"/>
          <w:b w:val="0"/>
          <w:color w:val="1E1E1E"/>
        </w:rPr>
        <w:t>ы</w:t>
      </w:r>
      <w:r>
        <w:rPr>
          <w:rFonts w:ascii="Consolas" w:hAnsi="Consolas" w:cs="Consolas"/>
          <w:b w:val="0"/>
          <w:color w:val="1E1E1E"/>
        </w:rPr>
        <w:t>,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A31515"/>
        </w:rPr>
        <w:t>"қайтарды:"</w:t>
      </w:r>
      <w:r>
        <w:rPr>
          <w:rFonts w:ascii="Consolas" w:hAnsi="Consolas" w:cs="Consolas"/>
          <w:b w:val="0"/>
          <w:color w:val="1E1E1E"/>
        </w:rPr>
        <w:t>,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к</w:t>
      </w:r>
      <w:r>
        <w:rPr>
          <w:rFonts w:ascii="Consolas" w:hAnsi="Consolas" w:cs="Consolas"/>
          <w:b w:val="0"/>
          <w:color w:val="1E1E1E"/>
        </w:rPr>
        <w:t>і</w:t>
      </w:r>
      <w:r>
        <w:rPr>
          <w:rFonts w:ascii="Consolas" w:hAnsi="Consolas" w:cs="Consolas"/>
          <w:b w:val="0"/>
          <w:color w:val="1E1E1E"/>
        </w:rPr>
        <w:t>т</w:t>
      </w:r>
      <w:r>
        <w:rPr>
          <w:rFonts w:ascii="Consolas" w:hAnsi="Consolas" w:cs="Consolas"/>
          <w:b w:val="0"/>
          <w:color w:val="1E1E1E"/>
        </w:rPr>
        <w:t>а</w:t>
      </w:r>
      <w:r>
        <w:rPr>
          <w:rFonts w:ascii="Consolas" w:hAnsi="Consolas" w:cs="Consolas"/>
          <w:b w:val="0"/>
          <w:color w:val="1E1E1E"/>
        </w:rPr>
        <w:t>п</w:t>
      </w:r>
      <w:r>
        <w:rPr>
          <w:rFonts w:ascii="Consolas" w:hAnsi="Consolas" w:cs="Consolas"/>
          <w:b w:val="0"/>
          <w:color w:val="1E1E1E"/>
        </w:rPr>
        <w:t>)</w:t>
      </w:r>
    </w:p>
    <w:p>
      <w:pPr>
        <w:spacing w:after="0" w:before="0"/>
        <w:shd w:val="clear" w:color="auto" w:fill="F7F7F7"/>
      </w:pPr>
    </w:p>
    <w:p>
      <w:pPr>
        <w:spacing w:after="0" w:before="0"/>
        <w:shd w:val="clear" w:color="auto" w:fill="F7F7F7"/>
      </w:pPr>
    </w:p>
    <w:p>
      <w:pPr>
        <w:spacing w:after="0" w:before="0"/>
        <w:shd w:val="clear" w:color="auto" w:fill="F7F7F7"/>
      </w:pPr>
      <w:r>
        <w:rPr>
          <w:rFonts w:ascii="Consolas" w:hAnsi="Consolas" w:cs="Consolas"/>
          <w:b/>
          <w:color w:val="AF00DB"/>
        </w:rPr>
        <w:t>def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к</w:t>
      </w:r>
      <w:r>
        <w:rPr>
          <w:rFonts w:ascii="Consolas" w:hAnsi="Consolas" w:cs="Consolas"/>
          <w:b w:val="0"/>
          <w:color w:val="1E1E1E"/>
        </w:rPr>
        <w:t>ө</w:t>
      </w:r>
      <w:r>
        <w:rPr>
          <w:rFonts w:ascii="Consolas" w:hAnsi="Consolas" w:cs="Consolas"/>
          <w:b w:val="0"/>
          <w:color w:val="1E1E1E"/>
        </w:rPr>
        <w:t>р</w:t>
      </w:r>
      <w:r>
        <w:rPr>
          <w:rFonts w:ascii="Consolas" w:hAnsi="Consolas" w:cs="Consolas"/>
          <w:b w:val="0"/>
          <w:color w:val="1E1E1E"/>
        </w:rPr>
        <w:t>с</w:t>
      </w:r>
      <w:r>
        <w:rPr>
          <w:rFonts w:ascii="Consolas" w:hAnsi="Consolas" w:cs="Consolas"/>
          <w:b w:val="0"/>
          <w:color w:val="1E1E1E"/>
        </w:rPr>
        <w:t>е</w:t>
      </w:r>
      <w:r>
        <w:rPr>
          <w:rFonts w:ascii="Consolas" w:hAnsi="Consolas" w:cs="Consolas"/>
          <w:b w:val="0"/>
          <w:color w:val="1E1E1E"/>
        </w:rPr>
        <w:t>т</w:t>
      </w:r>
      <w:r>
        <w:rPr>
          <w:rFonts w:ascii="Consolas" w:hAnsi="Consolas" w:cs="Consolas"/>
          <w:b w:val="0"/>
          <w:color w:val="1E1E1E"/>
        </w:rPr>
        <w:t>у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 w:val="0"/>
          <w:color w:val="1E1E1E"/>
        </w:rPr>
        <w:t>)</w:t>
      </w:r>
      <w:r>
        <w:rPr>
          <w:rFonts w:ascii="Consolas" w:hAnsi="Consolas" w:cs="Consolas"/>
          <w:b w:val="0"/>
          <w:color w:val="1E1E1E"/>
        </w:rPr>
        <w:t>: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008000"/>
        </w:rPr>
        <w:t># Модуль «Тізім»: общий отчёт — состояние всех данных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print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 w:val="0"/>
          <w:color w:val="A31515"/>
        </w:rPr>
        <w:t>"   [Тізім] Кітаптар:"</w:t>
      </w:r>
      <w:r>
        <w:rPr>
          <w:rFonts w:ascii="Consolas" w:hAnsi="Consolas" w:cs="Consolas"/>
          <w:b w:val="0"/>
          <w:color w:val="1E1E1E"/>
        </w:rPr>
        <w:t>,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к</w:t>
      </w:r>
      <w:r>
        <w:rPr>
          <w:rFonts w:ascii="Consolas" w:hAnsi="Consolas" w:cs="Consolas"/>
          <w:b w:val="0"/>
          <w:color w:val="1E1E1E"/>
        </w:rPr>
        <w:t>і</w:t>
      </w:r>
      <w:r>
        <w:rPr>
          <w:rFonts w:ascii="Consolas" w:hAnsi="Consolas" w:cs="Consolas"/>
          <w:b w:val="0"/>
          <w:color w:val="1E1E1E"/>
        </w:rPr>
        <w:t>т</w:t>
      </w:r>
      <w:r>
        <w:rPr>
          <w:rFonts w:ascii="Consolas" w:hAnsi="Consolas" w:cs="Consolas"/>
          <w:b w:val="0"/>
          <w:color w:val="1E1E1E"/>
        </w:rPr>
        <w:t>а</w:t>
      </w:r>
      <w:r>
        <w:rPr>
          <w:rFonts w:ascii="Consolas" w:hAnsi="Consolas" w:cs="Consolas"/>
          <w:b w:val="0"/>
          <w:color w:val="1E1E1E"/>
        </w:rPr>
        <w:t>п</w:t>
      </w:r>
      <w:r>
        <w:rPr>
          <w:rFonts w:ascii="Consolas" w:hAnsi="Consolas" w:cs="Consolas"/>
          <w:b w:val="0"/>
          <w:color w:val="1E1E1E"/>
        </w:rPr>
        <w:t>т</w:t>
      </w:r>
      <w:r>
        <w:rPr>
          <w:rFonts w:ascii="Consolas" w:hAnsi="Consolas" w:cs="Consolas"/>
          <w:b w:val="0"/>
          <w:color w:val="1E1E1E"/>
        </w:rPr>
        <w:t>а</w:t>
      </w:r>
      <w:r>
        <w:rPr>
          <w:rFonts w:ascii="Consolas" w:hAnsi="Consolas" w:cs="Consolas"/>
          <w:b w:val="0"/>
          <w:color w:val="1E1E1E"/>
        </w:rPr>
        <w:t>р</w:t>
      </w:r>
      <w:r>
        <w:rPr>
          <w:rFonts w:ascii="Consolas" w:hAnsi="Consolas" w:cs="Consolas"/>
          <w:b w:val="0"/>
          <w:color w:val="1E1E1E"/>
        </w:rPr>
        <w:t>)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print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 w:val="0"/>
          <w:color w:val="A31515"/>
        </w:rPr>
        <w:t>"   [Тізім] Оқырмандар:"</w:t>
      </w:r>
      <w:r>
        <w:rPr>
          <w:rFonts w:ascii="Consolas" w:hAnsi="Consolas" w:cs="Consolas"/>
          <w:b w:val="0"/>
          <w:color w:val="1E1E1E"/>
        </w:rPr>
        <w:t>,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о</w:t>
      </w:r>
      <w:r>
        <w:rPr>
          <w:rFonts w:ascii="Consolas" w:hAnsi="Consolas" w:cs="Consolas"/>
          <w:b w:val="0"/>
          <w:color w:val="1E1E1E"/>
        </w:rPr>
        <w:t>қ</w:t>
      </w:r>
      <w:r>
        <w:rPr>
          <w:rFonts w:ascii="Consolas" w:hAnsi="Consolas" w:cs="Consolas"/>
          <w:b w:val="0"/>
          <w:color w:val="1E1E1E"/>
        </w:rPr>
        <w:t>ы</w:t>
      </w:r>
      <w:r>
        <w:rPr>
          <w:rFonts w:ascii="Consolas" w:hAnsi="Consolas" w:cs="Consolas"/>
          <w:b w:val="0"/>
          <w:color w:val="1E1E1E"/>
        </w:rPr>
        <w:t>р</w:t>
      </w:r>
      <w:r>
        <w:rPr>
          <w:rFonts w:ascii="Consolas" w:hAnsi="Consolas" w:cs="Consolas"/>
          <w:b w:val="0"/>
          <w:color w:val="1E1E1E"/>
        </w:rPr>
        <w:t>м</w:t>
      </w:r>
      <w:r>
        <w:rPr>
          <w:rFonts w:ascii="Consolas" w:hAnsi="Consolas" w:cs="Consolas"/>
          <w:b w:val="0"/>
          <w:color w:val="1E1E1E"/>
        </w:rPr>
        <w:t>а</w:t>
      </w:r>
      <w:r>
        <w:rPr>
          <w:rFonts w:ascii="Consolas" w:hAnsi="Consolas" w:cs="Consolas"/>
          <w:b w:val="0"/>
          <w:color w:val="1E1E1E"/>
        </w:rPr>
        <w:t>н</w:t>
      </w:r>
      <w:r>
        <w:rPr>
          <w:rFonts w:ascii="Consolas" w:hAnsi="Consolas" w:cs="Consolas"/>
          <w:b w:val="0"/>
          <w:color w:val="1E1E1E"/>
        </w:rPr>
        <w:t>д</w:t>
      </w:r>
      <w:r>
        <w:rPr>
          <w:rFonts w:ascii="Consolas" w:hAnsi="Consolas" w:cs="Consolas"/>
          <w:b w:val="0"/>
          <w:color w:val="1E1E1E"/>
        </w:rPr>
        <w:t>а</w:t>
      </w:r>
      <w:r>
        <w:rPr>
          <w:rFonts w:ascii="Consolas" w:hAnsi="Consolas" w:cs="Consolas"/>
          <w:b w:val="0"/>
          <w:color w:val="1E1E1E"/>
        </w:rPr>
        <w:t>р</w:t>
      </w:r>
      <w:r>
        <w:rPr>
          <w:rFonts w:ascii="Consolas" w:hAnsi="Consolas" w:cs="Consolas"/>
          <w:b w:val="0"/>
          <w:color w:val="1E1E1E"/>
        </w:rPr>
        <w:t>)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print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 w:val="0"/>
          <w:color w:val="A31515"/>
        </w:rPr>
        <w:t>"   [Тізім] Қарыздар:"</w:t>
      </w:r>
      <w:r>
        <w:rPr>
          <w:rFonts w:ascii="Consolas" w:hAnsi="Consolas" w:cs="Consolas"/>
          <w:b w:val="0"/>
          <w:color w:val="1E1E1E"/>
        </w:rPr>
        <w:t>,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қ</w:t>
      </w:r>
      <w:r>
        <w:rPr>
          <w:rFonts w:ascii="Consolas" w:hAnsi="Consolas" w:cs="Consolas"/>
          <w:b w:val="0"/>
          <w:color w:val="1E1E1E"/>
        </w:rPr>
        <w:t>а</w:t>
      </w:r>
      <w:r>
        <w:rPr>
          <w:rFonts w:ascii="Consolas" w:hAnsi="Consolas" w:cs="Consolas"/>
          <w:b w:val="0"/>
          <w:color w:val="1E1E1E"/>
        </w:rPr>
        <w:t>р</w:t>
      </w:r>
      <w:r>
        <w:rPr>
          <w:rFonts w:ascii="Consolas" w:hAnsi="Consolas" w:cs="Consolas"/>
          <w:b w:val="0"/>
          <w:color w:val="1E1E1E"/>
        </w:rPr>
        <w:t>ы</w:t>
      </w:r>
      <w:r>
        <w:rPr>
          <w:rFonts w:ascii="Consolas" w:hAnsi="Consolas" w:cs="Consolas"/>
          <w:b w:val="0"/>
          <w:color w:val="1E1E1E"/>
        </w:rPr>
        <w:t>з</w:t>
      </w:r>
      <w:r>
        <w:rPr>
          <w:rFonts w:ascii="Consolas" w:hAnsi="Consolas" w:cs="Consolas"/>
          <w:b w:val="0"/>
          <w:color w:val="1E1E1E"/>
        </w:rPr>
        <w:t>д</w:t>
      </w:r>
      <w:r>
        <w:rPr>
          <w:rFonts w:ascii="Consolas" w:hAnsi="Consolas" w:cs="Consolas"/>
          <w:b w:val="0"/>
          <w:color w:val="1E1E1E"/>
        </w:rPr>
        <w:t>а</w:t>
      </w:r>
      <w:r>
        <w:rPr>
          <w:rFonts w:ascii="Consolas" w:hAnsi="Consolas" w:cs="Consolas"/>
          <w:b w:val="0"/>
          <w:color w:val="1E1E1E"/>
        </w:rPr>
        <w:t>р</w:t>
      </w:r>
      <w:r>
        <w:rPr>
          <w:rFonts w:ascii="Consolas" w:hAnsi="Consolas" w:cs="Consolas"/>
          <w:b w:val="0"/>
          <w:color w:val="1E1E1E"/>
        </w:rPr>
        <w:t>)</w:t>
      </w:r>
    </w:p>
    <w:p>
      <w:pPr>
        <w:spacing w:after="0" w:before="0"/>
        <w:shd w:val="clear" w:color="auto" w:fill="F7F7F7"/>
      </w:pPr>
    </w:p>
    <w:p>
      <w:pPr>
        <w:spacing w:after="0" w:before="0"/>
        <w:shd w:val="clear" w:color="auto" w:fill="F7F7F7"/>
      </w:pPr>
    </w:p>
    <w:p>
      <w:pPr>
        <w:spacing w:after="0" w:before="0"/>
        <w:shd w:val="clear" w:color="auto" w:fill="F7F7F7"/>
      </w:pPr>
      <w:r>
        <w:rPr>
          <w:rFonts w:ascii="Consolas" w:hAnsi="Consolas" w:cs="Consolas"/>
          <w:b/>
          <w:color w:val="AF00DB"/>
        </w:rPr>
        <w:t>print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 w:val="0"/>
          <w:color w:val="A31515"/>
        </w:rPr>
        <w:t>"5) Мини-жоба «Кітапхана» (модульдер):\n"</w:t>
      </w:r>
      <w:r>
        <w:rPr>
          <w:rFonts w:ascii="Consolas" w:hAnsi="Consolas" w:cs="Consolas"/>
          <w:b w:val="0"/>
          <w:color w:val="1E1E1E"/>
        </w:rPr>
        <w:t>)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008000"/>
        </w:rPr>
        <w:t># Сценарий работы библиотеки: добавляем, выдаём, отчитываемся, возвращаем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>к</w:t>
      </w:r>
      <w:r>
        <w:rPr>
          <w:rFonts w:ascii="Consolas" w:hAnsi="Consolas" w:cs="Consolas"/>
          <w:b w:val="0"/>
          <w:color w:val="1E1E1E"/>
        </w:rPr>
        <w:t>і</w:t>
      </w:r>
      <w:r>
        <w:rPr>
          <w:rFonts w:ascii="Consolas" w:hAnsi="Consolas" w:cs="Consolas"/>
          <w:b w:val="0"/>
          <w:color w:val="1E1E1E"/>
        </w:rPr>
        <w:t>т</w:t>
      </w:r>
      <w:r>
        <w:rPr>
          <w:rFonts w:ascii="Consolas" w:hAnsi="Consolas" w:cs="Consolas"/>
          <w:b w:val="0"/>
          <w:color w:val="1E1E1E"/>
        </w:rPr>
        <w:t>а</w:t>
      </w:r>
      <w:r>
        <w:rPr>
          <w:rFonts w:ascii="Consolas" w:hAnsi="Consolas" w:cs="Consolas"/>
          <w:b w:val="0"/>
          <w:color w:val="1E1E1E"/>
        </w:rPr>
        <w:t>п</w:t>
      </w:r>
      <w:r>
        <w:rPr>
          <w:rFonts w:ascii="Consolas" w:hAnsi="Consolas" w:cs="Consolas"/>
          <w:b w:val="0"/>
          <w:color w:val="1E1E1E"/>
        </w:rPr>
        <w:t>_</w:t>
      </w:r>
      <w:r>
        <w:rPr>
          <w:rFonts w:ascii="Consolas" w:hAnsi="Consolas" w:cs="Consolas"/>
          <w:b w:val="0"/>
          <w:color w:val="1E1E1E"/>
        </w:rPr>
        <w:t>қ</w:t>
      </w:r>
      <w:r>
        <w:rPr>
          <w:rFonts w:ascii="Consolas" w:hAnsi="Consolas" w:cs="Consolas"/>
          <w:b w:val="0"/>
          <w:color w:val="1E1E1E"/>
        </w:rPr>
        <w:t>о</w:t>
      </w:r>
      <w:r>
        <w:rPr>
          <w:rFonts w:ascii="Consolas" w:hAnsi="Consolas" w:cs="Consolas"/>
          <w:b w:val="0"/>
          <w:color w:val="1E1E1E"/>
        </w:rPr>
        <w:t>с</w:t>
      </w:r>
      <w:r>
        <w:rPr>
          <w:rFonts w:ascii="Consolas" w:hAnsi="Consolas" w:cs="Consolas"/>
          <w:b w:val="0"/>
          <w:color w:val="1E1E1E"/>
        </w:rPr>
        <w:t>у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 w:val="0"/>
          <w:color w:val="A31515"/>
        </w:rPr>
        <w:t>"Абай жолы"</w:t>
      </w:r>
      <w:r>
        <w:rPr>
          <w:rFonts w:ascii="Consolas" w:hAnsi="Consolas" w:cs="Consolas"/>
          <w:b w:val="0"/>
          <w:color w:val="1E1E1E"/>
        </w:rPr>
        <w:t>)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008000"/>
        </w:rPr>
        <w:t># модуль «Кітаптар»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>к</w:t>
      </w:r>
      <w:r>
        <w:rPr>
          <w:rFonts w:ascii="Consolas" w:hAnsi="Consolas" w:cs="Consolas"/>
          <w:b w:val="0"/>
          <w:color w:val="1E1E1E"/>
        </w:rPr>
        <w:t>і</w:t>
      </w:r>
      <w:r>
        <w:rPr>
          <w:rFonts w:ascii="Consolas" w:hAnsi="Consolas" w:cs="Consolas"/>
          <w:b w:val="0"/>
          <w:color w:val="1E1E1E"/>
        </w:rPr>
        <w:t>т</w:t>
      </w:r>
      <w:r>
        <w:rPr>
          <w:rFonts w:ascii="Consolas" w:hAnsi="Consolas" w:cs="Consolas"/>
          <w:b w:val="0"/>
          <w:color w:val="1E1E1E"/>
        </w:rPr>
        <w:t>а</w:t>
      </w:r>
      <w:r>
        <w:rPr>
          <w:rFonts w:ascii="Consolas" w:hAnsi="Consolas" w:cs="Consolas"/>
          <w:b w:val="0"/>
          <w:color w:val="1E1E1E"/>
        </w:rPr>
        <w:t>п</w:t>
      </w:r>
      <w:r>
        <w:rPr>
          <w:rFonts w:ascii="Consolas" w:hAnsi="Consolas" w:cs="Consolas"/>
          <w:b w:val="0"/>
          <w:color w:val="1E1E1E"/>
        </w:rPr>
        <w:t>_</w:t>
      </w:r>
      <w:r>
        <w:rPr>
          <w:rFonts w:ascii="Consolas" w:hAnsi="Consolas" w:cs="Consolas"/>
          <w:b w:val="0"/>
          <w:color w:val="1E1E1E"/>
        </w:rPr>
        <w:t>қ</w:t>
      </w:r>
      <w:r>
        <w:rPr>
          <w:rFonts w:ascii="Consolas" w:hAnsi="Consolas" w:cs="Consolas"/>
          <w:b w:val="0"/>
          <w:color w:val="1E1E1E"/>
        </w:rPr>
        <w:t>о</w:t>
      </w:r>
      <w:r>
        <w:rPr>
          <w:rFonts w:ascii="Consolas" w:hAnsi="Consolas" w:cs="Consolas"/>
          <w:b w:val="0"/>
          <w:color w:val="1E1E1E"/>
        </w:rPr>
        <w:t>с</w:t>
      </w:r>
      <w:r>
        <w:rPr>
          <w:rFonts w:ascii="Consolas" w:hAnsi="Consolas" w:cs="Consolas"/>
          <w:b w:val="0"/>
          <w:color w:val="1E1E1E"/>
        </w:rPr>
        <w:t>у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 w:val="0"/>
          <w:color w:val="A31515"/>
        </w:rPr>
        <w:t>"Python негіздері"</w:t>
      </w:r>
      <w:r>
        <w:rPr>
          <w:rFonts w:ascii="Consolas" w:hAnsi="Consolas" w:cs="Consolas"/>
          <w:b w:val="0"/>
          <w:color w:val="1E1E1E"/>
        </w:rPr>
        <w:t>)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008000"/>
        </w:rPr>
        <w:t># модуль «Кітаптар»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>о</w:t>
      </w:r>
      <w:r>
        <w:rPr>
          <w:rFonts w:ascii="Consolas" w:hAnsi="Consolas" w:cs="Consolas"/>
          <w:b w:val="0"/>
          <w:color w:val="1E1E1E"/>
        </w:rPr>
        <w:t>қ</w:t>
      </w:r>
      <w:r>
        <w:rPr>
          <w:rFonts w:ascii="Consolas" w:hAnsi="Consolas" w:cs="Consolas"/>
          <w:b w:val="0"/>
          <w:color w:val="1E1E1E"/>
        </w:rPr>
        <w:t>ы</w:t>
      </w:r>
      <w:r>
        <w:rPr>
          <w:rFonts w:ascii="Consolas" w:hAnsi="Consolas" w:cs="Consolas"/>
          <w:b w:val="0"/>
          <w:color w:val="1E1E1E"/>
        </w:rPr>
        <w:t>р</w:t>
      </w:r>
      <w:r>
        <w:rPr>
          <w:rFonts w:ascii="Consolas" w:hAnsi="Consolas" w:cs="Consolas"/>
          <w:b w:val="0"/>
          <w:color w:val="1E1E1E"/>
        </w:rPr>
        <w:t>м</w:t>
      </w:r>
      <w:r>
        <w:rPr>
          <w:rFonts w:ascii="Consolas" w:hAnsi="Consolas" w:cs="Consolas"/>
          <w:b w:val="0"/>
          <w:color w:val="1E1E1E"/>
        </w:rPr>
        <w:t>а</w:t>
      </w:r>
      <w:r>
        <w:rPr>
          <w:rFonts w:ascii="Consolas" w:hAnsi="Consolas" w:cs="Consolas"/>
          <w:b w:val="0"/>
          <w:color w:val="1E1E1E"/>
        </w:rPr>
        <w:t>н</w:t>
      </w:r>
      <w:r>
        <w:rPr>
          <w:rFonts w:ascii="Consolas" w:hAnsi="Consolas" w:cs="Consolas"/>
          <w:b w:val="0"/>
          <w:color w:val="1E1E1E"/>
        </w:rPr>
        <w:t>_</w:t>
      </w:r>
      <w:r>
        <w:rPr>
          <w:rFonts w:ascii="Consolas" w:hAnsi="Consolas" w:cs="Consolas"/>
          <w:b w:val="0"/>
          <w:color w:val="1E1E1E"/>
        </w:rPr>
        <w:t>қ</w:t>
      </w:r>
      <w:r>
        <w:rPr>
          <w:rFonts w:ascii="Consolas" w:hAnsi="Consolas" w:cs="Consolas"/>
          <w:b w:val="0"/>
          <w:color w:val="1E1E1E"/>
        </w:rPr>
        <w:t>о</w:t>
      </w:r>
      <w:r>
        <w:rPr>
          <w:rFonts w:ascii="Consolas" w:hAnsi="Consolas" w:cs="Consolas"/>
          <w:b w:val="0"/>
          <w:color w:val="1E1E1E"/>
        </w:rPr>
        <w:t>с</w:t>
      </w:r>
      <w:r>
        <w:rPr>
          <w:rFonts w:ascii="Consolas" w:hAnsi="Consolas" w:cs="Consolas"/>
          <w:b w:val="0"/>
          <w:color w:val="1E1E1E"/>
        </w:rPr>
        <w:t>у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 w:val="0"/>
          <w:color w:val="A31515"/>
        </w:rPr>
        <w:t>"Айжан"</w:t>
      </w:r>
      <w:r>
        <w:rPr>
          <w:rFonts w:ascii="Consolas" w:hAnsi="Consolas" w:cs="Consolas"/>
          <w:b w:val="0"/>
          <w:color w:val="1E1E1E"/>
        </w:rPr>
        <w:t>)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008000"/>
        </w:rPr>
        <w:t># модуль «Оқырмандар»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>о</w:t>
      </w:r>
      <w:r>
        <w:rPr>
          <w:rFonts w:ascii="Consolas" w:hAnsi="Consolas" w:cs="Consolas"/>
          <w:b w:val="0"/>
          <w:color w:val="1E1E1E"/>
        </w:rPr>
        <w:t>қ</w:t>
      </w:r>
      <w:r>
        <w:rPr>
          <w:rFonts w:ascii="Consolas" w:hAnsi="Consolas" w:cs="Consolas"/>
          <w:b w:val="0"/>
          <w:color w:val="1E1E1E"/>
        </w:rPr>
        <w:t>ы</w:t>
      </w:r>
      <w:r>
        <w:rPr>
          <w:rFonts w:ascii="Consolas" w:hAnsi="Consolas" w:cs="Consolas"/>
          <w:b w:val="0"/>
          <w:color w:val="1E1E1E"/>
        </w:rPr>
        <w:t>р</w:t>
      </w:r>
      <w:r>
        <w:rPr>
          <w:rFonts w:ascii="Consolas" w:hAnsi="Consolas" w:cs="Consolas"/>
          <w:b w:val="0"/>
          <w:color w:val="1E1E1E"/>
        </w:rPr>
        <w:t>м</w:t>
      </w:r>
      <w:r>
        <w:rPr>
          <w:rFonts w:ascii="Consolas" w:hAnsi="Consolas" w:cs="Consolas"/>
          <w:b w:val="0"/>
          <w:color w:val="1E1E1E"/>
        </w:rPr>
        <w:t>а</w:t>
      </w:r>
      <w:r>
        <w:rPr>
          <w:rFonts w:ascii="Consolas" w:hAnsi="Consolas" w:cs="Consolas"/>
          <w:b w:val="0"/>
          <w:color w:val="1E1E1E"/>
        </w:rPr>
        <w:t>н</w:t>
      </w:r>
      <w:r>
        <w:rPr>
          <w:rFonts w:ascii="Consolas" w:hAnsi="Consolas" w:cs="Consolas"/>
          <w:b w:val="0"/>
          <w:color w:val="1E1E1E"/>
        </w:rPr>
        <w:t>_</w:t>
      </w:r>
      <w:r>
        <w:rPr>
          <w:rFonts w:ascii="Consolas" w:hAnsi="Consolas" w:cs="Consolas"/>
          <w:b w:val="0"/>
          <w:color w:val="1E1E1E"/>
        </w:rPr>
        <w:t>қ</w:t>
      </w:r>
      <w:r>
        <w:rPr>
          <w:rFonts w:ascii="Consolas" w:hAnsi="Consolas" w:cs="Consolas"/>
          <w:b w:val="0"/>
          <w:color w:val="1E1E1E"/>
        </w:rPr>
        <w:t>о</w:t>
      </w:r>
      <w:r>
        <w:rPr>
          <w:rFonts w:ascii="Consolas" w:hAnsi="Consolas" w:cs="Consolas"/>
          <w:b w:val="0"/>
          <w:color w:val="1E1E1E"/>
        </w:rPr>
        <w:t>с</w:t>
      </w:r>
      <w:r>
        <w:rPr>
          <w:rFonts w:ascii="Consolas" w:hAnsi="Consolas" w:cs="Consolas"/>
          <w:b w:val="0"/>
          <w:color w:val="1E1E1E"/>
        </w:rPr>
        <w:t>у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 w:val="0"/>
          <w:color w:val="A31515"/>
        </w:rPr>
        <w:t>"Диас"</w:t>
      </w:r>
      <w:r>
        <w:rPr>
          <w:rFonts w:ascii="Consolas" w:hAnsi="Consolas" w:cs="Consolas"/>
          <w:b w:val="0"/>
          <w:color w:val="1E1E1E"/>
        </w:rPr>
        <w:t>)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008000"/>
        </w:rPr>
        <w:t># модуль «Оқырмандар»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>қ</w:t>
      </w:r>
      <w:r>
        <w:rPr>
          <w:rFonts w:ascii="Consolas" w:hAnsi="Consolas" w:cs="Consolas"/>
          <w:b w:val="0"/>
          <w:color w:val="1E1E1E"/>
        </w:rPr>
        <w:t>а</w:t>
      </w:r>
      <w:r>
        <w:rPr>
          <w:rFonts w:ascii="Consolas" w:hAnsi="Consolas" w:cs="Consolas"/>
          <w:b w:val="0"/>
          <w:color w:val="1E1E1E"/>
        </w:rPr>
        <w:t>р</w:t>
      </w:r>
      <w:r>
        <w:rPr>
          <w:rFonts w:ascii="Consolas" w:hAnsi="Consolas" w:cs="Consolas"/>
          <w:b w:val="0"/>
          <w:color w:val="1E1E1E"/>
        </w:rPr>
        <w:t>ы</w:t>
      </w:r>
      <w:r>
        <w:rPr>
          <w:rFonts w:ascii="Consolas" w:hAnsi="Consolas" w:cs="Consolas"/>
          <w:b w:val="0"/>
          <w:color w:val="1E1E1E"/>
        </w:rPr>
        <w:t>з</w:t>
      </w:r>
      <w:r>
        <w:rPr>
          <w:rFonts w:ascii="Consolas" w:hAnsi="Consolas" w:cs="Consolas"/>
          <w:b w:val="0"/>
          <w:color w:val="1E1E1E"/>
        </w:rPr>
        <w:t>_</w:t>
      </w:r>
      <w:r>
        <w:rPr>
          <w:rFonts w:ascii="Consolas" w:hAnsi="Consolas" w:cs="Consolas"/>
          <w:b w:val="0"/>
          <w:color w:val="1E1E1E"/>
        </w:rPr>
        <w:t>а</w:t>
      </w:r>
      <w:r>
        <w:rPr>
          <w:rFonts w:ascii="Consolas" w:hAnsi="Consolas" w:cs="Consolas"/>
          <w:b w:val="0"/>
          <w:color w:val="1E1E1E"/>
        </w:rPr>
        <w:t>л</w:t>
      </w:r>
      <w:r>
        <w:rPr>
          <w:rFonts w:ascii="Consolas" w:hAnsi="Consolas" w:cs="Consolas"/>
          <w:b w:val="0"/>
          <w:color w:val="1E1E1E"/>
        </w:rPr>
        <w:t>у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 w:val="0"/>
          <w:color w:val="A31515"/>
        </w:rPr>
        <w:t>"Айжан"</w:t>
      </w:r>
      <w:r>
        <w:rPr>
          <w:rFonts w:ascii="Consolas" w:hAnsi="Consolas" w:cs="Consolas"/>
          <w:b w:val="0"/>
          <w:color w:val="1E1E1E"/>
        </w:rPr>
        <w:t>,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A31515"/>
        </w:rPr>
        <w:t>"Абай жолы"</w:t>
      </w:r>
      <w:r>
        <w:rPr>
          <w:rFonts w:ascii="Consolas" w:hAnsi="Consolas" w:cs="Consolas"/>
          <w:b w:val="0"/>
          <w:color w:val="1E1E1E"/>
        </w:rPr>
        <w:t>)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008000"/>
        </w:rPr>
        <w:t># модуль «Қарыз алу»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>к</w:t>
      </w:r>
      <w:r>
        <w:rPr>
          <w:rFonts w:ascii="Consolas" w:hAnsi="Consolas" w:cs="Consolas"/>
          <w:b w:val="0"/>
          <w:color w:val="1E1E1E"/>
        </w:rPr>
        <w:t>ө</w:t>
      </w:r>
      <w:r>
        <w:rPr>
          <w:rFonts w:ascii="Consolas" w:hAnsi="Consolas" w:cs="Consolas"/>
          <w:b w:val="0"/>
          <w:color w:val="1E1E1E"/>
        </w:rPr>
        <w:t>р</w:t>
      </w:r>
      <w:r>
        <w:rPr>
          <w:rFonts w:ascii="Consolas" w:hAnsi="Consolas" w:cs="Consolas"/>
          <w:b w:val="0"/>
          <w:color w:val="1E1E1E"/>
        </w:rPr>
        <w:t>с</w:t>
      </w:r>
      <w:r>
        <w:rPr>
          <w:rFonts w:ascii="Consolas" w:hAnsi="Consolas" w:cs="Consolas"/>
          <w:b w:val="0"/>
          <w:color w:val="1E1E1E"/>
        </w:rPr>
        <w:t>е</w:t>
      </w:r>
      <w:r>
        <w:rPr>
          <w:rFonts w:ascii="Consolas" w:hAnsi="Consolas" w:cs="Consolas"/>
          <w:b w:val="0"/>
          <w:color w:val="1E1E1E"/>
        </w:rPr>
        <w:t>т</w:t>
      </w:r>
      <w:r>
        <w:rPr>
          <w:rFonts w:ascii="Consolas" w:hAnsi="Consolas" w:cs="Consolas"/>
          <w:b w:val="0"/>
          <w:color w:val="1E1E1E"/>
        </w:rPr>
        <w:t>у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 w:val="0"/>
          <w:color w:val="1E1E1E"/>
        </w:rPr>
        <w:t>)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008000"/>
        </w:rPr>
        <w:t># модуль «Тізім» — отчёт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>қ</w:t>
      </w:r>
      <w:r>
        <w:rPr>
          <w:rFonts w:ascii="Consolas" w:hAnsi="Consolas" w:cs="Consolas"/>
          <w:b w:val="0"/>
          <w:color w:val="1E1E1E"/>
        </w:rPr>
        <w:t>а</w:t>
      </w:r>
      <w:r>
        <w:rPr>
          <w:rFonts w:ascii="Consolas" w:hAnsi="Consolas" w:cs="Consolas"/>
          <w:b w:val="0"/>
          <w:color w:val="1E1E1E"/>
        </w:rPr>
        <w:t>й</w:t>
      </w:r>
      <w:r>
        <w:rPr>
          <w:rFonts w:ascii="Consolas" w:hAnsi="Consolas" w:cs="Consolas"/>
          <w:b w:val="0"/>
          <w:color w:val="1E1E1E"/>
        </w:rPr>
        <w:t>т</w:t>
      </w:r>
      <w:r>
        <w:rPr>
          <w:rFonts w:ascii="Consolas" w:hAnsi="Consolas" w:cs="Consolas"/>
          <w:b w:val="0"/>
          <w:color w:val="1E1E1E"/>
        </w:rPr>
        <w:t>а</w:t>
      </w:r>
      <w:r>
        <w:rPr>
          <w:rFonts w:ascii="Consolas" w:hAnsi="Consolas" w:cs="Consolas"/>
          <w:b w:val="0"/>
          <w:color w:val="1E1E1E"/>
        </w:rPr>
        <w:t>р</w:t>
      </w:r>
      <w:r>
        <w:rPr>
          <w:rFonts w:ascii="Consolas" w:hAnsi="Consolas" w:cs="Consolas"/>
          <w:b w:val="0"/>
          <w:color w:val="1E1E1E"/>
        </w:rPr>
        <w:t>у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 w:val="0"/>
          <w:color w:val="A31515"/>
        </w:rPr>
        <w:t>"Айжан"</w:t>
      </w:r>
      <w:r>
        <w:rPr>
          <w:rFonts w:ascii="Consolas" w:hAnsi="Consolas" w:cs="Consolas"/>
          <w:b w:val="0"/>
          <w:color w:val="1E1E1E"/>
        </w:rPr>
        <w:t>)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008000"/>
        </w:rPr>
        <w:t># модуль «Қайтару»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>к</w:t>
      </w:r>
      <w:r>
        <w:rPr>
          <w:rFonts w:ascii="Consolas" w:hAnsi="Consolas" w:cs="Consolas"/>
          <w:b w:val="0"/>
          <w:color w:val="1E1E1E"/>
        </w:rPr>
        <w:t>ө</w:t>
      </w:r>
      <w:r>
        <w:rPr>
          <w:rFonts w:ascii="Consolas" w:hAnsi="Consolas" w:cs="Consolas"/>
          <w:b w:val="0"/>
          <w:color w:val="1E1E1E"/>
        </w:rPr>
        <w:t>р</w:t>
      </w:r>
      <w:r>
        <w:rPr>
          <w:rFonts w:ascii="Consolas" w:hAnsi="Consolas" w:cs="Consolas"/>
          <w:b w:val="0"/>
          <w:color w:val="1E1E1E"/>
        </w:rPr>
        <w:t>с</w:t>
      </w:r>
      <w:r>
        <w:rPr>
          <w:rFonts w:ascii="Consolas" w:hAnsi="Consolas" w:cs="Consolas"/>
          <w:b w:val="0"/>
          <w:color w:val="1E1E1E"/>
        </w:rPr>
        <w:t>е</w:t>
      </w:r>
      <w:r>
        <w:rPr>
          <w:rFonts w:ascii="Consolas" w:hAnsi="Consolas" w:cs="Consolas"/>
          <w:b w:val="0"/>
          <w:color w:val="1E1E1E"/>
        </w:rPr>
        <w:t>т</w:t>
      </w:r>
      <w:r>
        <w:rPr>
          <w:rFonts w:ascii="Consolas" w:hAnsi="Consolas" w:cs="Consolas"/>
          <w:b w:val="0"/>
          <w:color w:val="1E1E1E"/>
        </w:rPr>
        <w:t>у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 w:val="0"/>
          <w:color w:val="1E1E1E"/>
        </w:rPr>
        <w:t>)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008000"/>
        </w:rPr>
        <w:t># модуль «Тізім» — отчёт после возврата</w:t>
      </w:r>
    </w:p>
    <w:p>
      <w:pPr>
        <w:spacing w:before="80" w:after="0"/>
        <w:shd w:val="clear" w:color="auto" w:fill="EFF6FF"/>
      </w:pPr>
      <w:r>
        <w:rPr>
          <w:rFonts w:ascii="Calibri" w:hAnsi="Calibri" w:cs="Calibri"/>
          <w:b/>
          <w:color w:val="1E1E1E"/>
          <w:sz w:val="22"/>
        </w:rPr>
        <w:t>Орындау нәтижесі:</w:t>
      </w:r>
    </w:p>
    <w:p>
      <w:pPr>
        <w:spacing w:after="0" w:before="0"/>
        <w:shd w:val="clear" w:color="auto" w:fill="EFF6FF"/>
      </w:pPr>
      <w:r>
        <w:rPr>
          <w:rFonts w:ascii="Consolas" w:hAnsi="Consolas" w:cs="Consolas"/>
          <w:b w:val="0"/>
          <w:color w:val="1E1E1E"/>
          <w:sz w:val="20"/>
        </w:rPr>
        <w:t>5) Мини-жоба «Кітапхана» (модульдер):</w:t>
      </w:r>
    </w:p>
    <w:p>
      <w:pPr>
        <w:spacing w:after="0" w:before="0"/>
        <w:shd w:val="clear" w:color="auto" w:fill="EFF6FF"/>
      </w:pPr>
      <w:r>
        <w:rPr>
          <w:rFonts w:ascii="Consolas" w:hAnsi="Consolas" w:cs="Consolas"/>
          <w:b w:val="0"/>
          <w:color w:val="1E1E1E"/>
          <w:sz w:val="20"/>
        </w:rPr>
        <w:t xml:space="preserve"> </w:t>
      </w:r>
    </w:p>
    <w:p>
      <w:pPr>
        <w:spacing w:after="0" w:before="0"/>
        <w:shd w:val="clear" w:color="auto" w:fill="EFF6FF"/>
      </w:pPr>
      <w:r>
        <w:rPr>
          <w:rFonts w:ascii="Consolas" w:hAnsi="Consolas" w:cs="Consolas"/>
          <w:b w:val="0"/>
          <w:color w:val="1E1E1E"/>
          <w:sz w:val="20"/>
        </w:rPr>
        <w:t xml:space="preserve">   [Кітаптар] қосылды: Абай жолы</w:t>
      </w:r>
    </w:p>
    <w:p>
      <w:pPr>
        <w:spacing w:after="0" w:before="0"/>
        <w:shd w:val="clear" w:color="auto" w:fill="EFF6FF"/>
      </w:pPr>
      <w:r>
        <w:rPr>
          <w:rFonts w:ascii="Consolas" w:hAnsi="Consolas" w:cs="Consolas"/>
          <w:b w:val="0"/>
          <w:color w:val="1E1E1E"/>
          <w:sz w:val="20"/>
        </w:rPr>
        <w:t xml:space="preserve">   [Кітаптар] қосылды: Python негіздері</w:t>
      </w:r>
    </w:p>
    <w:p>
      <w:pPr>
        <w:spacing w:after="0" w:before="0"/>
        <w:shd w:val="clear" w:color="auto" w:fill="EFF6FF"/>
      </w:pPr>
      <w:r>
        <w:rPr>
          <w:rFonts w:ascii="Consolas" w:hAnsi="Consolas" w:cs="Consolas"/>
          <w:b w:val="0"/>
          <w:color w:val="1E1E1E"/>
          <w:sz w:val="20"/>
        </w:rPr>
        <w:t xml:space="preserve">   [Оқырмандар] қосылды: Айжан</w:t>
      </w:r>
    </w:p>
    <w:p>
      <w:pPr>
        <w:spacing w:after="0" w:before="0"/>
        <w:shd w:val="clear" w:color="auto" w:fill="EFF6FF"/>
      </w:pPr>
      <w:r>
        <w:rPr>
          <w:rFonts w:ascii="Consolas" w:hAnsi="Consolas" w:cs="Consolas"/>
          <w:b w:val="0"/>
          <w:color w:val="1E1E1E"/>
          <w:sz w:val="20"/>
        </w:rPr>
        <w:t xml:space="preserve">   [Оқырмандар] қосылды: Диас</w:t>
      </w:r>
    </w:p>
    <w:p>
      <w:pPr>
        <w:spacing w:after="0" w:before="0"/>
        <w:shd w:val="clear" w:color="auto" w:fill="EFF6FF"/>
      </w:pPr>
      <w:r>
        <w:rPr>
          <w:rFonts w:ascii="Consolas" w:hAnsi="Consolas" w:cs="Consolas"/>
          <w:b w:val="0"/>
          <w:color w:val="1E1E1E"/>
          <w:sz w:val="20"/>
        </w:rPr>
        <w:t xml:space="preserve">   [Қарыз алу] Айжан -&gt; Абай жолы</w:t>
      </w:r>
    </w:p>
    <w:p>
      <w:pPr>
        <w:spacing w:after="0" w:before="0"/>
        <w:shd w:val="clear" w:color="auto" w:fill="EFF6FF"/>
      </w:pPr>
      <w:r>
        <w:rPr>
          <w:rFonts w:ascii="Consolas" w:hAnsi="Consolas" w:cs="Consolas"/>
          <w:b w:val="0"/>
          <w:color w:val="1E1E1E"/>
          <w:sz w:val="20"/>
        </w:rPr>
        <w:t xml:space="preserve">   [Тізім] Кітаптар: ['Абай жолы', 'Python негіздері']</w:t>
      </w:r>
    </w:p>
    <w:p>
      <w:pPr>
        <w:spacing w:after="0" w:before="0"/>
        <w:shd w:val="clear" w:color="auto" w:fill="EFF6FF"/>
      </w:pPr>
      <w:r>
        <w:rPr>
          <w:rFonts w:ascii="Consolas" w:hAnsi="Consolas" w:cs="Consolas"/>
          <w:b w:val="0"/>
          <w:color w:val="1E1E1E"/>
          <w:sz w:val="20"/>
        </w:rPr>
        <w:t xml:space="preserve">   [Тізім] Оқырмандар: ['Айжан', 'Диас']</w:t>
      </w:r>
    </w:p>
    <w:p>
      <w:pPr>
        <w:spacing w:after="0" w:before="0"/>
        <w:shd w:val="clear" w:color="auto" w:fill="EFF6FF"/>
      </w:pPr>
      <w:r>
        <w:rPr>
          <w:rFonts w:ascii="Consolas" w:hAnsi="Consolas" w:cs="Consolas"/>
          <w:b w:val="0"/>
          <w:color w:val="1E1E1E"/>
          <w:sz w:val="20"/>
        </w:rPr>
        <w:t xml:space="preserve">   [Тізім] Қарыздар: {'Айжан': 'Абай жолы'}</w:t>
      </w:r>
    </w:p>
    <w:p>
      <w:pPr>
        <w:spacing w:after="0" w:before="0"/>
        <w:shd w:val="clear" w:color="auto" w:fill="EFF6FF"/>
      </w:pPr>
      <w:r>
        <w:rPr>
          <w:rFonts w:ascii="Consolas" w:hAnsi="Consolas" w:cs="Consolas"/>
          <w:b w:val="0"/>
          <w:color w:val="1E1E1E"/>
          <w:sz w:val="20"/>
        </w:rPr>
        <w:t xml:space="preserve">   [Қайтару] Айжан қайтарды: Абай жолы</w:t>
      </w:r>
    </w:p>
    <w:p>
      <w:pPr>
        <w:spacing w:after="0" w:before="0"/>
        <w:shd w:val="clear" w:color="auto" w:fill="EFF6FF"/>
      </w:pPr>
      <w:r>
        <w:rPr>
          <w:rFonts w:ascii="Consolas" w:hAnsi="Consolas" w:cs="Consolas"/>
          <w:b w:val="0"/>
          <w:color w:val="1E1E1E"/>
          <w:sz w:val="20"/>
        </w:rPr>
        <w:t xml:space="preserve">   [Тізім] Кітаптар: ['Абай жолы', 'Python негіздері']</w:t>
      </w:r>
    </w:p>
    <w:p>
      <w:pPr>
        <w:spacing w:after="0" w:before="0"/>
        <w:shd w:val="clear" w:color="auto" w:fill="EFF6FF"/>
      </w:pPr>
      <w:r>
        <w:rPr>
          <w:rFonts w:ascii="Consolas" w:hAnsi="Consolas" w:cs="Consolas"/>
          <w:b w:val="0"/>
          <w:color w:val="1E1E1E"/>
          <w:sz w:val="20"/>
        </w:rPr>
        <w:t xml:space="preserve">   [Тізім] Оқырмандар: ['Айжан', 'Диас']</w:t>
      </w:r>
    </w:p>
    <w:p>
      <w:pPr>
        <w:spacing w:after="0" w:before="0"/>
        <w:shd w:val="clear" w:color="auto" w:fill="EFF6FF"/>
      </w:pPr>
      <w:r>
        <w:rPr>
          <w:rFonts w:ascii="Consolas" w:hAnsi="Consolas" w:cs="Consolas"/>
          <w:b w:val="0"/>
          <w:color w:val="1E1E1E"/>
          <w:sz w:val="20"/>
        </w:rPr>
        <w:t xml:space="preserve">   [Тізім] Қарыздар: {}</w:t>
      </w:r>
    </w:p>
    <w:p>
      <w:pPr>
        <w:spacing w:before="0" w:after="0"/>
        <w:ind w:left="120"/>
        <w:shd w:val="clear" w:color="auto" w:fill="FFF9E0"/>
      </w:pPr>
      <w:r>
        <w:rPr>
          <w:rFonts w:ascii="Calibri" w:hAnsi="Calibri" w:cs="Calibri"/>
          <w:b/>
          <w:color w:val="1E1E1E"/>
          <w:sz w:val="22"/>
        </w:rPr>
        <w:t>Пояснение:</w:t>
      </w:r>
    </w:p>
    <w:p>
      <w:pPr>
        <w:spacing w:before="0" w:after="0"/>
        <w:ind w:left="120"/>
        <w:shd w:val="clear" w:color="auto" w:fill="FFF9E0"/>
      </w:pPr>
      <w:r>
        <w:rPr>
          <w:rFonts w:ascii="Calibri" w:hAnsi="Calibri" w:cs="Calibri"/>
          <w:b w:val="0"/>
          <w:color w:val="1E1E1E"/>
          <w:sz w:val="21"/>
        </w:rPr>
        <w:t>Задание: выбрать большой проект (интернет-дүкен, кітапхана, аурухана и т.д.), разбить на модули, описать обязанности каждого и реализовать мини-проект.</w:t>
      </w:r>
    </w:p>
    <w:p>
      <w:pPr>
        <w:spacing w:before="0" w:after="0"/>
        <w:ind w:left="120"/>
        <w:shd w:val="clear" w:color="auto" w:fill="FFF9E0"/>
      </w:pPr>
      <w:r>
        <w:rPr>
          <w:rFonts w:ascii="Calibri" w:hAnsi="Calibri" w:cs="Calibri"/>
          <w:b w:val="0"/>
          <w:color w:val="1E1E1E"/>
          <w:sz w:val="21"/>
        </w:rPr>
        <w:t>Код: мини-проект «Кітапхана» с модулями Кітаптар, Оқырмандар, Қарыз алу, Қайтару, Тізім. Функции кітап_қосу, оқырман_қосу, қарыз_алу, қайтару, көрсету работают над общими списками; вывод показывает, как модули взаимодействуют.</w:t>
      </w:r>
    </w:p>
    <w:p>
      <w:pPr>
        <w:spacing w:before="0" w:after="0"/>
        <w:ind w:left="120"/>
        <w:shd w:val="clear" w:color="auto" w:fill="FFF9E0"/>
      </w:pPr>
      <w:r>
        <w:rPr>
          <w:rFonts w:ascii="Calibri" w:hAnsi="Calibri" w:cs="Calibri"/>
          <w:b w:val="0"/>
          <w:color w:val="1E1E1E"/>
          <w:sz w:val="21"/>
        </w:rPr>
        <w:t>Суть: даже маленькая библиотека моделируется по модульному принципу: каждое действие — свой модуль, состояние общее. Так большие проекты строятся из маленьких модулей.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