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3AC7F" w14:textId="77777777" w:rsidR="00DE625F" w:rsidRDefault="00515005">
      <w:pPr>
        <w:jc w:val="center"/>
      </w:pPr>
      <w:r>
        <w:rPr>
          <w:rFonts w:ascii="Calibri" w:hAnsi="Calibri" w:cs="Calibri"/>
          <w:b/>
          <w:color w:val="1E1E1E"/>
          <w:sz w:val="40"/>
        </w:rPr>
        <w:t>ПРАКТИКАЛЫҚ ЖҰМЫС №18</w:t>
      </w:r>
    </w:p>
    <w:p w14:paraId="106D3F1C" w14:textId="77777777" w:rsidR="00DE625F" w:rsidRDefault="00515005">
      <w:pPr>
        <w:jc w:val="center"/>
      </w:pPr>
      <w:r>
        <w:rPr>
          <w:rFonts w:ascii="Calibri" w:hAnsi="Calibri" w:cs="Calibri"/>
          <w:b/>
          <w:color w:val="1E1E1E"/>
          <w:sz w:val="30"/>
        </w:rPr>
        <w:t>Тақырыбы: Макроқабылдағыштар. Практикалық жұмыс «Өз макро жүйеңді жаса»</w:t>
      </w:r>
    </w:p>
    <w:p w14:paraId="4A1AC6C6" w14:textId="77777777" w:rsidR="00DE625F" w:rsidRDefault="00515005"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1-тапсырма. «Командалар жүйесі» (ADD / DELETE / SHOW / CLEAR / EXIT)</w:t>
      </w:r>
    </w:p>
    <w:p w14:paraId="00487D37" w14:textId="77777777" w:rsidR="00DE625F" w:rsidRDefault="00515005">
      <w:pPr>
        <w:spacing w:after="80"/>
      </w:pPr>
      <w:r>
        <w:rPr>
          <w:rFonts w:ascii="Calibri" w:hAnsi="Calibri" w:cs="Calibri"/>
          <w:b/>
          <w:color w:val="1E1E1E"/>
        </w:rPr>
        <w:t>Бағдарлама коды (Python):</w:t>
      </w:r>
    </w:p>
    <w:p w14:paraId="77F84DF1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sys</w:t>
      </w:r>
    </w:p>
    <w:p w14:paraId="0BD301C7" w14:textId="77777777" w:rsidR="00DE625F" w:rsidRDefault="00DE625F">
      <w:pPr>
        <w:shd w:val="clear" w:color="auto" w:fill="F7F7F7"/>
        <w:spacing w:after="0"/>
      </w:pPr>
    </w:p>
    <w:p w14:paraId="38F7EE75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sys.stdout.</w:t>
      </w:r>
      <w:r>
        <w:rPr>
          <w:rFonts w:ascii="Consolas" w:hAnsi="Consolas" w:cs="Consolas"/>
          <w:color w:val="7950E3"/>
        </w:rPr>
        <w:t>reconfigure</w:t>
      </w:r>
      <w:r>
        <w:rPr>
          <w:rFonts w:ascii="Consolas" w:hAnsi="Consolas" w:cs="Consolas"/>
          <w:color w:val="1E1E1E"/>
        </w:rPr>
        <w:t>(encoding=</w:t>
      </w:r>
      <w:r>
        <w:rPr>
          <w:rFonts w:ascii="Consolas" w:hAnsi="Consolas" w:cs="Consolas"/>
          <w:color w:val="A31515"/>
        </w:rPr>
        <w:t>'utf-8'</w:t>
      </w:r>
      <w:r>
        <w:rPr>
          <w:rFonts w:ascii="Consolas" w:hAnsi="Consolas" w:cs="Consolas"/>
          <w:color w:val="1E1E1E"/>
        </w:rPr>
        <w:t>)</w:t>
      </w:r>
    </w:p>
    <w:p w14:paraId="1A83DD11" w14:textId="77777777" w:rsidR="00DE625F" w:rsidRDefault="00DE625F">
      <w:pPr>
        <w:shd w:val="clear" w:color="auto" w:fill="F7F7F7"/>
        <w:spacing w:after="0"/>
      </w:pPr>
    </w:p>
    <w:p w14:paraId="4FC4917E" w14:textId="77777777" w:rsidR="00DE625F" w:rsidRDefault="00DE625F">
      <w:pPr>
        <w:shd w:val="clear" w:color="auto" w:fill="F7F7F7"/>
        <w:spacing w:after="0"/>
      </w:pPr>
    </w:p>
    <w:p w14:paraId="430E7114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 xml:space="preserve"># </w:t>
      </w:r>
      <w:r w:rsidRPr="00515005">
        <w:rPr>
          <w:rFonts w:ascii="Consolas" w:hAnsi="Consolas" w:cs="Consolas"/>
          <w:color w:val="008000"/>
          <w:lang w:val="ru-RU"/>
        </w:rPr>
        <w:t>============================================================</w:t>
      </w:r>
    </w:p>
    <w:p w14:paraId="1C14F218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 xml:space="preserve"># 18-1. Командалар жүйесі (система команд) — основа </w:t>
      </w:r>
      <w:proofErr w:type="gramStart"/>
      <w:r w:rsidRPr="00515005">
        <w:rPr>
          <w:rFonts w:ascii="Consolas" w:hAnsi="Consolas" w:cs="Consolas"/>
          <w:color w:val="008000"/>
          <w:lang w:val="ru-RU"/>
        </w:rPr>
        <w:t>макро-языка</w:t>
      </w:r>
      <w:proofErr w:type="gramEnd"/>
    </w:p>
    <w:p w14:paraId="6A9856C9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 xml:space="preserve"># Команды: </w:t>
      </w:r>
      <w:r>
        <w:rPr>
          <w:rFonts w:ascii="Consolas" w:hAnsi="Consolas" w:cs="Consolas"/>
          <w:color w:val="008000"/>
        </w:rPr>
        <w:t>ADD</w:t>
      </w:r>
      <w:r w:rsidRPr="00515005">
        <w:rPr>
          <w:rFonts w:ascii="Consolas" w:hAnsi="Consolas" w:cs="Consolas"/>
          <w:color w:val="008000"/>
          <w:lang w:val="ru-RU"/>
        </w:rPr>
        <w:t xml:space="preserve"> &lt;число&gt; — добавить, </w:t>
      </w:r>
      <w:r>
        <w:rPr>
          <w:rFonts w:ascii="Consolas" w:hAnsi="Consolas" w:cs="Consolas"/>
          <w:color w:val="008000"/>
        </w:rPr>
        <w:t>DELETE</w:t>
      </w:r>
      <w:r w:rsidRPr="00515005">
        <w:rPr>
          <w:rFonts w:ascii="Consolas" w:hAnsi="Consolas" w:cs="Consolas"/>
          <w:color w:val="008000"/>
          <w:lang w:val="ru-RU"/>
        </w:rPr>
        <w:t xml:space="preserve"> &lt;число&gt; — удалить,</w:t>
      </w:r>
    </w:p>
    <w:p w14:paraId="71465594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 xml:space="preserve"># </w:t>
      </w:r>
      <w:r>
        <w:rPr>
          <w:rFonts w:ascii="Consolas" w:hAnsi="Consolas" w:cs="Consolas"/>
          <w:color w:val="008000"/>
        </w:rPr>
        <w:t>SHOW</w:t>
      </w:r>
      <w:r w:rsidRPr="00515005">
        <w:rPr>
          <w:rFonts w:ascii="Consolas" w:hAnsi="Consolas" w:cs="Consolas"/>
          <w:color w:val="008000"/>
          <w:lang w:val="ru-RU"/>
        </w:rPr>
        <w:t xml:space="preserve"> — показать список, </w:t>
      </w:r>
      <w:r>
        <w:rPr>
          <w:rFonts w:ascii="Consolas" w:hAnsi="Consolas" w:cs="Consolas"/>
          <w:color w:val="008000"/>
        </w:rPr>
        <w:t>CLEAR</w:t>
      </w:r>
      <w:r w:rsidRPr="00515005">
        <w:rPr>
          <w:rFonts w:ascii="Consolas" w:hAnsi="Consolas" w:cs="Consolas"/>
          <w:color w:val="008000"/>
          <w:lang w:val="ru-RU"/>
        </w:rPr>
        <w:t xml:space="preserve"> — очистить, </w:t>
      </w:r>
      <w:r>
        <w:rPr>
          <w:rFonts w:ascii="Consolas" w:hAnsi="Consolas" w:cs="Consolas"/>
          <w:color w:val="008000"/>
        </w:rPr>
        <w:t>EXIT</w:t>
      </w:r>
      <w:r w:rsidRPr="00515005">
        <w:rPr>
          <w:rFonts w:ascii="Consolas" w:hAnsi="Consolas" w:cs="Consolas"/>
          <w:color w:val="008000"/>
          <w:lang w:val="ru-RU"/>
        </w:rPr>
        <w:t xml:space="preserve"> — завершить.</w:t>
      </w:r>
    </w:p>
    <w:p w14:paraId="324DF292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Термин</w:t>
      </w:r>
      <w:r w:rsidRPr="00515005">
        <w:rPr>
          <w:rFonts w:ascii="Consolas" w:hAnsi="Consolas" w:cs="Consolas"/>
          <w:color w:val="008000"/>
          <w:lang w:val="ru-RU"/>
        </w:rPr>
        <w:t>ология: «команда» — это приказ программе выполнить действие,</w:t>
      </w:r>
    </w:p>
    <w:p w14:paraId="735FA2C7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 xml:space="preserve"># как макрос в </w:t>
      </w:r>
      <w:r>
        <w:rPr>
          <w:rFonts w:ascii="Consolas" w:hAnsi="Consolas" w:cs="Consolas"/>
          <w:color w:val="008000"/>
        </w:rPr>
        <w:t>Excel</w:t>
      </w:r>
      <w:r w:rsidRPr="00515005">
        <w:rPr>
          <w:rFonts w:ascii="Consolas" w:hAnsi="Consolas" w:cs="Consolas"/>
          <w:color w:val="008000"/>
          <w:lang w:val="ru-RU"/>
        </w:rPr>
        <w:t xml:space="preserve"> вызывается одной строкой.</w:t>
      </w:r>
    </w:p>
    <w:p w14:paraId="36F4A108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============================================================</w:t>
      </w:r>
    </w:p>
    <w:p w14:paraId="61D289BE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64FB360E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«Память» макроса: список чисел, с которыми работают команды</w:t>
      </w:r>
    </w:p>
    <w:p w14:paraId="1455B6D7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>сандар = []</w:t>
      </w:r>
    </w:p>
    <w:p w14:paraId="37542455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32029CA2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293FBED5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def</w:t>
      </w:r>
      <w:r w:rsidRPr="00515005">
        <w:rPr>
          <w:rFonts w:ascii="Consolas" w:hAnsi="Consolas" w:cs="Consolas"/>
          <w:color w:val="1E1E1E"/>
          <w:lang w:val="ru-RU"/>
        </w:rPr>
        <w:t xml:space="preserve"> кома</w:t>
      </w:r>
      <w:r w:rsidRPr="00515005">
        <w:rPr>
          <w:rFonts w:ascii="Consolas" w:hAnsi="Consolas" w:cs="Consolas"/>
          <w:color w:val="1E1E1E"/>
          <w:lang w:val="ru-RU"/>
        </w:rPr>
        <w:t>нда(м):</w:t>
      </w:r>
    </w:p>
    <w:p w14:paraId="0D88ABE7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 w:rsidRPr="00515005">
        <w:rPr>
          <w:rFonts w:ascii="Consolas" w:hAnsi="Consolas" w:cs="Consolas"/>
          <w:color w:val="008000"/>
          <w:lang w:val="ru-RU"/>
        </w:rPr>
        <w:t># Разбираем строку команды, например '</w:t>
      </w:r>
      <w:r>
        <w:rPr>
          <w:rFonts w:ascii="Consolas" w:hAnsi="Consolas" w:cs="Consolas"/>
          <w:color w:val="008000"/>
        </w:rPr>
        <w:t>ADD</w:t>
      </w:r>
      <w:r w:rsidRPr="00515005">
        <w:rPr>
          <w:rFonts w:ascii="Consolas" w:hAnsi="Consolas" w:cs="Consolas"/>
          <w:color w:val="008000"/>
          <w:lang w:val="ru-RU"/>
        </w:rPr>
        <w:t xml:space="preserve"> 25' -&gt; ['</w:t>
      </w:r>
      <w:r>
        <w:rPr>
          <w:rFonts w:ascii="Consolas" w:hAnsi="Consolas" w:cs="Consolas"/>
          <w:color w:val="008000"/>
        </w:rPr>
        <w:t>ADD</w:t>
      </w:r>
      <w:r w:rsidRPr="00515005">
        <w:rPr>
          <w:rFonts w:ascii="Consolas" w:hAnsi="Consolas" w:cs="Consolas"/>
          <w:color w:val="008000"/>
          <w:lang w:val="ru-RU"/>
        </w:rPr>
        <w:t>', '25']</w:t>
      </w:r>
    </w:p>
    <w:p w14:paraId="4F376B13" w14:textId="77777777" w:rsidR="00DE625F" w:rsidRDefault="00515005">
      <w:pPr>
        <w:shd w:val="clear" w:color="auto" w:fill="F7F7F7"/>
        <w:spacing w:after="0"/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>
        <w:rPr>
          <w:rFonts w:ascii="Consolas" w:hAnsi="Consolas" w:cs="Consolas"/>
          <w:color w:val="1E1E1E"/>
        </w:rPr>
        <w:t>parts = м.</w:t>
      </w:r>
      <w:r>
        <w:rPr>
          <w:rFonts w:ascii="Consolas" w:hAnsi="Consolas" w:cs="Consolas"/>
          <w:color w:val="7950E3"/>
        </w:rPr>
        <w:t>upper</w:t>
      </w:r>
      <w:r>
        <w:rPr>
          <w:rFonts w:ascii="Consolas" w:hAnsi="Consolas" w:cs="Consolas"/>
          <w:color w:val="1E1E1E"/>
        </w:rPr>
        <w:t>().</w:t>
      </w:r>
      <w:r>
        <w:rPr>
          <w:rFonts w:ascii="Consolas" w:hAnsi="Consolas" w:cs="Consolas"/>
          <w:color w:val="7950E3"/>
        </w:rPr>
        <w:t>split</w:t>
      </w:r>
      <w:r>
        <w:rPr>
          <w:rFonts w:ascii="Consolas" w:hAnsi="Consolas" w:cs="Consolas"/>
          <w:color w:val="1E1E1E"/>
        </w:rPr>
        <w:t>()</w:t>
      </w:r>
    </w:p>
    <w:p w14:paraId="1C138D8C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color w:val="1E1E1E"/>
        </w:rPr>
        <w:t xml:space="preserve"> parts[</w:t>
      </w:r>
      <w:r>
        <w:rPr>
          <w:rFonts w:ascii="Consolas" w:hAnsi="Consolas" w:cs="Consolas"/>
          <w:color w:val="098000"/>
        </w:rPr>
        <w:t>0</w:t>
      </w:r>
      <w:r>
        <w:rPr>
          <w:rFonts w:ascii="Consolas" w:hAnsi="Consolas" w:cs="Consolas"/>
          <w:color w:val="1E1E1E"/>
        </w:rPr>
        <w:t xml:space="preserve">] == </w:t>
      </w:r>
      <w:r>
        <w:rPr>
          <w:rFonts w:ascii="Consolas" w:hAnsi="Consolas" w:cs="Consolas"/>
          <w:color w:val="A31515"/>
        </w:rPr>
        <w:t>'ADD'</w:t>
      </w:r>
      <w:r>
        <w:rPr>
          <w:rFonts w:ascii="Consolas" w:hAnsi="Consolas" w:cs="Consolas"/>
          <w:color w:val="1E1E1E"/>
        </w:rPr>
        <w:t>:</w:t>
      </w:r>
    </w:p>
    <w:p w14:paraId="3529FEF0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color w:val="1E1E1E"/>
        </w:rPr>
        <w:t xml:space="preserve">        </w:t>
      </w:r>
      <w:r w:rsidRPr="00515005">
        <w:rPr>
          <w:rFonts w:ascii="Consolas" w:hAnsi="Consolas" w:cs="Consolas"/>
          <w:color w:val="008000"/>
          <w:lang w:val="ru-RU"/>
        </w:rPr>
        <w:t xml:space="preserve"># </w:t>
      </w:r>
      <w:r>
        <w:rPr>
          <w:rFonts w:ascii="Consolas" w:hAnsi="Consolas" w:cs="Consolas"/>
          <w:color w:val="008000"/>
        </w:rPr>
        <w:t>ADD</w:t>
      </w:r>
      <w:r w:rsidRPr="00515005">
        <w:rPr>
          <w:rFonts w:ascii="Consolas" w:hAnsi="Consolas" w:cs="Consolas"/>
          <w:color w:val="008000"/>
          <w:lang w:val="ru-RU"/>
        </w:rPr>
        <w:t>: добавляем число в конец списка</w:t>
      </w:r>
    </w:p>
    <w:p w14:paraId="2726172E" w14:textId="77777777" w:rsidR="00DE625F" w:rsidRDefault="00515005">
      <w:pPr>
        <w:shd w:val="clear" w:color="auto" w:fill="F7F7F7"/>
        <w:spacing w:after="0"/>
      </w:pPr>
      <w:r w:rsidRPr="00515005">
        <w:rPr>
          <w:rFonts w:ascii="Consolas" w:hAnsi="Consolas" w:cs="Consolas"/>
          <w:color w:val="1E1E1E"/>
          <w:lang w:val="ru-RU"/>
        </w:rPr>
        <w:t xml:space="preserve">        </w:t>
      </w:r>
      <w:r>
        <w:rPr>
          <w:rFonts w:ascii="Consolas" w:hAnsi="Consolas" w:cs="Consolas"/>
          <w:color w:val="1E1E1E"/>
        </w:rPr>
        <w:t>сандар.</w:t>
      </w:r>
      <w:r>
        <w:rPr>
          <w:rFonts w:ascii="Consolas" w:hAnsi="Consolas" w:cs="Consolas"/>
          <w:color w:val="7950E3"/>
        </w:rPr>
        <w:t>append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color w:val="1E1E1E"/>
        </w:rPr>
        <w:t>(parts[</w:t>
      </w:r>
      <w:r>
        <w:rPr>
          <w:rFonts w:ascii="Consolas" w:hAnsi="Consolas" w:cs="Consolas"/>
          <w:color w:val="098000"/>
        </w:rPr>
        <w:t>1</w:t>
      </w:r>
      <w:r>
        <w:rPr>
          <w:rFonts w:ascii="Consolas" w:hAnsi="Consolas" w:cs="Consolas"/>
          <w:color w:val="1E1E1E"/>
        </w:rPr>
        <w:t>]))</w:t>
      </w:r>
    </w:p>
    <w:p w14:paraId="7B53F8F4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'    ADD'</w:t>
      </w:r>
      <w:r>
        <w:rPr>
          <w:rFonts w:ascii="Consolas" w:hAnsi="Consolas" w:cs="Consolas"/>
          <w:color w:val="1E1E1E"/>
        </w:rPr>
        <w:t>, parts[</w:t>
      </w:r>
      <w:r>
        <w:rPr>
          <w:rFonts w:ascii="Consolas" w:hAnsi="Consolas" w:cs="Consolas"/>
          <w:color w:val="098000"/>
        </w:rPr>
        <w:t>1</w:t>
      </w:r>
      <w:r>
        <w:rPr>
          <w:rFonts w:ascii="Consolas" w:hAnsi="Consolas" w:cs="Consolas"/>
          <w:color w:val="1E1E1E"/>
        </w:rPr>
        <w:t xml:space="preserve">], </w:t>
      </w:r>
      <w:r>
        <w:rPr>
          <w:rFonts w:ascii="Consolas" w:hAnsi="Consolas" w:cs="Consolas"/>
          <w:color w:val="A31515"/>
        </w:rPr>
        <w:t>'-&gt;'</w:t>
      </w:r>
      <w:r>
        <w:rPr>
          <w:rFonts w:ascii="Consolas" w:hAnsi="Consolas" w:cs="Consolas"/>
          <w:color w:val="1E1E1E"/>
        </w:rPr>
        <w:t>, сандар)</w:t>
      </w:r>
    </w:p>
    <w:p w14:paraId="5F82A026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elif</w:t>
      </w:r>
      <w:r w:rsidRPr="00515005">
        <w:rPr>
          <w:rFonts w:ascii="Consolas" w:hAnsi="Consolas" w:cs="Consolas"/>
          <w:color w:val="1E1E1E"/>
          <w:lang w:val="ru-RU"/>
        </w:rPr>
        <w:t xml:space="preserve"> </w:t>
      </w:r>
      <w:r>
        <w:rPr>
          <w:rFonts w:ascii="Consolas" w:hAnsi="Consolas" w:cs="Consolas"/>
          <w:color w:val="1E1E1E"/>
        </w:rPr>
        <w:t>parts</w:t>
      </w:r>
      <w:r w:rsidRPr="00515005">
        <w:rPr>
          <w:rFonts w:ascii="Consolas" w:hAnsi="Consolas" w:cs="Consolas"/>
          <w:color w:val="1E1E1E"/>
          <w:lang w:val="ru-RU"/>
        </w:rPr>
        <w:t>[</w:t>
      </w:r>
      <w:r w:rsidRPr="00515005">
        <w:rPr>
          <w:rFonts w:ascii="Consolas" w:hAnsi="Consolas" w:cs="Consolas"/>
          <w:color w:val="098000"/>
          <w:lang w:val="ru-RU"/>
        </w:rPr>
        <w:t>0</w:t>
      </w:r>
      <w:r w:rsidRPr="00515005">
        <w:rPr>
          <w:rFonts w:ascii="Consolas" w:hAnsi="Consolas" w:cs="Consolas"/>
          <w:color w:val="1E1E1E"/>
          <w:lang w:val="ru-RU"/>
        </w:rPr>
        <w:t xml:space="preserve">] == </w:t>
      </w:r>
      <w:r w:rsidRPr="00515005">
        <w:rPr>
          <w:rFonts w:ascii="Consolas" w:hAnsi="Consolas" w:cs="Consolas"/>
          <w:color w:val="A31515"/>
          <w:lang w:val="ru-RU"/>
        </w:rPr>
        <w:t>'</w:t>
      </w:r>
      <w:r>
        <w:rPr>
          <w:rFonts w:ascii="Consolas" w:hAnsi="Consolas" w:cs="Consolas"/>
          <w:color w:val="A31515"/>
        </w:rPr>
        <w:t>DELETE</w:t>
      </w:r>
      <w:r w:rsidRPr="00515005">
        <w:rPr>
          <w:rFonts w:ascii="Consolas" w:hAnsi="Consolas" w:cs="Consolas"/>
          <w:color w:val="A31515"/>
          <w:lang w:val="ru-RU"/>
        </w:rPr>
        <w:t>'</w:t>
      </w:r>
      <w:r w:rsidRPr="00515005">
        <w:rPr>
          <w:rFonts w:ascii="Consolas" w:hAnsi="Consolas" w:cs="Consolas"/>
          <w:color w:val="1E1E1E"/>
          <w:lang w:val="ru-RU"/>
        </w:rPr>
        <w:t>:</w:t>
      </w:r>
    </w:p>
    <w:p w14:paraId="3146C738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    </w:t>
      </w:r>
      <w:r w:rsidRPr="00515005">
        <w:rPr>
          <w:rFonts w:ascii="Consolas" w:hAnsi="Consolas" w:cs="Consolas"/>
          <w:color w:val="008000"/>
          <w:lang w:val="ru-RU"/>
        </w:rPr>
        <w:t xml:space="preserve"># </w:t>
      </w:r>
      <w:r>
        <w:rPr>
          <w:rFonts w:ascii="Consolas" w:hAnsi="Consolas" w:cs="Consolas"/>
          <w:color w:val="008000"/>
        </w:rPr>
        <w:t>DELETE</w:t>
      </w:r>
      <w:r w:rsidRPr="00515005">
        <w:rPr>
          <w:rFonts w:ascii="Consolas" w:hAnsi="Consolas" w:cs="Consolas"/>
          <w:color w:val="008000"/>
          <w:lang w:val="ru-RU"/>
        </w:rPr>
        <w:t>: удаляем число, если оно есть в списке</w:t>
      </w:r>
    </w:p>
    <w:p w14:paraId="03557B06" w14:textId="77777777" w:rsidR="00DE625F" w:rsidRDefault="00515005">
      <w:pPr>
        <w:shd w:val="clear" w:color="auto" w:fill="F7F7F7"/>
        <w:spacing w:after="0"/>
      </w:pPr>
      <w:r w:rsidRPr="00515005">
        <w:rPr>
          <w:rFonts w:ascii="Consolas" w:hAnsi="Consolas" w:cs="Consolas"/>
          <w:color w:val="1E1E1E"/>
          <w:lang w:val="ru-RU"/>
        </w:rPr>
        <w:t xml:space="preserve">       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color w:val="1E1E1E"/>
        </w:rPr>
        <w:t>(parts[</w:t>
      </w:r>
      <w:r>
        <w:rPr>
          <w:rFonts w:ascii="Consolas" w:hAnsi="Consolas" w:cs="Consolas"/>
          <w:color w:val="098000"/>
        </w:rPr>
        <w:t>1</w:t>
      </w:r>
      <w:r>
        <w:rPr>
          <w:rFonts w:ascii="Consolas" w:hAnsi="Consolas" w:cs="Consolas"/>
          <w:color w:val="1E1E1E"/>
        </w:rPr>
        <w:t xml:space="preserve">])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color w:val="1E1E1E"/>
        </w:rPr>
        <w:t xml:space="preserve"> сандар:</w:t>
      </w:r>
    </w:p>
    <w:p w14:paraId="015D5A31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    сандар.</w:t>
      </w:r>
      <w:r>
        <w:rPr>
          <w:rFonts w:ascii="Consolas" w:hAnsi="Consolas" w:cs="Consolas"/>
          <w:color w:val="7950E3"/>
        </w:rPr>
        <w:t>remove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color w:val="1E1E1E"/>
        </w:rPr>
        <w:t>(parts[</w:t>
      </w:r>
      <w:r>
        <w:rPr>
          <w:rFonts w:ascii="Consolas" w:hAnsi="Consolas" w:cs="Consolas"/>
          <w:color w:val="098000"/>
        </w:rPr>
        <w:t>1</w:t>
      </w:r>
      <w:r>
        <w:rPr>
          <w:rFonts w:ascii="Consolas" w:hAnsi="Consolas" w:cs="Consolas"/>
          <w:color w:val="1E1E1E"/>
        </w:rPr>
        <w:t>]))</w:t>
      </w:r>
    </w:p>
    <w:p w14:paraId="7559C870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'    DELETE'</w:t>
      </w:r>
      <w:r>
        <w:rPr>
          <w:rFonts w:ascii="Consolas" w:hAnsi="Consolas" w:cs="Consolas"/>
          <w:color w:val="1E1E1E"/>
        </w:rPr>
        <w:t>, parts[</w:t>
      </w:r>
      <w:r>
        <w:rPr>
          <w:rFonts w:ascii="Consolas" w:hAnsi="Consolas" w:cs="Consolas"/>
          <w:color w:val="098000"/>
        </w:rPr>
        <w:t>1</w:t>
      </w:r>
      <w:r>
        <w:rPr>
          <w:rFonts w:ascii="Consolas" w:hAnsi="Consolas" w:cs="Consolas"/>
          <w:color w:val="1E1E1E"/>
        </w:rPr>
        <w:t xml:space="preserve">], </w:t>
      </w:r>
      <w:r>
        <w:rPr>
          <w:rFonts w:ascii="Consolas" w:hAnsi="Consolas" w:cs="Consolas"/>
          <w:color w:val="A31515"/>
        </w:rPr>
        <w:t>'-&gt;'</w:t>
      </w:r>
      <w:r>
        <w:rPr>
          <w:rFonts w:ascii="Consolas" w:hAnsi="Consolas" w:cs="Consolas"/>
          <w:color w:val="1E1E1E"/>
        </w:rPr>
        <w:t>, сандар)</w:t>
      </w:r>
    </w:p>
    <w:p w14:paraId="106B6B33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color w:val="1E1E1E"/>
        </w:rPr>
        <w:t>:</w:t>
      </w:r>
    </w:p>
    <w:p w14:paraId="03FC41F2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</w:t>
      </w:r>
      <w:r>
        <w:rPr>
          <w:rFonts w:ascii="Consolas" w:hAnsi="Consolas" w:cs="Consolas"/>
          <w:color w:val="1E1E1E"/>
        </w:rPr>
        <w:t xml:space="preserve">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'    DELETE'</w:t>
      </w:r>
      <w:r>
        <w:rPr>
          <w:rFonts w:ascii="Consolas" w:hAnsi="Consolas" w:cs="Consolas"/>
          <w:color w:val="1E1E1E"/>
        </w:rPr>
        <w:t>, parts[</w:t>
      </w:r>
      <w:r>
        <w:rPr>
          <w:rFonts w:ascii="Consolas" w:hAnsi="Consolas" w:cs="Consolas"/>
          <w:color w:val="098000"/>
        </w:rPr>
        <w:t>1</w:t>
      </w:r>
      <w:r>
        <w:rPr>
          <w:rFonts w:ascii="Consolas" w:hAnsi="Consolas" w:cs="Consolas"/>
          <w:color w:val="1E1E1E"/>
        </w:rPr>
        <w:t xml:space="preserve">], </w:t>
      </w:r>
      <w:r>
        <w:rPr>
          <w:rFonts w:ascii="Consolas" w:hAnsi="Consolas" w:cs="Consolas"/>
          <w:color w:val="A31515"/>
        </w:rPr>
        <w:t>'-&gt; мұндай жоқ'</w:t>
      </w:r>
      <w:r>
        <w:rPr>
          <w:rFonts w:ascii="Consolas" w:hAnsi="Consolas" w:cs="Consolas"/>
          <w:color w:val="1E1E1E"/>
        </w:rPr>
        <w:t xml:space="preserve">)   </w:t>
      </w:r>
      <w:r>
        <w:rPr>
          <w:rFonts w:ascii="Consolas" w:hAnsi="Consolas" w:cs="Consolas"/>
          <w:color w:val="008000"/>
        </w:rPr>
        <w:t># числа нет — сообщаем</w:t>
      </w:r>
    </w:p>
    <w:p w14:paraId="7F7AA026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elif</w:t>
      </w:r>
      <w:r w:rsidRPr="00515005">
        <w:rPr>
          <w:rFonts w:ascii="Consolas" w:hAnsi="Consolas" w:cs="Consolas"/>
          <w:color w:val="1E1E1E"/>
          <w:lang w:val="ru-RU"/>
        </w:rPr>
        <w:t xml:space="preserve"> </w:t>
      </w:r>
      <w:r>
        <w:rPr>
          <w:rFonts w:ascii="Consolas" w:hAnsi="Consolas" w:cs="Consolas"/>
          <w:color w:val="1E1E1E"/>
        </w:rPr>
        <w:t>parts</w:t>
      </w:r>
      <w:r w:rsidRPr="00515005">
        <w:rPr>
          <w:rFonts w:ascii="Consolas" w:hAnsi="Consolas" w:cs="Consolas"/>
          <w:color w:val="1E1E1E"/>
          <w:lang w:val="ru-RU"/>
        </w:rPr>
        <w:t>[</w:t>
      </w:r>
      <w:r w:rsidRPr="00515005">
        <w:rPr>
          <w:rFonts w:ascii="Consolas" w:hAnsi="Consolas" w:cs="Consolas"/>
          <w:color w:val="098000"/>
          <w:lang w:val="ru-RU"/>
        </w:rPr>
        <w:t>0</w:t>
      </w:r>
      <w:r w:rsidRPr="00515005">
        <w:rPr>
          <w:rFonts w:ascii="Consolas" w:hAnsi="Consolas" w:cs="Consolas"/>
          <w:color w:val="1E1E1E"/>
          <w:lang w:val="ru-RU"/>
        </w:rPr>
        <w:t xml:space="preserve">] == </w:t>
      </w:r>
      <w:r w:rsidRPr="00515005">
        <w:rPr>
          <w:rFonts w:ascii="Consolas" w:hAnsi="Consolas" w:cs="Consolas"/>
          <w:color w:val="A31515"/>
          <w:lang w:val="ru-RU"/>
        </w:rPr>
        <w:t>'</w:t>
      </w:r>
      <w:r>
        <w:rPr>
          <w:rFonts w:ascii="Consolas" w:hAnsi="Consolas" w:cs="Consolas"/>
          <w:color w:val="A31515"/>
        </w:rPr>
        <w:t>SHOW</w:t>
      </w:r>
      <w:r w:rsidRPr="00515005">
        <w:rPr>
          <w:rFonts w:ascii="Consolas" w:hAnsi="Consolas" w:cs="Consolas"/>
          <w:color w:val="A31515"/>
          <w:lang w:val="ru-RU"/>
        </w:rPr>
        <w:t>'</w:t>
      </w:r>
      <w:r w:rsidRPr="00515005">
        <w:rPr>
          <w:rFonts w:ascii="Consolas" w:hAnsi="Consolas" w:cs="Consolas"/>
          <w:color w:val="1E1E1E"/>
          <w:lang w:val="ru-RU"/>
        </w:rPr>
        <w:t>:</w:t>
      </w:r>
    </w:p>
    <w:p w14:paraId="1E5EDDB3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    </w:t>
      </w:r>
      <w:r w:rsidRPr="00515005">
        <w:rPr>
          <w:rFonts w:ascii="Consolas" w:hAnsi="Consolas" w:cs="Consolas"/>
          <w:color w:val="008000"/>
          <w:lang w:val="ru-RU"/>
        </w:rPr>
        <w:t xml:space="preserve"># </w:t>
      </w:r>
      <w:r>
        <w:rPr>
          <w:rFonts w:ascii="Consolas" w:hAnsi="Consolas" w:cs="Consolas"/>
          <w:color w:val="008000"/>
        </w:rPr>
        <w:t>SHOW</w:t>
      </w:r>
      <w:r w:rsidRPr="00515005">
        <w:rPr>
          <w:rFonts w:ascii="Consolas" w:hAnsi="Consolas" w:cs="Consolas"/>
          <w:color w:val="008000"/>
          <w:lang w:val="ru-RU"/>
        </w:rPr>
        <w:t>: выводим все числа столбиком (как в задании: 25 и 40)</w:t>
      </w:r>
    </w:p>
    <w:p w14:paraId="386BD44D" w14:textId="77777777" w:rsidR="00DE625F" w:rsidRDefault="00515005">
      <w:pPr>
        <w:shd w:val="clear" w:color="auto" w:fill="F7F7F7"/>
        <w:spacing w:after="0"/>
      </w:pPr>
      <w:r w:rsidRPr="00515005">
        <w:rPr>
          <w:rFonts w:ascii="Consolas" w:hAnsi="Consolas" w:cs="Consolas"/>
          <w:color w:val="1E1E1E"/>
          <w:lang w:val="ru-RU"/>
        </w:rPr>
        <w:lastRenderedPageBreak/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'    SHOW:'</w:t>
      </w:r>
      <w:r>
        <w:rPr>
          <w:rFonts w:ascii="Consolas" w:hAnsi="Consolas" w:cs="Consolas"/>
          <w:color w:val="1E1E1E"/>
        </w:rPr>
        <w:t>)</w:t>
      </w:r>
    </w:p>
    <w:p w14:paraId="1BBC5143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color w:val="1E1E1E"/>
        </w:rPr>
        <w:t xml:space="preserve"> x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color w:val="1E1E1E"/>
        </w:rPr>
        <w:t xml:space="preserve"> сандар:</w:t>
      </w:r>
    </w:p>
    <w:p w14:paraId="22862F2A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'    '</w:t>
      </w:r>
      <w:r>
        <w:rPr>
          <w:rFonts w:ascii="Consolas" w:hAnsi="Consolas" w:cs="Consolas"/>
          <w:color w:val="1E1E1E"/>
        </w:rPr>
        <w:t>, x)</w:t>
      </w:r>
    </w:p>
    <w:p w14:paraId="10CC1E1A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color w:val="1E1E1E"/>
        </w:rPr>
        <w:t xml:space="preserve"> parts[</w:t>
      </w:r>
      <w:r>
        <w:rPr>
          <w:rFonts w:ascii="Consolas" w:hAnsi="Consolas" w:cs="Consolas"/>
          <w:color w:val="098000"/>
        </w:rPr>
        <w:t>0</w:t>
      </w:r>
      <w:r>
        <w:rPr>
          <w:rFonts w:ascii="Consolas" w:hAnsi="Consolas" w:cs="Consolas"/>
          <w:color w:val="1E1E1E"/>
        </w:rPr>
        <w:t xml:space="preserve">] == </w:t>
      </w:r>
      <w:r>
        <w:rPr>
          <w:rFonts w:ascii="Consolas" w:hAnsi="Consolas" w:cs="Consolas"/>
          <w:color w:val="A31515"/>
        </w:rPr>
        <w:t>'CLEAR'</w:t>
      </w:r>
      <w:r>
        <w:rPr>
          <w:rFonts w:ascii="Consolas" w:hAnsi="Consolas" w:cs="Consolas"/>
          <w:color w:val="1E1E1E"/>
        </w:rPr>
        <w:t>:</w:t>
      </w:r>
    </w:p>
    <w:p w14:paraId="01AB75A2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color w:val="1E1E1E"/>
        </w:rPr>
        <w:t xml:space="preserve">        </w:t>
      </w:r>
      <w:r w:rsidRPr="00515005">
        <w:rPr>
          <w:rFonts w:ascii="Consolas" w:hAnsi="Consolas" w:cs="Consolas"/>
          <w:color w:val="008000"/>
          <w:lang w:val="ru-RU"/>
        </w:rPr>
        <w:t xml:space="preserve"># </w:t>
      </w:r>
      <w:r>
        <w:rPr>
          <w:rFonts w:ascii="Consolas" w:hAnsi="Consolas" w:cs="Consolas"/>
          <w:color w:val="008000"/>
        </w:rPr>
        <w:t>CLEAR</w:t>
      </w:r>
      <w:r w:rsidRPr="00515005">
        <w:rPr>
          <w:rFonts w:ascii="Consolas" w:hAnsi="Consolas" w:cs="Consolas"/>
          <w:color w:val="008000"/>
          <w:lang w:val="ru-RU"/>
        </w:rPr>
        <w:t>: очищаем список (пустой макрос-буфер)</w:t>
      </w:r>
    </w:p>
    <w:p w14:paraId="29CC8572" w14:textId="77777777" w:rsidR="00DE625F" w:rsidRDefault="00515005">
      <w:pPr>
        <w:shd w:val="clear" w:color="auto" w:fill="F7F7F7"/>
        <w:spacing w:after="0"/>
      </w:pPr>
      <w:r w:rsidRPr="00515005">
        <w:rPr>
          <w:rFonts w:ascii="Consolas" w:hAnsi="Consolas" w:cs="Consolas"/>
          <w:color w:val="1E1E1E"/>
          <w:lang w:val="ru-RU"/>
        </w:rPr>
        <w:t xml:space="preserve">        </w:t>
      </w:r>
      <w:r>
        <w:rPr>
          <w:rFonts w:ascii="Consolas" w:hAnsi="Consolas" w:cs="Consolas"/>
          <w:color w:val="1E1E1E"/>
        </w:rPr>
        <w:t>сандар.</w:t>
      </w:r>
      <w:r>
        <w:rPr>
          <w:rFonts w:ascii="Consolas" w:hAnsi="Consolas" w:cs="Consolas"/>
          <w:color w:val="7950E3"/>
        </w:rPr>
        <w:t>clear</w:t>
      </w:r>
      <w:r>
        <w:rPr>
          <w:rFonts w:ascii="Consolas" w:hAnsi="Consolas" w:cs="Consolas"/>
          <w:color w:val="1E1E1E"/>
        </w:rPr>
        <w:t>()</w:t>
      </w:r>
    </w:p>
    <w:p w14:paraId="262825BC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'    CLEAR: тізім босатылды'</w:t>
      </w:r>
      <w:r>
        <w:rPr>
          <w:rFonts w:ascii="Consolas" w:hAnsi="Consolas" w:cs="Consolas"/>
          <w:color w:val="1E1E1E"/>
        </w:rPr>
        <w:t>)</w:t>
      </w:r>
    </w:p>
    <w:p w14:paraId="6D3C5411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elif</w:t>
      </w:r>
      <w:r w:rsidRPr="00515005">
        <w:rPr>
          <w:rFonts w:ascii="Consolas" w:hAnsi="Consolas" w:cs="Consolas"/>
          <w:color w:val="1E1E1E"/>
          <w:lang w:val="ru-RU"/>
        </w:rPr>
        <w:t xml:space="preserve"> </w:t>
      </w:r>
      <w:r>
        <w:rPr>
          <w:rFonts w:ascii="Consolas" w:hAnsi="Consolas" w:cs="Consolas"/>
          <w:color w:val="1E1E1E"/>
        </w:rPr>
        <w:t>parts</w:t>
      </w:r>
      <w:r w:rsidRPr="00515005">
        <w:rPr>
          <w:rFonts w:ascii="Consolas" w:hAnsi="Consolas" w:cs="Consolas"/>
          <w:color w:val="1E1E1E"/>
          <w:lang w:val="ru-RU"/>
        </w:rPr>
        <w:t>[</w:t>
      </w:r>
      <w:r w:rsidRPr="00515005">
        <w:rPr>
          <w:rFonts w:ascii="Consolas" w:hAnsi="Consolas" w:cs="Consolas"/>
          <w:color w:val="098000"/>
          <w:lang w:val="ru-RU"/>
        </w:rPr>
        <w:t>0</w:t>
      </w:r>
      <w:r w:rsidRPr="00515005">
        <w:rPr>
          <w:rFonts w:ascii="Consolas" w:hAnsi="Consolas" w:cs="Consolas"/>
          <w:color w:val="1E1E1E"/>
          <w:lang w:val="ru-RU"/>
        </w:rPr>
        <w:t xml:space="preserve">] == </w:t>
      </w:r>
      <w:r w:rsidRPr="00515005">
        <w:rPr>
          <w:rFonts w:ascii="Consolas" w:hAnsi="Consolas" w:cs="Consolas"/>
          <w:color w:val="A31515"/>
          <w:lang w:val="ru-RU"/>
        </w:rPr>
        <w:t>'</w:t>
      </w:r>
      <w:r>
        <w:rPr>
          <w:rFonts w:ascii="Consolas" w:hAnsi="Consolas" w:cs="Consolas"/>
          <w:color w:val="A31515"/>
        </w:rPr>
        <w:t>EXIT</w:t>
      </w:r>
      <w:r w:rsidRPr="00515005">
        <w:rPr>
          <w:rFonts w:ascii="Consolas" w:hAnsi="Consolas" w:cs="Consolas"/>
          <w:color w:val="A31515"/>
          <w:lang w:val="ru-RU"/>
        </w:rPr>
        <w:t>'</w:t>
      </w:r>
      <w:r w:rsidRPr="00515005">
        <w:rPr>
          <w:rFonts w:ascii="Consolas" w:hAnsi="Consolas" w:cs="Consolas"/>
          <w:color w:val="1E1E1E"/>
          <w:lang w:val="ru-RU"/>
        </w:rPr>
        <w:t>:</w:t>
      </w:r>
    </w:p>
    <w:p w14:paraId="3E7207E9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    </w:t>
      </w:r>
      <w:r w:rsidRPr="00515005">
        <w:rPr>
          <w:rFonts w:ascii="Consolas" w:hAnsi="Consolas" w:cs="Consolas"/>
          <w:color w:val="008000"/>
          <w:lang w:val="ru-RU"/>
        </w:rPr>
        <w:t xml:space="preserve"># </w:t>
      </w:r>
      <w:r>
        <w:rPr>
          <w:rFonts w:ascii="Consolas" w:hAnsi="Consolas" w:cs="Consolas"/>
          <w:color w:val="008000"/>
        </w:rPr>
        <w:t>EXIT</w:t>
      </w:r>
      <w:r w:rsidRPr="00515005">
        <w:rPr>
          <w:rFonts w:ascii="Consolas" w:hAnsi="Consolas" w:cs="Consolas"/>
          <w:color w:val="008000"/>
          <w:lang w:val="ru-RU"/>
        </w:rPr>
        <w:t>: признак завершения работы макроса</w:t>
      </w:r>
    </w:p>
    <w:p w14:paraId="37A659AD" w14:textId="77777777" w:rsidR="00DE625F" w:rsidRDefault="00515005">
      <w:pPr>
        <w:shd w:val="clear" w:color="auto" w:fill="F7F7F7"/>
        <w:spacing w:after="0"/>
      </w:pPr>
      <w:r w:rsidRPr="00515005">
        <w:rPr>
          <w:rFonts w:ascii="Consolas" w:hAnsi="Consolas" w:cs="Consolas"/>
          <w:color w:val="1E1E1E"/>
          <w:lang w:val="ru-RU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 xml:space="preserve">'    </w:t>
      </w:r>
      <w:r>
        <w:rPr>
          <w:rFonts w:ascii="Consolas" w:hAnsi="Consolas" w:cs="Consolas"/>
          <w:color w:val="A31515"/>
        </w:rPr>
        <w:t>EXIT: аяқталды'</w:t>
      </w:r>
      <w:r>
        <w:rPr>
          <w:rFonts w:ascii="Consolas" w:hAnsi="Consolas" w:cs="Consolas"/>
          <w:color w:val="1E1E1E"/>
        </w:rPr>
        <w:t>)</w:t>
      </w:r>
    </w:p>
    <w:p w14:paraId="03CB0822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color w:val="1E1E1E"/>
        </w:rPr>
        <w:t>:</w:t>
      </w:r>
    </w:p>
    <w:p w14:paraId="1F03C25E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color w:val="1E1E1E"/>
        </w:rPr>
        <w:t xml:space="preserve">        </w:t>
      </w:r>
      <w:r w:rsidRPr="00515005">
        <w:rPr>
          <w:rFonts w:ascii="Consolas" w:hAnsi="Consolas" w:cs="Consolas"/>
          <w:color w:val="008000"/>
          <w:lang w:val="ru-RU"/>
        </w:rPr>
        <w:t># Неизвестная команда: защита от ошибок ввода</w:t>
      </w:r>
    </w:p>
    <w:p w14:paraId="6E444499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'    Белгісіз команда:'</w:t>
      </w:r>
      <w:r w:rsidRPr="00515005">
        <w:rPr>
          <w:rFonts w:ascii="Consolas" w:hAnsi="Consolas" w:cs="Consolas"/>
          <w:color w:val="1E1E1E"/>
          <w:lang w:val="ru-RU"/>
        </w:rPr>
        <w:t>, м)</w:t>
      </w:r>
    </w:p>
    <w:p w14:paraId="4C08811D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7D4E2626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3A1A803C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'1) Командалар жүйесі:'</w:t>
      </w:r>
      <w:r w:rsidRPr="00515005">
        <w:rPr>
          <w:rFonts w:ascii="Consolas" w:hAnsi="Consolas" w:cs="Consolas"/>
          <w:color w:val="1E1E1E"/>
          <w:lang w:val="ru-RU"/>
        </w:rPr>
        <w:t>)</w:t>
      </w:r>
    </w:p>
    <w:p w14:paraId="25B63E2A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Подаём команды по одной, как пользователь вводил бы их с клавиатуры</w:t>
      </w:r>
    </w:p>
    <w:p w14:paraId="5B7B85DB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color w:val="1E1E1E"/>
        </w:rPr>
        <w:t xml:space="preserve"> м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color w:val="1E1E1E"/>
        </w:rPr>
        <w:t xml:space="preserve"> [</w:t>
      </w:r>
      <w:r>
        <w:rPr>
          <w:rFonts w:ascii="Consolas" w:hAnsi="Consolas" w:cs="Consolas"/>
          <w:color w:val="A31515"/>
        </w:rPr>
        <w:t>'ADD 25'</w:t>
      </w:r>
      <w:r>
        <w:rPr>
          <w:rFonts w:ascii="Consolas" w:hAnsi="Consolas" w:cs="Consolas"/>
          <w:color w:val="1E1E1E"/>
        </w:rPr>
        <w:t xml:space="preserve">, </w:t>
      </w:r>
      <w:r>
        <w:rPr>
          <w:rFonts w:ascii="Consolas" w:hAnsi="Consolas" w:cs="Consolas"/>
          <w:color w:val="A31515"/>
        </w:rPr>
        <w:t xml:space="preserve">'ADD </w:t>
      </w:r>
      <w:r>
        <w:rPr>
          <w:rFonts w:ascii="Consolas" w:hAnsi="Consolas" w:cs="Consolas"/>
          <w:color w:val="A31515"/>
        </w:rPr>
        <w:t>40'</w:t>
      </w:r>
      <w:r>
        <w:rPr>
          <w:rFonts w:ascii="Consolas" w:hAnsi="Consolas" w:cs="Consolas"/>
          <w:color w:val="1E1E1E"/>
        </w:rPr>
        <w:t xml:space="preserve">, </w:t>
      </w:r>
      <w:r>
        <w:rPr>
          <w:rFonts w:ascii="Consolas" w:hAnsi="Consolas" w:cs="Consolas"/>
          <w:color w:val="A31515"/>
        </w:rPr>
        <w:t>'SHOW'</w:t>
      </w:r>
      <w:r>
        <w:rPr>
          <w:rFonts w:ascii="Consolas" w:hAnsi="Consolas" w:cs="Consolas"/>
          <w:color w:val="1E1E1E"/>
        </w:rPr>
        <w:t xml:space="preserve">, </w:t>
      </w:r>
      <w:r>
        <w:rPr>
          <w:rFonts w:ascii="Consolas" w:hAnsi="Consolas" w:cs="Consolas"/>
          <w:color w:val="A31515"/>
        </w:rPr>
        <w:t>'DELETE 25'</w:t>
      </w:r>
      <w:r>
        <w:rPr>
          <w:rFonts w:ascii="Consolas" w:hAnsi="Consolas" w:cs="Consolas"/>
          <w:color w:val="1E1E1E"/>
        </w:rPr>
        <w:t xml:space="preserve">, </w:t>
      </w:r>
      <w:r>
        <w:rPr>
          <w:rFonts w:ascii="Consolas" w:hAnsi="Consolas" w:cs="Consolas"/>
          <w:color w:val="A31515"/>
        </w:rPr>
        <w:t>'SHOW'</w:t>
      </w:r>
      <w:r>
        <w:rPr>
          <w:rFonts w:ascii="Consolas" w:hAnsi="Consolas" w:cs="Consolas"/>
          <w:color w:val="1E1E1E"/>
        </w:rPr>
        <w:t xml:space="preserve">, </w:t>
      </w:r>
      <w:r>
        <w:rPr>
          <w:rFonts w:ascii="Consolas" w:hAnsi="Consolas" w:cs="Consolas"/>
          <w:color w:val="A31515"/>
        </w:rPr>
        <w:t>'CLEAR'</w:t>
      </w:r>
      <w:r>
        <w:rPr>
          <w:rFonts w:ascii="Consolas" w:hAnsi="Consolas" w:cs="Consolas"/>
          <w:color w:val="1E1E1E"/>
        </w:rPr>
        <w:t xml:space="preserve">, </w:t>
      </w:r>
      <w:r>
        <w:rPr>
          <w:rFonts w:ascii="Consolas" w:hAnsi="Consolas" w:cs="Consolas"/>
          <w:color w:val="A31515"/>
        </w:rPr>
        <w:t>'SHOW'</w:t>
      </w:r>
      <w:r>
        <w:rPr>
          <w:rFonts w:ascii="Consolas" w:hAnsi="Consolas" w:cs="Consolas"/>
          <w:color w:val="1E1E1E"/>
        </w:rPr>
        <w:t xml:space="preserve">, </w:t>
      </w:r>
      <w:r>
        <w:rPr>
          <w:rFonts w:ascii="Consolas" w:hAnsi="Consolas" w:cs="Consolas"/>
          <w:color w:val="A31515"/>
        </w:rPr>
        <w:t>'EXIT'</w:t>
      </w:r>
      <w:r>
        <w:rPr>
          <w:rFonts w:ascii="Consolas" w:hAnsi="Consolas" w:cs="Consolas"/>
          <w:color w:val="1E1E1E"/>
        </w:rPr>
        <w:t>]:</w:t>
      </w:r>
    </w:p>
    <w:p w14:paraId="2CCB1008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color w:val="1E1E1E"/>
        </w:rPr>
        <w:t xml:space="preserve">    </w:t>
      </w:r>
      <w:r w:rsidRPr="00515005">
        <w:rPr>
          <w:rFonts w:ascii="Consolas" w:hAnsi="Consolas" w:cs="Consolas"/>
          <w:color w:val="1E1E1E"/>
          <w:lang w:val="ru-RU"/>
        </w:rPr>
        <w:t>команда(м)</w:t>
      </w:r>
    </w:p>
    <w:p w14:paraId="0532C4D9" w14:textId="77777777" w:rsidR="00DE625F" w:rsidRPr="00515005" w:rsidRDefault="00515005">
      <w:pPr>
        <w:shd w:val="clear" w:color="auto" w:fill="EFF6FF"/>
        <w:spacing w:before="80" w:after="0"/>
        <w:rPr>
          <w:lang w:val="ru-RU"/>
        </w:rPr>
      </w:pPr>
      <w:r w:rsidRPr="00515005">
        <w:rPr>
          <w:rFonts w:ascii="Calibri" w:hAnsi="Calibri" w:cs="Calibri"/>
          <w:b/>
          <w:color w:val="1E1E1E"/>
          <w:lang w:val="ru-RU"/>
        </w:rPr>
        <w:t>Орындау нәтижесі:</w:t>
      </w:r>
    </w:p>
    <w:p w14:paraId="07B66651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>1) Командалар жүйесі:</w:t>
      </w:r>
    </w:p>
    <w:p w14:paraId="7B7FEEB7" w14:textId="77777777" w:rsidR="00DE625F" w:rsidRDefault="00515005">
      <w:pPr>
        <w:shd w:val="clear" w:color="auto" w:fill="EFF6FF"/>
        <w:spacing w:after="0"/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</w:t>
      </w:r>
      <w:r>
        <w:rPr>
          <w:rFonts w:ascii="Consolas" w:hAnsi="Consolas" w:cs="Consolas"/>
          <w:color w:val="1E1E1E"/>
          <w:sz w:val="20"/>
        </w:rPr>
        <w:t>ADD 25 -&gt; [25]</w:t>
      </w:r>
    </w:p>
    <w:p w14:paraId="75F5D2A5" w14:textId="77777777" w:rsidR="00DE625F" w:rsidRDefault="00515005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 xml:space="preserve">    ADD 40 -&gt; [25, 40]</w:t>
      </w:r>
    </w:p>
    <w:p w14:paraId="729F00FE" w14:textId="77777777" w:rsidR="00DE625F" w:rsidRDefault="00515005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 xml:space="preserve">    SHOW:</w:t>
      </w:r>
    </w:p>
    <w:p w14:paraId="58F6169E" w14:textId="77777777" w:rsidR="00DE625F" w:rsidRDefault="00515005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 xml:space="preserve">     25</w:t>
      </w:r>
    </w:p>
    <w:p w14:paraId="73CE9F76" w14:textId="77777777" w:rsidR="00DE625F" w:rsidRDefault="00515005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 xml:space="preserve">     40</w:t>
      </w:r>
    </w:p>
    <w:p w14:paraId="58C85991" w14:textId="77777777" w:rsidR="00DE625F" w:rsidRDefault="00515005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 xml:space="preserve">    DELETE 25 -&gt; [40]</w:t>
      </w:r>
    </w:p>
    <w:p w14:paraId="1920F881" w14:textId="77777777" w:rsidR="00DE625F" w:rsidRDefault="00515005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 xml:space="preserve">    SHOW:</w:t>
      </w:r>
    </w:p>
    <w:p w14:paraId="20EA24C3" w14:textId="77777777" w:rsidR="00DE625F" w:rsidRDefault="00515005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 xml:space="preserve">     40</w:t>
      </w:r>
    </w:p>
    <w:p w14:paraId="519113A5" w14:textId="77777777" w:rsidR="00DE625F" w:rsidRDefault="00515005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 xml:space="preserve">    CLEAR: тізім босатылды</w:t>
      </w:r>
    </w:p>
    <w:p w14:paraId="45AB93BB" w14:textId="77777777" w:rsidR="00DE625F" w:rsidRDefault="00515005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 xml:space="preserve">    SHOW:</w:t>
      </w:r>
    </w:p>
    <w:p w14:paraId="624F5143" w14:textId="77777777" w:rsidR="00DE625F" w:rsidRDefault="00515005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 xml:space="preserve">    EXIT: аяқталды</w:t>
      </w:r>
    </w:p>
    <w:p w14:paraId="17ED5980" w14:textId="77777777" w:rsidR="00DE625F" w:rsidRPr="00515005" w:rsidRDefault="00515005">
      <w:pPr>
        <w:shd w:val="clear" w:color="auto" w:fill="FFF9E0"/>
        <w:spacing w:after="0"/>
        <w:ind w:left="120"/>
        <w:rPr>
          <w:lang w:val="ru-RU"/>
        </w:rPr>
      </w:pPr>
      <w:r w:rsidRPr="00515005">
        <w:rPr>
          <w:rFonts w:ascii="Calibri" w:hAnsi="Calibri" w:cs="Calibri"/>
          <w:b/>
          <w:color w:val="1E1E1E"/>
          <w:lang w:val="ru-RU"/>
        </w:rPr>
        <w:t>Пояснение:</w:t>
      </w:r>
    </w:p>
    <w:p w14:paraId="078F3508" w14:textId="77777777" w:rsidR="00DE625F" w:rsidRPr="00515005" w:rsidRDefault="00515005">
      <w:pPr>
        <w:shd w:val="clear" w:color="auto" w:fill="FFF9E0"/>
        <w:spacing w:after="0"/>
        <w:ind w:left="120"/>
        <w:rPr>
          <w:lang w:val="ru-RU"/>
        </w:rPr>
      </w:pPr>
      <w:r w:rsidRPr="00515005">
        <w:rPr>
          <w:rFonts w:ascii="Calibri" w:hAnsi="Calibri" w:cs="Calibri"/>
          <w:color w:val="1E1E1E"/>
          <w:sz w:val="21"/>
          <w:lang w:val="ru-RU"/>
        </w:rPr>
        <w:t xml:space="preserve">Задание: организовать систему команд </w:t>
      </w:r>
      <w:r>
        <w:rPr>
          <w:rFonts w:ascii="Calibri" w:hAnsi="Calibri" w:cs="Calibri"/>
          <w:color w:val="1E1E1E"/>
          <w:sz w:val="21"/>
        </w:rPr>
        <w:t>ADD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, </w:t>
      </w:r>
      <w:r>
        <w:rPr>
          <w:rFonts w:ascii="Calibri" w:hAnsi="Calibri" w:cs="Calibri"/>
          <w:color w:val="1E1E1E"/>
          <w:sz w:val="21"/>
        </w:rPr>
        <w:t>DELETE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, </w:t>
      </w:r>
      <w:r>
        <w:rPr>
          <w:rFonts w:ascii="Calibri" w:hAnsi="Calibri" w:cs="Calibri"/>
          <w:color w:val="1E1E1E"/>
          <w:sz w:val="21"/>
        </w:rPr>
        <w:t>SHOW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, </w:t>
      </w:r>
      <w:r>
        <w:rPr>
          <w:rFonts w:ascii="Calibri" w:hAnsi="Calibri" w:cs="Calibri"/>
          <w:color w:val="1E1E1E"/>
          <w:sz w:val="21"/>
        </w:rPr>
        <w:t>CLEAR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, </w:t>
      </w:r>
      <w:r>
        <w:rPr>
          <w:rFonts w:ascii="Calibri" w:hAnsi="Calibri" w:cs="Calibri"/>
          <w:color w:val="1E1E1E"/>
          <w:sz w:val="21"/>
        </w:rPr>
        <w:t>EXIT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на примере </w:t>
      </w:r>
      <w:r>
        <w:rPr>
          <w:rFonts w:ascii="Calibri" w:hAnsi="Calibri" w:cs="Calibri"/>
          <w:color w:val="1E1E1E"/>
          <w:sz w:val="21"/>
        </w:rPr>
        <w:t>ADD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25, </w:t>
      </w:r>
      <w:r>
        <w:rPr>
          <w:rFonts w:ascii="Calibri" w:hAnsi="Calibri" w:cs="Calibri"/>
          <w:color w:val="1E1E1E"/>
          <w:sz w:val="21"/>
        </w:rPr>
        <w:t>ADD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40, </w:t>
      </w:r>
      <w:r>
        <w:rPr>
          <w:rFonts w:ascii="Calibri" w:hAnsi="Calibri" w:cs="Calibri"/>
          <w:color w:val="1E1E1E"/>
          <w:sz w:val="21"/>
        </w:rPr>
        <w:t>SHOW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(вывод 25 и 40).</w:t>
      </w:r>
    </w:p>
    <w:p w14:paraId="1BF229DB" w14:textId="77777777" w:rsidR="00DE625F" w:rsidRPr="00515005" w:rsidRDefault="00515005">
      <w:pPr>
        <w:shd w:val="clear" w:color="auto" w:fill="FFF9E0"/>
        <w:spacing w:after="0"/>
        <w:ind w:left="120"/>
        <w:rPr>
          <w:lang w:val="ru-RU"/>
        </w:rPr>
      </w:pPr>
      <w:r w:rsidRPr="00515005">
        <w:rPr>
          <w:rFonts w:ascii="Calibri" w:hAnsi="Calibri" w:cs="Calibri"/>
          <w:color w:val="1E1E1E"/>
          <w:sz w:val="21"/>
          <w:lang w:val="ru-RU"/>
        </w:rPr>
        <w:t xml:space="preserve">Код: функция команда(м) разбирает строку: </w:t>
      </w:r>
      <w:r>
        <w:rPr>
          <w:rFonts w:ascii="Calibri" w:hAnsi="Calibri" w:cs="Calibri"/>
          <w:color w:val="1E1E1E"/>
          <w:sz w:val="21"/>
        </w:rPr>
        <w:t>ADD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добавляет число в список, </w:t>
      </w:r>
      <w:r>
        <w:rPr>
          <w:rFonts w:ascii="Calibri" w:hAnsi="Calibri" w:cs="Calibri"/>
          <w:color w:val="1E1E1E"/>
          <w:sz w:val="21"/>
        </w:rPr>
        <w:t>DELETE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удаляет его, </w:t>
      </w:r>
      <w:r>
        <w:rPr>
          <w:rFonts w:ascii="Calibri" w:hAnsi="Calibri" w:cs="Calibri"/>
          <w:color w:val="1E1E1E"/>
          <w:sz w:val="21"/>
        </w:rPr>
        <w:t>SHOW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печатает столбиком, </w:t>
      </w:r>
      <w:r>
        <w:rPr>
          <w:rFonts w:ascii="Calibri" w:hAnsi="Calibri" w:cs="Calibri"/>
          <w:color w:val="1E1E1E"/>
          <w:sz w:val="21"/>
        </w:rPr>
        <w:t>CLEAR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очищает список, </w:t>
      </w:r>
      <w:r>
        <w:rPr>
          <w:rFonts w:ascii="Calibri" w:hAnsi="Calibri" w:cs="Calibri"/>
          <w:color w:val="1E1E1E"/>
          <w:sz w:val="21"/>
        </w:rPr>
        <w:t>EXIT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завершает. Все команды подаются последовательно.</w:t>
      </w:r>
    </w:p>
    <w:p w14:paraId="343C8802" w14:textId="77777777" w:rsidR="00DE625F" w:rsidRPr="00515005" w:rsidRDefault="00515005">
      <w:pPr>
        <w:shd w:val="clear" w:color="auto" w:fill="FFF9E0"/>
        <w:spacing w:after="0"/>
        <w:ind w:left="120"/>
        <w:rPr>
          <w:lang w:val="ru-RU"/>
        </w:rPr>
      </w:pPr>
      <w:r w:rsidRPr="00515005">
        <w:rPr>
          <w:rFonts w:ascii="Calibri" w:hAnsi="Calibri" w:cs="Calibri"/>
          <w:color w:val="1E1E1E"/>
          <w:sz w:val="21"/>
          <w:lang w:val="ru-RU"/>
        </w:rPr>
        <w:t xml:space="preserve">Суть: это простейшая макро-система на </w:t>
      </w:r>
      <w:r>
        <w:rPr>
          <w:rFonts w:ascii="Calibri" w:hAnsi="Calibri" w:cs="Calibri"/>
          <w:color w:val="1E1E1E"/>
          <w:sz w:val="21"/>
        </w:rPr>
        <w:t>Python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— команды обрабатываются одна за другой через общий диспетчер, как настоящий макро-язык: к</w:t>
      </w:r>
      <w:r w:rsidRPr="00515005">
        <w:rPr>
          <w:rFonts w:ascii="Calibri" w:hAnsi="Calibri" w:cs="Calibri"/>
          <w:color w:val="1E1E1E"/>
          <w:sz w:val="21"/>
          <w:lang w:val="ru-RU"/>
        </w:rPr>
        <w:t>аждый вызов — одно действие над данными.</w:t>
      </w:r>
    </w:p>
    <w:p w14:paraId="113A7937" w14:textId="77777777" w:rsidR="00DE625F" w:rsidRPr="00515005" w:rsidRDefault="00515005">
      <w:pPr>
        <w:spacing w:before="320" w:after="120"/>
        <w:rPr>
          <w:lang w:val="ru-RU"/>
        </w:rPr>
      </w:pPr>
      <w:r w:rsidRPr="00515005">
        <w:rPr>
          <w:rFonts w:ascii="Calibri" w:hAnsi="Calibri" w:cs="Calibri"/>
          <w:b/>
          <w:color w:val="1E1E1E"/>
          <w:sz w:val="26"/>
          <w:lang w:val="ru-RU"/>
        </w:rPr>
        <w:t>2-тапсырма. «Команданы жазып алу және қайта орындау»</w:t>
      </w:r>
    </w:p>
    <w:p w14:paraId="0B48E736" w14:textId="77777777" w:rsidR="00DE625F" w:rsidRDefault="00515005">
      <w:pPr>
        <w:spacing w:after="80"/>
      </w:pPr>
      <w:r>
        <w:rPr>
          <w:rFonts w:ascii="Calibri" w:hAnsi="Calibri" w:cs="Calibri"/>
          <w:b/>
          <w:color w:val="1E1E1E"/>
        </w:rPr>
        <w:lastRenderedPageBreak/>
        <w:t>Бағдарлама коды (Python):</w:t>
      </w:r>
    </w:p>
    <w:p w14:paraId="06DAA6E3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sys</w:t>
      </w:r>
    </w:p>
    <w:p w14:paraId="0D4102A6" w14:textId="77777777" w:rsidR="00DE625F" w:rsidRDefault="00DE625F">
      <w:pPr>
        <w:shd w:val="clear" w:color="auto" w:fill="F7F7F7"/>
        <w:spacing w:after="0"/>
      </w:pPr>
    </w:p>
    <w:p w14:paraId="120F45EB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sys.stdout.</w:t>
      </w:r>
      <w:r>
        <w:rPr>
          <w:rFonts w:ascii="Consolas" w:hAnsi="Consolas" w:cs="Consolas"/>
          <w:color w:val="7950E3"/>
        </w:rPr>
        <w:t>reconfigure</w:t>
      </w:r>
      <w:r>
        <w:rPr>
          <w:rFonts w:ascii="Consolas" w:hAnsi="Consolas" w:cs="Consolas"/>
          <w:color w:val="1E1E1E"/>
        </w:rPr>
        <w:t>(encoding=</w:t>
      </w:r>
      <w:r>
        <w:rPr>
          <w:rFonts w:ascii="Consolas" w:hAnsi="Consolas" w:cs="Consolas"/>
          <w:color w:val="A31515"/>
        </w:rPr>
        <w:t>'utf-8'</w:t>
      </w:r>
      <w:r>
        <w:rPr>
          <w:rFonts w:ascii="Consolas" w:hAnsi="Consolas" w:cs="Consolas"/>
          <w:color w:val="1E1E1E"/>
        </w:rPr>
        <w:t>)</w:t>
      </w:r>
    </w:p>
    <w:p w14:paraId="6EF9F0E8" w14:textId="77777777" w:rsidR="00DE625F" w:rsidRDefault="00DE625F">
      <w:pPr>
        <w:shd w:val="clear" w:color="auto" w:fill="F7F7F7"/>
        <w:spacing w:after="0"/>
      </w:pPr>
    </w:p>
    <w:p w14:paraId="059BD864" w14:textId="77777777" w:rsidR="00DE625F" w:rsidRDefault="00DE625F">
      <w:pPr>
        <w:shd w:val="clear" w:color="auto" w:fill="F7F7F7"/>
        <w:spacing w:after="0"/>
      </w:pPr>
    </w:p>
    <w:p w14:paraId="46C91B37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 xml:space="preserve"># </w:t>
      </w:r>
      <w:r w:rsidRPr="00515005">
        <w:rPr>
          <w:rFonts w:ascii="Consolas" w:hAnsi="Consolas" w:cs="Consolas"/>
          <w:color w:val="008000"/>
          <w:lang w:val="ru-RU"/>
        </w:rPr>
        <w:t>============================================================</w:t>
      </w:r>
    </w:p>
    <w:p w14:paraId="2C25F13C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18-2. Команданы жазып алу (макро-рекордер)</w:t>
      </w:r>
    </w:p>
    <w:p w14:paraId="46A465FC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Идея: пользователь выполняет команды, а программа ЗАПОМИНАЕТ</w:t>
      </w:r>
    </w:p>
    <w:p w14:paraId="2BE9508F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каждую из них в списке «тарих» (история). Потом одной командой</w:t>
      </w:r>
    </w:p>
    <w:p w14:paraId="30C459E3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все записанные дейст</w:t>
      </w:r>
      <w:r w:rsidRPr="00515005">
        <w:rPr>
          <w:rFonts w:ascii="Consolas" w:hAnsi="Consolas" w:cs="Consolas"/>
          <w:color w:val="008000"/>
          <w:lang w:val="ru-RU"/>
        </w:rPr>
        <w:t>вия можно выполнить заново — как в настоящем</w:t>
      </w:r>
    </w:p>
    <w:p w14:paraId="77B92E6E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макро-рекордере (запись → воспроизведение).</w:t>
      </w:r>
    </w:p>
    <w:p w14:paraId="1637316B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============================================================</w:t>
      </w:r>
    </w:p>
    <w:p w14:paraId="5E6F884C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77CCAED0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сандар = []   </w:t>
      </w:r>
      <w:r w:rsidRPr="00515005">
        <w:rPr>
          <w:rFonts w:ascii="Consolas" w:hAnsi="Consolas" w:cs="Consolas"/>
          <w:color w:val="008000"/>
          <w:lang w:val="ru-RU"/>
        </w:rPr>
        <w:t># рабочий список (данные макроса)</w:t>
      </w:r>
    </w:p>
    <w:p w14:paraId="025B4E4A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тарих = []    </w:t>
      </w:r>
      <w:r w:rsidRPr="00515005">
        <w:rPr>
          <w:rFonts w:ascii="Consolas" w:hAnsi="Consolas" w:cs="Consolas"/>
          <w:color w:val="008000"/>
          <w:lang w:val="ru-RU"/>
        </w:rPr>
        <w:t xml:space="preserve"># список записанных команд </w:t>
      </w:r>
      <w:r w:rsidRPr="00515005">
        <w:rPr>
          <w:rFonts w:ascii="Consolas" w:hAnsi="Consolas" w:cs="Consolas"/>
          <w:color w:val="008000"/>
          <w:lang w:val="ru-RU"/>
        </w:rPr>
        <w:t>(журнал рекордера)</w:t>
      </w:r>
    </w:p>
    <w:p w14:paraId="03D70F94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6C7D5810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1FA85098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def</w:t>
      </w:r>
      <w:r w:rsidRPr="00515005">
        <w:rPr>
          <w:rFonts w:ascii="Consolas" w:hAnsi="Consolas" w:cs="Consolas"/>
          <w:color w:val="1E1E1E"/>
          <w:lang w:val="ru-RU"/>
        </w:rPr>
        <w:t xml:space="preserve"> орындау(м):</w:t>
      </w:r>
    </w:p>
    <w:p w14:paraId="1728AC6A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 w:rsidRPr="00515005">
        <w:rPr>
          <w:rFonts w:ascii="Consolas" w:hAnsi="Consolas" w:cs="Consolas"/>
          <w:color w:val="008000"/>
          <w:lang w:val="ru-RU"/>
        </w:rPr>
        <w:t># Одна функция исполняет любую команду из журнала</w:t>
      </w:r>
    </w:p>
    <w:p w14:paraId="0E6B2625" w14:textId="77777777" w:rsidR="00DE625F" w:rsidRDefault="00515005">
      <w:pPr>
        <w:shd w:val="clear" w:color="auto" w:fill="F7F7F7"/>
        <w:spacing w:after="0"/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>
        <w:rPr>
          <w:rFonts w:ascii="Consolas" w:hAnsi="Consolas" w:cs="Consolas"/>
          <w:color w:val="1E1E1E"/>
        </w:rPr>
        <w:t>parts = м.</w:t>
      </w:r>
      <w:r>
        <w:rPr>
          <w:rFonts w:ascii="Consolas" w:hAnsi="Consolas" w:cs="Consolas"/>
          <w:color w:val="7950E3"/>
        </w:rPr>
        <w:t>upper</w:t>
      </w:r>
      <w:r>
        <w:rPr>
          <w:rFonts w:ascii="Consolas" w:hAnsi="Consolas" w:cs="Consolas"/>
          <w:color w:val="1E1E1E"/>
        </w:rPr>
        <w:t>().</w:t>
      </w:r>
      <w:r>
        <w:rPr>
          <w:rFonts w:ascii="Consolas" w:hAnsi="Consolas" w:cs="Consolas"/>
          <w:color w:val="7950E3"/>
        </w:rPr>
        <w:t>split</w:t>
      </w:r>
      <w:r>
        <w:rPr>
          <w:rFonts w:ascii="Consolas" w:hAnsi="Consolas" w:cs="Consolas"/>
          <w:color w:val="1E1E1E"/>
        </w:rPr>
        <w:t>()</w:t>
      </w:r>
    </w:p>
    <w:p w14:paraId="3FA2FF6E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color w:val="1E1E1E"/>
        </w:rPr>
        <w:t xml:space="preserve"> parts[</w:t>
      </w:r>
      <w:r>
        <w:rPr>
          <w:rFonts w:ascii="Consolas" w:hAnsi="Consolas" w:cs="Consolas"/>
          <w:color w:val="098000"/>
        </w:rPr>
        <w:t>0</w:t>
      </w:r>
      <w:r>
        <w:rPr>
          <w:rFonts w:ascii="Consolas" w:hAnsi="Consolas" w:cs="Consolas"/>
          <w:color w:val="1E1E1E"/>
        </w:rPr>
        <w:t xml:space="preserve">] == </w:t>
      </w:r>
      <w:r>
        <w:rPr>
          <w:rFonts w:ascii="Consolas" w:hAnsi="Consolas" w:cs="Consolas"/>
          <w:color w:val="A31515"/>
        </w:rPr>
        <w:t>'ADD'</w:t>
      </w:r>
      <w:r>
        <w:rPr>
          <w:rFonts w:ascii="Consolas" w:hAnsi="Consolas" w:cs="Consolas"/>
          <w:color w:val="1E1E1E"/>
        </w:rPr>
        <w:t>:</w:t>
      </w:r>
    </w:p>
    <w:p w14:paraId="6B2DFC52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color w:val="1E1E1E"/>
        </w:rPr>
        <w:t xml:space="preserve">        </w:t>
      </w:r>
      <w:r w:rsidRPr="00515005">
        <w:rPr>
          <w:rFonts w:ascii="Consolas" w:hAnsi="Consolas" w:cs="Consolas"/>
          <w:color w:val="1E1E1E"/>
          <w:lang w:val="ru-RU"/>
        </w:rPr>
        <w:t>сандар.</w:t>
      </w:r>
      <w:r>
        <w:rPr>
          <w:rFonts w:ascii="Consolas" w:hAnsi="Consolas" w:cs="Consolas"/>
          <w:color w:val="7950E3"/>
        </w:rPr>
        <w:t>append</w:t>
      </w:r>
      <w:r w:rsidRPr="00515005">
        <w:rPr>
          <w:rFonts w:ascii="Consolas" w:hAnsi="Consolas" w:cs="Consolas"/>
          <w:color w:val="1E1E1E"/>
          <w:lang w:val="ru-RU"/>
        </w:rPr>
        <w:t>(</w:t>
      </w:r>
      <w:r>
        <w:rPr>
          <w:rFonts w:ascii="Consolas" w:hAnsi="Consolas" w:cs="Consolas"/>
          <w:b/>
          <w:color w:val="AF00DB"/>
        </w:rPr>
        <w:t>int</w:t>
      </w:r>
      <w:r w:rsidRPr="00515005">
        <w:rPr>
          <w:rFonts w:ascii="Consolas" w:hAnsi="Consolas" w:cs="Consolas"/>
          <w:color w:val="1E1E1E"/>
          <w:lang w:val="ru-RU"/>
        </w:rPr>
        <w:t>(</w:t>
      </w:r>
      <w:r>
        <w:rPr>
          <w:rFonts w:ascii="Consolas" w:hAnsi="Consolas" w:cs="Consolas"/>
          <w:color w:val="1E1E1E"/>
        </w:rPr>
        <w:t>parts</w:t>
      </w:r>
      <w:r w:rsidRPr="00515005">
        <w:rPr>
          <w:rFonts w:ascii="Consolas" w:hAnsi="Consolas" w:cs="Consolas"/>
          <w:color w:val="1E1E1E"/>
          <w:lang w:val="ru-RU"/>
        </w:rPr>
        <w:t>[</w:t>
      </w:r>
      <w:r w:rsidRPr="00515005">
        <w:rPr>
          <w:rFonts w:ascii="Consolas" w:hAnsi="Consolas" w:cs="Consolas"/>
          <w:color w:val="098000"/>
          <w:lang w:val="ru-RU"/>
        </w:rPr>
        <w:t>1</w:t>
      </w:r>
      <w:r w:rsidRPr="00515005">
        <w:rPr>
          <w:rFonts w:ascii="Consolas" w:hAnsi="Consolas" w:cs="Consolas"/>
          <w:color w:val="1E1E1E"/>
          <w:lang w:val="ru-RU"/>
        </w:rPr>
        <w:t xml:space="preserve">]))          </w:t>
      </w:r>
      <w:r w:rsidRPr="00515005">
        <w:rPr>
          <w:rFonts w:ascii="Consolas" w:hAnsi="Consolas" w:cs="Consolas"/>
          <w:color w:val="008000"/>
          <w:lang w:val="ru-RU"/>
        </w:rPr>
        <w:t># добавить число</w:t>
      </w:r>
    </w:p>
    <w:p w14:paraId="5E35BC11" w14:textId="77777777" w:rsidR="00DE625F" w:rsidRDefault="00515005">
      <w:pPr>
        <w:shd w:val="clear" w:color="auto" w:fill="F7F7F7"/>
        <w:spacing w:after="0"/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color w:val="1E1E1E"/>
        </w:rPr>
        <w:t xml:space="preserve"> parts[</w:t>
      </w:r>
      <w:r>
        <w:rPr>
          <w:rFonts w:ascii="Consolas" w:hAnsi="Consolas" w:cs="Consolas"/>
          <w:color w:val="098000"/>
        </w:rPr>
        <w:t>0</w:t>
      </w:r>
      <w:r>
        <w:rPr>
          <w:rFonts w:ascii="Consolas" w:hAnsi="Consolas" w:cs="Consolas"/>
          <w:color w:val="1E1E1E"/>
        </w:rPr>
        <w:t xml:space="preserve">] == </w:t>
      </w:r>
      <w:r>
        <w:rPr>
          <w:rFonts w:ascii="Consolas" w:hAnsi="Consolas" w:cs="Consolas"/>
          <w:color w:val="A31515"/>
        </w:rPr>
        <w:t>'DELETE'</w:t>
      </w:r>
      <w:r>
        <w:rPr>
          <w:rFonts w:ascii="Consolas" w:hAnsi="Consolas" w:cs="Consolas"/>
          <w:color w:val="1E1E1E"/>
        </w:rPr>
        <w:t>:</w:t>
      </w:r>
    </w:p>
    <w:p w14:paraId="4E7CAFC4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1E1E1E"/>
        </w:rPr>
        <w:t>parts[</w:t>
      </w:r>
      <w:r>
        <w:rPr>
          <w:rFonts w:ascii="Consolas" w:hAnsi="Consolas" w:cs="Consolas"/>
          <w:color w:val="098000"/>
        </w:rPr>
        <w:t>1</w:t>
      </w:r>
      <w:r>
        <w:rPr>
          <w:rFonts w:ascii="Consolas" w:hAnsi="Consolas" w:cs="Consolas"/>
          <w:color w:val="1E1E1E"/>
        </w:rPr>
        <w:t xml:space="preserve">])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color w:val="1E1E1E"/>
        </w:rPr>
        <w:t xml:space="preserve"> сандар:</w:t>
      </w:r>
    </w:p>
    <w:p w14:paraId="206FD902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color w:val="1E1E1E"/>
        </w:rPr>
        <w:t xml:space="preserve">            </w:t>
      </w:r>
      <w:r w:rsidRPr="00515005">
        <w:rPr>
          <w:rFonts w:ascii="Consolas" w:hAnsi="Consolas" w:cs="Consolas"/>
          <w:color w:val="1E1E1E"/>
          <w:lang w:val="ru-RU"/>
        </w:rPr>
        <w:t>сандар.</w:t>
      </w:r>
      <w:r>
        <w:rPr>
          <w:rFonts w:ascii="Consolas" w:hAnsi="Consolas" w:cs="Consolas"/>
          <w:color w:val="7950E3"/>
        </w:rPr>
        <w:t>remove</w:t>
      </w:r>
      <w:r w:rsidRPr="00515005">
        <w:rPr>
          <w:rFonts w:ascii="Consolas" w:hAnsi="Consolas" w:cs="Consolas"/>
          <w:color w:val="1E1E1E"/>
          <w:lang w:val="ru-RU"/>
        </w:rPr>
        <w:t>(</w:t>
      </w:r>
      <w:r>
        <w:rPr>
          <w:rFonts w:ascii="Consolas" w:hAnsi="Consolas" w:cs="Consolas"/>
          <w:b/>
          <w:color w:val="AF00DB"/>
        </w:rPr>
        <w:t>int</w:t>
      </w:r>
      <w:r w:rsidRPr="00515005">
        <w:rPr>
          <w:rFonts w:ascii="Consolas" w:hAnsi="Consolas" w:cs="Consolas"/>
          <w:color w:val="1E1E1E"/>
          <w:lang w:val="ru-RU"/>
        </w:rPr>
        <w:t>(</w:t>
      </w:r>
      <w:r>
        <w:rPr>
          <w:rFonts w:ascii="Consolas" w:hAnsi="Consolas" w:cs="Consolas"/>
          <w:color w:val="1E1E1E"/>
        </w:rPr>
        <w:t>parts</w:t>
      </w:r>
      <w:r w:rsidRPr="00515005">
        <w:rPr>
          <w:rFonts w:ascii="Consolas" w:hAnsi="Consolas" w:cs="Consolas"/>
          <w:color w:val="1E1E1E"/>
          <w:lang w:val="ru-RU"/>
        </w:rPr>
        <w:t>[</w:t>
      </w:r>
      <w:r w:rsidRPr="00515005">
        <w:rPr>
          <w:rFonts w:ascii="Consolas" w:hAnsi="Consolas" w:cs="Consolas"/>
          <w:color w:val="098000"/>
          <w:lang w:val="ru-RU"/>
        </w:rPr>
        <w:t>1</w:t>
      </w:r>
      <w:r w:rsidRPr="00515005">
        <w:rPr>
          <w:rFonts w:ascii="Consolas" w:hAnsi="Consolas" w:cs="Consolas"/>
          <w:color w:val="1E1E1E"/>
          <w:lang w:val="ru-RU"/>
        </w:rPr>
        <w:t xml:space="preserve">]))      </w:t>
      </w:r>
      <w:r w:rsidRPr="00515005">
        <w:rPr>
          <w:rFonts w:ascii="Consolas" w:hAnsi="Consolas" w:cs="Consolas"/>
          <w:color w:val="008000"/>
          <w:lang w:val="ru-RU"/>
        </w:rPr>
        <w:t># удалить число</w:t>
      </w:r>
    </w:p>
    <w:p w14:paraId="7DE4DD4B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>
        <w:rPr>
          <w:rFonts w:ascii="Consolas" w:hAnsi="Consolas" w:cs="Consolas"/>
          <w:b/>
          <w:color w:val="AF00DB"/>
        </w:rPr>
        <w:t>elif</w:t>
      </w:r>
      <w:r w:rsidRPr="00515005">
        <w:rPr>
          <w:rFonts w:ascii="Consolas" w:hAnsi="Consolas" w:cs="Consolas"/>
          <w:color w:val="1E1E1E"/>
          <w:lang w:val="ru-RU"/>
        </w:rPr>
        <w:t xml:space="preserve"> </w:t>
      </w:r>
      <w:r>
        <w:rPr>
          <w:rFonts w:ascii="Consolas" w:hAnsi="Consolas" w:cs="Consolas"/>
          <w:color w:val="1E1E1E"/>
        </w:rPr>
        <w:t>parts</w:t>
      </w:r>
      <w:r w:rsidRPr="00515005">
        <w:rPr>
          <w:rFonts w:ascii="Consolas" w:hAnsi="Consolas" w:cs="Consolas"/>
          <w:color w:val="1E1E1E"/>
          <w:lang w:val="ru-RU"/>
        </w:rPr>
        <w:t>[</w:t>
      </w:r>
      <w:r w:rsidRPr="00515005">
        <w:rPr>
          <w:rFonts w:ascii="Consolas" w:hAnsi="Consolas" w:cs="Consolas"/>
          <w:color w:val="098000"/>
          <w:lang w:val="ru-RU"/>
        </w:rPr>
        <w:t>0</w:t>
      </w:r>
      <w:r w:rsidRPr="00515005">
        <w:rPr>
          <w:rFonts w:ascii="Consolas" w:hAnsi="Consolas" w:cs="Consolas"/>
          <w:color w:val="1E1E1E"/>
          <w:lang w:val="ru-RU"/>
        </w:rPr>
        <w:t xml:space="preserve">] == </w:t>
      </w:r>
      <w:r w:rsidRPr="00515005">
        <w:rPr>
          <w:rFonts w:ascii="Consolas" w:hAnsi="Consolas" w:cs="Consolas"/>
          <w:color w:val="A31515"/>
          <w:lang w:val="ru-RU"/>
        </w:rPr>
        <w:t>'</w:t>
      </w:r>
      <w:r>
        <w:rPr>
          <w:rFonts w:ascii="Consolas" w:hAnsi="Consolas" w:cs="Consolas"/>
          <w:color w:val="A31515"/>
        </w:rPr>
        <w:t>SHOW</w:t>
      </w:r>
      <w:r w:rsidRPr="00515005">
        <w:rPr>
          <w:rFonts w:ascii="Consolas" w:hAnsi="Consolas" w:cs="Consolas"/>
          <w:color w:val="A31515"/>
          <w:lang w:val="ru-RU"/>
        </w:rPr>
        <w:t>'</w:t>
      </w:r>
      <w:r w:rsidRPr="00515005">
        <w:rPr>
          <w:rFonts w:ascii="Consolas" w:hAnsi="Consolas" w:cs="Consolas"/>
          <w:color w:val="1E1E1E"/>
          <w:lang w:val="ru-RU"/>
        </w:rPr>
        <w:t>:</w:t>
      </w:r>
    </w:p>
    <w:p w14:paraId="500A6F98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'    '</w:t>
      </w:r>
      <w:r w:rsidRPr="00515005">
        <w:rPr>
          <w:rFonts w:ascii="Consolas" w:hAnsi="Consolas" w:cs="Consolas"/>
          <w:color w:val="1E1E1E"/>
          <w:lang w:val="ru-RU"/>
        </w:rPr>
        <w:t xml:space="preserve"> + </w:t>
      </w:r>
      <w:r>
        <w:rPr>
          <w:rFonts w:ascii="Consolas" w:hAnsi="Consolas" w:cs="Consolas"/>
          <w:b/>
          <w:color w:val="AF00DB"/>
        </w:rPr>
        <w:t>str</w:t>
      </w:r>
      <w:r w:rsidRPr="00515005">
        <w:rPr>
          <w:rFonts w:ascii="Consolas" w:hAnsi="Consolas" w:cs="Consolas"/>
          <w:color w:val="1E1E1E"/>
          <w:lang w:val="ru-RU"/>
        </w:rPr>
        <w:t xml:space="preserve">(сандар))           </w:t>
      </w:r>
      <w:r w:rsidRPr="00515005">
        <w:rPr>
          <w:rFonts w:ascii="Consolas" w:hAnsi="Consolas" w:cs="Consolas"/>
          <w:color w:val="008000"/>
          <w:lang w:val="ru-RU"/>
        </w:rPr>
        <w:t># показать список</w:t>
      </w:r>
    </w:p>
    <w:p w14:paraId="3B68030B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20499B42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42D5F9C9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'2) Команданы жазып алу:'</w:t>
      </w:r>
      <w:r w:rsidRPr="00515005">
        <w:rPr>
          <w:rFonts w:ascii="Consolas" w:hAnsi="Consolas" w:cs="Consolas"/>
          <w:color w:val="1E1E1E"/>
          <w:lang w:val="ru-RU"/>
        </w:rPr>
        <w:t>)</w:t>
      </w:r>
    </w:p>
    <w:p w14:paraId="25DC6073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126CD9BF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 xml:space="preserve"># ---- 1-проход: выполняем команды И </w:t>
      </w:r>
      <w:r w:rsidRPr="00515005">
        <w:rPr>
          <w:rFonts w:ascii="Consolas" w:hAnsi="Consolas" w:cs="Consolas"/>
          <w:color w:val="008000"/>
          <w:lang w:val="ru-RU"/>
        </w:rPr>
        <w:t>записываем их в журнал ----</w:t>
      </w:r>
    </w:p>
    <w:p w14:paraId="74EA302D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color w:val="1E1E1E"/>
        </w:rPr>
        <w:t xml:space="preserve"> м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color w:val="1E1E1E"/>
        </w:rPr>
        <w:t xml:space="preserve"> [</w:t>
      </w:r>
      <w:r>
        <w:rPr>
          <w:rFonts w:ascii="Consolas" w:hAnsi="Consolas" w:cs="Consolas"/>
          <w:color w:val="A31515"/>
        </w:rPr>
        <w:t>'ADD 10'</w:t>
      </w:r>
      <w:r>
        <w:rPr>
          <w:rFonts w:ascii="Consolas" w:hAnsi="Consolas" w:cs="Consolas"/>
          <w:color w:val="1E1E1E"/>
        </w:rPr>
        <w:t xml:space="preserve">, </w:t>
      </w:r>
      <w:r>
        <w:rPr>
          <w:rFonts w:ascii="Consolas" w:hAnsi="Consolas" w:cs="Consolas"/>
          <w:color w:val="A31515"/>
        </w:rPr>
        <w:t>'ADD 20'</w:t>
      </w:r>
      <w:r>
        <w:rPr>
          <w:rFonts w:ascii="Consolas" w:hAnsi="Consolas" w:cs="Consolas"/>
          <w:color w:val="1E1E1E"/>
        </w:rPr>
        <w:t xml:space="preserve">, </w:t>
      </w:r>
      <w:r>
        <w:rPr>
          <w:rFonts w:ascii="Consolas" w:hAnsi="Consolas" w:cs="Consolas"/>
          <w:color w:val="A31515"/>
        </w:rPr>
        <w:t>'DELETE 10'</w:t>
      </w:r>
      <w:r>
        <w:rPr>
          <w:rFonts w:ascii="Consolas" w:hAnsi="Consolas" w:cs="Consolas"/>
          <w:color w:val="1E1E1E"/>
        </w:rPr>
        <w:t xml:space="preserve">, </w:t>
      </w:r>
      <w:r>
        <w:rPr>
          <w:rFonts w:ascii="Consolas" w:hAnsi="Consolas" w:cs="Consolas"/>
          <w:color w:val="A31515"/>
        </w:rPr>
        <w:t>'SHOW'</w:t>
      </w:r>
      <w:r>
        <w:rPr>
          <w:rFonts w:ascii="Consolas" w:hAnsi="Consolas" w:cs="Consolas"/>
          <w:color w:val="1E1E1E"/>
        </w:rPr>
        <w:t>]:</w:t>
      </w:r>
    </w:p>
    <w:p w14:paraId="57472C9A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color w:val="1E1E1E"/>
        </w:rPr>
        <w:t xml:space="preserve">    </w:t>
      </w:r>
      <w:r w:rsidRPr="00515005">
        <w:rPr>
          <w:rFonts w:ascii="Consolas" w:hAnsi="Consolas" w:cs="Consolas"/>
          <w:color w:val="1E1E1E"/>
          <w:lang w:val="ru-RU"/>
        </w:rPr>
        <w:t>тарих.</w:t>
      </w:r>
      <w:r>
        <w:rPr>
          <w:rFonts w:ascii="Consolas" w:hAnsi="Consolas" w:cs="Consolas"/>
          <w:color w:val="7950E3"/>
        </w:rPr>
        <w:t>append</w:t>
      </w:r>
      <w:r w:rsidRPr="00515005">
        <w:rPr>
          <w:rFonts w:ascii="Consolas" w:hAnsi="Consolas" w:cs="Consolas"/>
          <w:color w:val="1E1E1E"/>
          <w:lang w:val="ru-RU"/>
        </w:rPr>
        <w:t xml:space="preserve">(м)      </w:t>
      </w:r>
      <w:r w:rsidRPr="00515005">
        <w:rPr>
          <w:rFonts w:ascii="Consolas" w:hAnsi="Consolas" w:cs="Consolas"/>
          <w:color w:val="008000"/>
          <w:lang w:val="ru-RU"/>
        </w:rPr>
        <w:t># запись команды в историю (рекордер!)</w:t>
      </w:r>
    </w:p>
    <w:p w14:paraId="6086EC55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орындау(м)           </w:t>
      </w:r>
      <w:r w:rsidRPr="00515005">
        <w:rPr>
          <w:rFonts w:ascii="Consolas" w:hAnsi="Consolas" w:cs="Consolas"/>
          <w:color w:val="008000"/>
          <w:lang w:val="ru-RU"/>
        </w:rPr>
        <w:t># выполнение команды</w:t>
      </w:r>
    </w:p>
    <w:p w14:paraId="3325514C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'    Тарих:'</w:t>
      </w:r>
      <w:r w:rsidRPr="00515005">
        <w:rPr>
          <w:rFonts w:ascii="Consolas" w:hAnsi="Consolas" w:cs="Consolas"/>
          <w:color w:val="1E1E1E"/>
          <w:lang w:val="ru-RU"/>
        </w:rPr>
        <w:t>, тарих)</w:t>
      </w:r>
    </w:p>
    <w:p w14:paraId="39AC90F9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2C427B6C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---- 2-проход: воспроизводим все зап</w:t>
      </w:r>
      <w:r w:rsidRPr="00515005">
        <w:rPr>
          <w:rFonts w:ascii="Consolas" w:hAnsi="Consolas" w:cs="Consolas"/>
          <w:color w:val="008000"/>
          <w:lang w:val="ru-RU"/>
        </w:rPr>
        <w:t>исанные команды заново ----</w:t>
      </w:r>
    </w:p>
    <w:p w14:paraId="0D85A558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'    Қайта орындау:'</w:t>
      </w:r>
      <w:r w:rsidRPr="00515005">
        <w:rPr>
          <w:rFonts w:ascii="Consolas" w:hAnsi="Consolas" w:cs="Consolas"/>
          <w:color w:val="1E1E1E"/>
          <w:lang w:val="ru-RU"/>
        </w:rPr>
        <w:t>)</w:t>
      </w:r>
    </w:p>
    <w:p w14:paraId="5B24E2E8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>сандар.</w:t>
      </w:r>
      <w:r>
        <w:rPr>
          <w:rFonts w:ascii="Consolas" w:hAnsi="Consolas" w:cs="Consolas"/>
          <w:color w:val="7950E3"/>
        </w:rPr>
        <w:t>clear</w:t>
      </w:r>
      <w:r w:rsidRPr="00515005">
        <w:rPr>
          <w:rFonts w:ascii="Consolas" w:hAnsi="Consolas" w:cs="Consolas"/>
          <w:color w:val="1E1E1E"/>
          <w:lang w:val="ru-RU"/>
        </w:rPr>
        <w:t xml:space="preserve">()           </w:t>
      </w:r>
      <w:r w:rsidRPr="00515005">
        <w:rPr>
          <w:rFonts w:ascii="Consolas" w:hAnsi="Consolas" w:cs="Consolas"/>
          <w:color w:val="008000"/>
          <w:lang w:val="ru-RU"/>
        </w:rPr>
        <w:t># сброс состояния, чтобы повтор был «с чистого листа»</w:t>
      </w:r>
    </w:p>
    <w:p w14:paraId="3121B221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for</w:t>
      </w:r>
      <w:r w:rsidRPr="00515005">
        <w:rPr>
          <w:rFonts w:ascii="Consolas" w:hAnsi="Consolas" w:cs="Consolas"/>
          <w:color w:val="1E1E1E"/>
          <w:lang w:val="ru-RU"/>
        </w:rPr>
        <w:t xml:space="preserve"> м </w:t>
      </w:r>
      <w:r>
        <w:rPr>
          <w:rFonts w:ascii="Consolas" w:hAnsi="Consolas" w:cs="Consolas"/>
          <w:b/>
          <w:color w:val="AF00DB"/>
        </w:rPr>
        <w:t>in</w:t>
      </w:r>
      <w:r w:rsidRPr="00515005">
        <w:rPr>
          <w:rFonts w:ascii="Consolas" w:hAnsi="Consolas" w:cs="Consolas"/>
          <w:color w:val="1E1E1E"/>
          <w:lang w:val="ru-RU"/>
        </w:rPr>
        <w:t xml:space="preserve"> тарих:          </w:t>
      </w:r>
      <w:r w:rsidRPr="00515005">
        <w:rPr>
          <w:rFonts w:ascii="Consolas" w:hAnsi="Consolas" w:cs="Consolas"/>
          <w:color w:val="008000"/>
          <w:lang w:val="ru-RU"/>
        </w:rPr>
        <w:t># проходим по журналу как по макросу</w:t>
      </w:r>
    </w:p>
    <w:p w14:paraId="74BB5947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lastRenderedPageBreak/>
        <w:t xml:space="preserve">    орындау(м)</w:t>
      </w:r>
    </w:p>
    <w:p w14:paraId="525CE8F6" w14:textId="77777777" w:rsidR="00DE625F" w:rsidRPr="00515005" w:rsidRDefault="00515005">
      <w:pPr>
        <w:shd w:val="clear" w:color="auto" w:fill="EFF6FF"/>
        <w:spacing w:before="80" w:after="0"/>
        <w:rPr>
          <w:lang w:val="ru-RU"/>
        </w:rPr>
      </w:pPr>
      <w:r w:rsidRPr="00515005">
        <w:rPr>
          <w:rFonts w:ascii="Calibri" w:hAnsi="Calibri" w:cs="Calibri"/>
          <w:b/>
          <w:color w:val="1E1E1E"/>
          <w:lang w:val="ru-RU"/>
        </w:rPr>
        <w:t>Орындау нәтижесі:</w:t>
      </w:r>
    </w:p>
    <w:p w14:paraId="5161FC0F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>2) Команданы жазып алу:</w:t>
      </w:r>
    </w:p>
    <w:p w14:paraId="370FAB5C" w14:textId="77777777" w:rsidR="00DE625F" w:rsidRDefault="00515005">
      <w:pPr>
        <w:shd w:val="clear" w:color="auto" w:fill="EFF6FF"/>
        <w:spacing w:after="0"/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</w:t>
      </w:r>
      <w:r>
        <w:rPr>
          <w:rFonts w:ascii="Consolas" w:hAnsi="Consolas" w:cs="Consolas"/>
          <w:color w:val="1E1E1E"/>
          <w:sz w:val="20"/>
        </w:rPr>
        <w:t>[20]</w:t>
      </w:r>
    </w:p>
    <w:p w14:paraId="6F2DAF14" w14:textId="77777777" w:rsidR="00DE625F" w:rsidRDefault="00515005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 xml:space="preserve">    Тарих: ['ADD 10', 'ADD 20', 'DELETE 10', 'SHOW']</w:t>
      </w:r>
    </w:p>
    <w:p w14:paraId="46A2771E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>
        <w:rPr>
          <w:rFonts w:ascii="Consolas" w:hAnsi="Consolas" w:cs="Consolas"/>
          <w:color w:val="1E1E1E"/>
          <w:sz w:val="20"/>
        </w:rPr>
        <w:t xml:space="preserve">    </w:t>
      </w:r>
      <w:r w:rsidRPr="00515005">
        <w:rPr>
          <w:rFonts w:ascii="Consolas" w:hAnsi="Consolas" w:cs="Consolas"/>
          <w:color w:val="1E1E1E"/>
          <w:sz w:val="20"/>
          <w:lang w:val="ru-RU"/>
        </w:rPr>
        <w:t>Қайта</w:t>
      </w:r>
      <w:r w:rsidRPr="00515005">
        <w:rPr>
          <w:rFonts w:ascii="Consolas" w:hAnsi="Consolas" w:cs="Consolas"/>
          <w:color w:val="1E1E1E"/>
          <w:sz w:val="20"/>
          <w:lang w:val="ru-RU"/>
        </w:rPr>
        <w:t xml:space="preserve"> орындау:</w:t>
      </w:r>
    </w:p>
    <w:p w14:paraId="61C0A69E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[20]</w:t>
      </w:r>
    </w:p>
    <w:p w14:paraId="36C4EABE" w14:textId="77777777" w:rsidR="00DE625F" w:rsidRPr="00515005" w:rsidRDefault="00515005">
      <w:pPr>
        <w:shd w:val="clear" w:color="auto" w:fill="FFF9E0"/>
        <w:spacing w:after="0"/>
        <w:ind w:left="120"/>
        <w:rPr>
          <w:lang w:val="ru-RU"/>
        </w:rPr>
      </w:pPr>
      <w:r w:rsidRPr="00515005">
        <w:rPr>
          <w:rFonts w:ascii="Calibri" w:hAnsi="Calibri" w:cs="Calibri"/>
          <w:b/>
          <w:color w:val="1E1E1E"/>
          <w:lang w:val="ru-RU"/>
        </w:rPr>
        <w:t>Пояснение:</w:t>
      </w:r>
    </w:p>
    <w:p w14:paraId="3B6E51B7" w14:textId="77777777" w:rsidR="00DE625F" w:rsidRPr="00515005" w:rsidRDefault="00515005">
      <w:pPr>
        <w:shd w:val="clear" w:color="auto" w:fill="FFF9E0"/>
        <w:spacing w:after="0"/>
        <w:ind w:left="120"/>
        <w:rPr>
          <w:lang w:val="ru-RU"/>
        </w:rPr>
      </w:pPr>
      <w:r w:rsidRPr="00515005">
        <w:rPr>
          <w:rFonts w:ascii="Calibri" w:hAnsi="Calibri" w:cs="Calibri"/>
          <w:color w:val="1E1E1E"/>
          <w:sz w:val="21"/>
          <w:lang w:val="ru-RU"/>
        </w:rPr>
        <w:t>Задание: записывать введённые пользователем команды в список (</w:t>
      </w:r>
      <w:r>
        <w:rPr>
          <w:rFonts w:ascii="Calibri" w:hAnsi="Calibri" w:cs="Calibri"/>
          <w:color w:val="1E1E1E"/>
          <w:sz w:val="21"/>
        </w:rPr>
        <w:t>ADD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10, </w:t>
      </w:r>
      <w:r>
        <w:rPr>
          <w:rFonts w:ascii="Calibri" w:hAnsi="Calibri" w:cs="Calibri"/>
          <w:color w:val="1E1E1E"/>
          <w:sz w:val="21"/>
        </w:rPr>
        <w:t>ADD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20, </w:t>
      </w:r>
      <w:r>
        <w:rPr>
          <w:rFonts w:ascii="Calibri" w:hAnsi="Calibri" w:cs="Calibri"/>
          <w:color w:val="1E1E1E"/>
          <w:sz w:val="21"/>
        </w:rPr>
        <w:t>DELETE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10, </w:t>
      </w:r>
      <w:r>
        <w:rPr>
          <w:rFonts w:ascii="Calibri" w:hAnsi="Calibri" w:cs="Calibri"/>
          <w:color w:val="1E1E1E"/>
          <w:sz w:val="21"/>
        </w:rPr>
        <w:t>SHOW</w:t>
      </w:r>
      <w:r w:rsidRPr="00515005">
        <w:rPr>
          <w:rFonts w:ascii="Calibri" w:hAnsi="Calibri" w:cs="Calibri"/>
          <w:color w:val="1E1E1E"/>
          <w:sz w:val="21"/>
          <w:lang w:val="ru-RU"/>
        </w:rPr>
        <w:t>), затем заново выполнить их все.</w:t>
      </w:r>
    </w:p>
    <w:p w14:paraId="1241B964" w14:textId="77777777" w:rsidR="00DE625F" w:rsidRPr="00515005" w:rsidRDefault="00515005">
      <w:pPr>
        <w:shd w:val="clear" w:color="auto" w:fill="FFF9E0"/>
        <w:spacing w:after="0"/>
        <w:ind w:left="120"/>
        <w:rPr>
          <w:lang w:val="ru-RU"/>
        </w:rPr>
      </w:pPr>
      <w:r w:rsidRPr="00515005">
        <w:rPr>
          <w:rFonts w:ascii="Calibri" w:hAnsi="Calibri" w:cs="Calibri"/>
          <w:color w:val="1E1E1E"/>
          <w:sz w:val="21"/>
          <w:lang w:val="ru-RU"/>
        </w:rPr>
        <w:t>Код: первый проход исполняет</w:t>
      </w:r>
      <w:r w:rsidRPr="00515005">
        <w:rPr>
          <w:rFonts w:ascii="Calibri" w:hAnsi="Calibri" w:cs="Calibri"/>
          <w:color w:val="1E1E1E"/>
          <w:sz w:val="21"/>
          <w:lang w:val="ru-RU"/>
        </w:rPr>
        <w:t xml:space="preserve"> команды и сохраняет их в тарих (история). Перед повторным прогоном сандар.</w:t>
      </w:r>
      <w:r>
        <w:rPr>
          <w:rFonts w:ascii="Calibri" w:hAnsi="Calibri" w:cs="Calibri"/>
          <w:color w:val="1E1E1E"/>
          <w:sz w:val="21"/>
        </w:rPr>
        <w:t>clear</w:t>
      </w:r>
      <w:r w:rsidRPr="00515005">
        <w:rPr>
          <w:rFonts w:ascii="Calibri" w:hAnsi="Calibri" w:cs="Calibri"/>
          <w:color w:val="1E1E1E"/>
          <w:sz w:val="21"/>
          <w:lang w:val="ru-RU"/>
        </w:rPr>
        <w:t>() очищает состояние, потом цикл повторно выполняет каждую команду из тарих.</w:t>
      </w:r>
    </w:p>
    <w:p w14:paraId="7E71F7FB" w14:textId="77777777" w:rsidR="00DE625F" w:rsidRPr="00515005" w:rsidRDefault="00515005">
      <w:pPr>
        <w:shd w:val="clear" w:color="auto" w:fill="FFF9E0"/>
        <w:spacing w:after="0"/>
        <w:ind w:left="120"/>
        <w:rPr>
          <w:lang w:val="ru-RU"/>
        </w:rPr>
      </w:pPr>
      <w:r w:rsidRPr="00515005">
        <w:rPr>
          <w:rFonts w:ascii="Calibri" w:hAnsi="Calibri" w:cs="Calibri"/>
          <w:color w:val="1E1E1E"/>
          <w:sz w:val="21"/>
          <w:lang w:val="ru-RU"/>
        </w:rPr>
        <w:t>Суть: это классический макро-рекордер: действия пишутся в журнал, затем «проигрываются» снова с чис</w:t>
      </w:r>
      <w:r w:rsidRPr="00515005">
        <w:rPr>
          <w:rFonts w:ascii="Calibri" w:hAnsi="Calibri" w:cs="Calibri"/>
          <w:color w:val="1E1E1E"/>
          <w:sz w:val="21"/>
          <w:lang w:val="ru-RU"/>
        </w:rPr>
        <w:t>того листа. Повтор даёт тот же результат ([20]) — автоматизация воспроизводима.</w:t>
      </w:r>
    </w:p>
    <w:p w14:paraId="75436366" w14:textId="77777777" w:rsidR="00DE625F" w:rsidRPr="00515005" w:rsidRDefault="00515005">
      <w:pPr>
        <w:spacing w:before="320" w:after="120"/>
        <w:rPr>
          <w:lang w:val="ru-RU"/>
        </w:rPr>
      </w:pPr>
      <w:r w:rsidRPr="00515005">
        <w:rPr>
          <w:rFonts w:ascii="Calibri" w:hAnsi="Calibri" w:cs="Calibri"/>
          <w:b/>
          <w:color w:val="1E1E1E"/>
          <w:sz w:val="26"/>
          <w:lang w:val="ru-RU"/>
        </w:rPr>
        <w:t>3-тапсырма. «Макро батырма» (мәзір: қосу, баға, есеп, қайталау)</w:t>
      </w:r>
    </w:p>
    <w:p w14:paraId="35492CC7" w14:textId="77777777" w:rsidR="00DE625F" w:rsidRDefault="00515005">
      <w:pPr>
        <w:spacing w:after="80"/>
      </w:pPr>
      <w:r>
        <w:rPr>
          <w:rFonts w:ascii="Calibri" w:hAnsi="Calibri" w:cs="Calibri"/>
          <w:b/>
          <w:color w:val="1E1E1E"/>
        </w:rPr>
        <w:t>Бағдарлама коды (Python):</w:t>
      </w:r>
    </w:p>
    <w:p w14:paraId="53479759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sys</w:t>
      </w:r>
    </w:p>
    <w:p w14:paraId="7C860EFD" w14:textId="77777777" w:rsidR="00DE625F" w:rsidRDefault="00DE625F">
      <w:pPr>
        <w:shd w:val="clear" w:color="auto" w:fill="F7F7F7"/>
        <w:spacing w:after="0"/>
      </w:pPr>
    </w:p>
    <w:p w14:paraId="3DFA0210" w14:textId="77777777" w:rsidR="00DE625F" w:rsidRDefault="00515005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sys.stdout.</w:t>
      </w:r>
      <w:r>
        <w:rPr>
          <w:rFonts w:ascii="Consolas" w:hAnsi="Consolas" w:cs="Consolas"/>
          <w:color w:val="7950E3"/>
        </w:rPr>
        <w:t>reconfigure</w:t>
      </w:r>
      <w:r>
        <w:rPr>
          <w:rFonts w:ascii="Consolas" w:hAnsi="Consolas" w:cs="Consolas"/>
          <w:color w:val="1E1E1E"/>
        </w:rPr>
        <w:t>(encoding=</w:t>
      </w:r>
      <w:r>
        <w:rPr>
          <w:rFonts w:ascii="Consolas" w:hAnsi="Consolas" w:cs="Consolas"/>
          <w:color w:val="A31515"/>
        </w:rPr>
        <w:t>'utf-8'</w:t>
      </w:r>
      <w:r>
        <w:rPr>
          <w:rFonts w:ascii="Consolas" w:hAnsi="Consolas" w:cs="Consolas"/>
          <w:color w:val="1E1E1E"/>
        </w:rPr>
        <w:t>)</w:t>
      </w:r>
    </w:p>
    <w:p w14:paraId="3B2DE6EC" w14:textId="77777777" w:rsidR="00DE625F" w:rsidRDefault="00DE625F">
      <w:pPr>
        <w:shd w:val="clear" w:color="auto" w:fill="F7F7F7"/>
        <w:spacing w:after="0"/>
      </w:pPr>
    </w:p>
    <w:p w14:paraId="6B00ADAB" w14:textId="77777777" w:rsidR="00DE625F" w:rsidRDefault="00DE625F">
      <w:pPr>
        <w:shd w:val="clear" w:color="auto" w:fill="F7F7F7"/>
        <w:spacing w:after="0"/>
      </w:pPr>
    </w:p>
    <w:p w14:paraId="14137355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 xml:space="preserve"># </w:t>
      </w:r>
      <w:r w:rsidRPr="00515005">
        <w:rPr>
          <w:rFonts w:ascii="Consolas" w:hAnsi="Consolas" w:cs="Consolas"/>
          <w:color w:val="008000"/>
          <w:lang w:val="ru-RU"/>
        </w:rPr>
        <w:t>============================================================</w:t>
      </w:r>
    </w:p>
    <w:p w14:paraId="493C413F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18-3. «Макро батырма» (макро-кнопка): меню действий</w:t>
      </w:r>
    </w:p>
    <w:p w14:paraId="279FDEA9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Пользователь выбирает пункт меню:</w:t>
      </w:r>
    </w:p>
    <w:p w14:paraId="3B2DCBE4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  1 — Студент қосу       (добавить студента)</w:t>
      </w:r>
    </w:p>
    <w:p w14:paraId="66F3C324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  2 — Баға енгізу        (ввести оценку)</w:t>
      </w:r>
    </w:p>
    <w:p w14:paraId="309229B3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  3 — Есеп шы</w:t>
      </w:r>
      <w:r w:rsidRPr="00515005">
        <w:rPr>
          <w:rFonts w:ascii="Consolas" w:hAnsi="Consolas" w:cs="Consolas"/>
          <w:color w:val="008000"/>
          <w:lang w:val="ru-RU"/>
        </w:rPr>
        <w:t>ғару</w:t>
      </w:r>
      <w:r w:rsidRPr="00515005">
        <w:rPr>
          <w:rFonts w:ascii="Consolas" w:hAnsi="Consolas" w:cs="Consolas"/>
          <w:color w:val="008000"/>
          <w:lang w:val="ru-RU"/>
        </w:rPr>
        <w:t xml:space="preserve">        (показать отчёт)</w:t>
      </w:r>
    </w:p>
    <w:p w14:paraId="725687E6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  4 — Барлық әрекетті қайталау (повторить всё, что делали)</w:t>
      </w:r>
    </w:p>
    <w:p w14:paraId="7CA87484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Каждое действие записывается в «тарих» — историю операций.</w:t>
      </w:r>
    </w:p>
    <w:p w14:paraId="658AF6CB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Пункт 4 «проигрывает» историю, как макрос.</w:t>
      </w:r>
    </w:p>
    <w:p w14:paraId="1F2AB9EB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==========================================================</w:t>
      </w:r>
      <w:r w:rsidRPr="00515005">
        <w:rPr>
          <w:rFonts w:ascii="Consolas" w:hAnsi="Consolas" w:cs="Consolas"/>
          <w:color w:val="008000"/>
          <w:lang w:val="ru-RU"/>
        </w:rPr>
        <w:t>==</w:t>
      </w:r>
    </w:p>
    <w:p w14:paraId="452B1CA0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21F5FF11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студенттер = []   </w:t>
      </w:r>
      <w:r w:rsidRPr="00515005">
        <w:rPr>
          <w:rFonts w:ascii="Consolas" w:hAnsi="Consolas" w:cs="Consolas"/>
          <w:color w:val="008000"/>
          <w:lang w:val="ru-RU"/>
        </w:rPr>
        <w:t># студенты: [[имя, оценка], ...]</w:t>
      </w:r>
    </w:p>
    <w:p w14:paraId="7546F9F4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тарих = []        </w:t>
      </w:r>
      <w:r w:rsidRPr="00515005">
        <w:rPr>
          <w:rFonts w:ascii="Consolas" w:hAnsi="Consolas" w:cs="Consolas"/>
          <w:color w:val="008000"/>
          <w:lang w:val="ru-RU"/>
        </w:rPr>
        <w:t># история выполненных операций: [("студент", имя), ("баға", имя, оценка)]</w:t>
      </w:r>
    </w:p>
    <w:p w14:paraId="3EEFEA1F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14F57112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26FF6FCB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def</w:t>
      </w:r>
      <w:r w:rsidRPr="00515005">
        <w:rPr>
          <w:rFonts w:ascii="Consolas" w:hAnsi="Consolas" w:cs="Consolas"/>
          <w:color w:val="1E1E1E"/>
          <w:lang w:val="ru-RU"/>
        </w:rPr>
        <w:t xml:space="preserve"> студент_қосу(аты):</w:t>
      </w:r>
    </w:p>
    <w:p w14:paraId="307097B0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 w:rsidRPr="00515005">
        <w:rPr>
          <w:rFonts w:ascii="Consolas" w:hAnsi="Consolas" w:cs="Consolas"/>
          <w:color w:val="008000"/>
          <w:lang w:val="ru-RU"/>
        </w:rPr>
        <w:t xml:space="preserve"># Пункт 1: добавляем студента (оценка пока неизвестна -&gt; </w:t>
      </w:r>
      <w:r>
        <w:rPr>
          <w:rFonts w:ascii="Consolas" w:hAnsi="Consolas" w:cs="Consolas"/>
          <w:color w:val="008000"/>
        </w:rPr>
        <w:t>None</w:t>
      </w:r>
      <w:r w:rsidRPr="00515005">
        <w:rPr>
          <w:rFonts w:ascii="Consolas" w:hAnsi="Consolas" w:cs="Consolas"/>
          <w:color w:val="008000"/>
          <w:lang w:val="ru-RU"/>
        </w:rPr>
        <w:t>)</w:t>
      </w:r>
    </w:p>
    <w:p w14:paraId="6A7805B7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студенттер.</w:t>
      </w:r>
      <w:r>
        <w:rPr>
          <w:rFonts w:ascii="Consolas" w:hAnsi="Consolas" w:cs="Consolas"/>
          <w:color w:val="7950E3"/>
        </w:rPr>
        <w:t>append</w:t>
      </w:r>
      <w:r w:rsidRPr="00515005">
        <w:rPr>
          <w:rFonts w:ascii="Consolas" w:hAnsi="Consolas" w:cs="Consolas"/>
          <w:color w:val="1E1E1E"/>
          <w:lang w:val="ru-RU"/>
        </w:rPr>
        <w:t xml:space="preserve">([аты, </w:t>
      </w:r>
      <w:r>
        <w:rPr>
          <w:rFonts w:ascii="Consolas" w:hAnsi="Consolas" w:cs="Consolas"/>
          <w:b/>
          <w:color w:val="AF00DB"/>
        </w:rPr>
        <w:t>None</w:t>
      </w:r>
      <w:r w:rsidRPr="00515005">
        <w:rPr>
          <w:rFonts w:ascii="Consolas" w:hAnsi="Consolas" w:cs="Consolas"/>
          <w:color w:val="1E1E1E"/>
          <w:lang w:val="ru-RU"/>
        </w:rPr>
        <w:t>])</w:t>
      </w:r>
    </w:p>
    <w:p w14:paraId="198021F6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lastRenderedPageBreak/>
        <w:t xml:space="preserve">    тарих.</w:t>
      </w:r>
      <w:r>
        <w:rPr>
          <w:rFonts w:ascii="Consolas" w:hAnsi="Consolas" w:cs="Consolas"/>
          <w:color w:val="7950E3"/>
        </w:rPr>
        <w:t>append</w:t>
      </w:r>
      <w:r w:rsidRPr="00515005">
        <w:rPr>
          <w:rFonts w:ascii="Consolas" w:hAnsi="Consolas" w:cs="Consolas"/>
          <w:color w:val="1E1E1E"/>
          <w:lang w:val="ru-RU"/>
        </w:rPr>
        <w:t>((</w:t>
      </w:r>
      <w:r w:rsidRPr="00515005">
        <w:rPr>
          <w:rFonts w:ascii="Consolas" w:hAnsi="Consolas" w:cs="Consolas"/>
          <w:color w:val="A31515"/>
          <w:lang w:val="ru-RU"/>
        </w:rPr>
        <w:t>"студент"</w:t>
      </w:r>
      <w:r w:rsidRPr="00515005">
        <w:rPr>
          <w:rFonts w:ascii="Consolas" w:hAnsi="Consolas" w:cs="Consolas"/>
          <w:color w:val="1E1E1E"/>
          <w:lang w:val="ru-RU"/>
        </w:rPr>
        <w:t xml:space="preserve">, аты))      </w:t>
      </w:r>
      <w:r w:rsidRPr="00515005">
        <w:rPr>
          <w:rFonts w:ascii="Consolas" w:hAnsi="Consolas" w:cs="Consolas"/>
          <w:color w:val="008000"/>
          <w:lang w:val="ru-RU"/>
        </w:rPr>
        <w:t># фиксируем действие в истории</w:t>
      </w:r>
    </w:p>
    <w:p w14:paraId="63A3A418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"    Студент қосылды:"</w:t>
      </w:r>
      <w:r w:rsidRPr="00515005">
        <w:rPr>
          <w:rFonts w:ascii="Consolas" w:hAnsi="Consolas" w:cs="Consolas"/>
          <w:color w:val="1E1E1E"/>
          <w:lang w:val="ru-RU"/>
        </w:rPr>
        <w:t>, аты)</w:t>
      </w:r>
    </w:p>
    <w:p w14:paraId="17DB22BC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4CD03CFE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6BC0CD0A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def</w:t>
      </w:r>
      <w:r w:rsidRPr="00515005">
        <w:rPr>
          <w:rFonts w:ascii="Consolas" w:hAnsi="Consolas" w:cs="Consolas"/>
          <w:color w:val="1E1E1E"/>
          <w:lang w:val="ru-RU"/>
        </w:rPr>
        <w:t xml:space="preserve"> баға_енгізу(аты, баға):</w:t>
      </w:r>
    </w:p>
    <w:p w14:paraId="5E86E0A2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 w:rsidRPr="00515005">
        <w:rPr>
          <w:rFonts w:ascii="Consolas" w:hAnsi="Consolas" w:cs="Consolas"/>
          <w:color w:val="008000"/>
          <w:lang w:val="ru-RU"/>
        </w:rPr>
        <w:t># Пункт 2: ищем студента по имени и проставляем оценку</w:t>
      </w:r>
    </w:p>
    <w:p w14:paraId="7764852F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>
        <w:rPr>
          <w:rFonts w:ascii="Consolas" w:hAnsi="Consolas" w:cs="Consolas"/>
          <w:b/>
          <w:color w:val="AF00DB"/>
        </w:rPr>
        <w:t>for</w:t>
      </w:r>
      <w:r w:rsidRPr="00515005">
        <w:rPr>
          <w:rFonts w:ascii="Consolas" w:hAnsi="Consolas" w:cs="Consolas"/>
          <w:color w:val="1E1E1E"/>
          <w:lang w:val="ru-RU"/>
        </w:rPr>
        <w:t xml:space="preserve"> с </w:t>
      </w:r>
      <w:r>
        <w:rPr>
          <w:rFonts w:ascii="Consolas" w:hAnsi="Consolas" w:cs="Consolas"/>
          <w:b/>
          <w:color w:val="AF00DB"/>
        </w:rPr>
        <w:t>in</w:t>
      </w:r>
      <w:r w:rsidRPr="00515005">
        <w:rPr>
          <w:rFonts w:ascii="Consolas" w:hAnsi="Consolas" w:cs="Consolas"/>
          <w:color w:val="1E1E1E"/>
          <w:lang w:val="ru-RU"/>
        </w:rPr>
        <w:t xml:space="preserve"> студенттер:</w:t>
      </w:r>
    </w:p>
    <w:p w14:paraId="66565036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    </w:t>
      </w:r>
      <w:r>
        <w:rPr>
          <w:rFonts w:ascii="Consolas" w:hAnsi="Consolas" w:cs="Consolas"/>
          <w:b/>
          <w:color w:val="AF00DB"/>
        </w:rPr>
        <w:t>if</w:t>
      </w:r>
      <w:r w:rsidRPr="00515005">
        <w:rPr>
          <w:rFonts w:ascii="Consolas" w:hAnsi="Consolas" w:cs="Consolas"/>
          <w:color w:val="1E1E1E"/>
          <w:lang w:val="ru-RU"/>
        </w:rPr>
        <w:t xml:space="preserve"> </w:t>
      </w:r>
      <w:r w:rsidRPr="00515005">
        <w:rPr>
          <w:rFonts w:ascii="Consolas" w:hAnsi="Consolas" w:cs="Consolas"/>
          <w:color w:val="1E1E1E"/>
          <w:lang w:val="ru-RU"/>
        </w:rPr>
        <w:t>с[</w:t>
      </w:r>
      <w:r w:rsidRPr="00515005">
        <w:rPr>
          <w:rFonts w:ascii="Consolas" w:hAnsi="Consolas" w:cs="Consolas"/>
          <w:color w:val="098000"/>
          <w:lang w:val="ru-RU"/>
        </w:rPr>
        <w:t>0</w:t>
      </w:r>
      <w:r w:rsidRPr="00515005">
        <w:rPr>
          <w:rFonts w:ascii="Consolas" w:hAnsi="Consolas" w:cs="Consolas"/>
          <w:color w:val="1E1E1E"/>
          <w:lang w:val="ru-RU"/>
        </w:rPr>
        <w:t>] == аты:</w:t>
      </w:r>
    </w:p>
    <w:p w14:paraId="18501670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        с[</w:t>
      </w:r>
      <w:r w:rsidRPr="00515005">
        <w:rPr>
          <w:rFonts w:ascii="Consolas" w:hAnsi="Consolas" w:cs="Consolas"/>
          <w:color w:val="098000"/>
          <w:lang w:val="ru-RU"/>
        </w:rPr>
        <w:t>1</w:t>
      </w:r>
      <w:r w:rsidRPr="00515005">
        <w:rPr>
          <w:rFonts w:ascii="Consolas" w:hAnsi="Consolas" w:cs="Consolas"/>
          <w:color w:val="1E1E1E"/>
          <w:lang w:val="ru-RU"/>
        </w:rPr>
        <w:t>] = баға</w:t>
      </w:r>
    </w:p>
    <w:p w14:paraId="537992F7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тарих.</w:t>
      </w:r>
      <w:r>
        <w:rPr>
          <w:rFonts w:ascii="Consolas" w:hAnsi="Consolas" w:cs="Consolas"/>
          <w:color w:val="7950E3"/>
        </w:rPr>
        <w:t>append</w:t>
      </w:r>
      <w:r w:rsidRPr="00515005">
        <w:rPr>
          <w:rFonts w:ascii="Consolas" w:hAnsi="Consolas" w:cs="Consolas"/>
          <w:color w:val="1E1E1E"/>
          <w:lang w:val="ru-RU"/>
        </w:rPr>
        <w:t>((</w:t>
      </w:r>
      <w:r w:rsidRPr="00515005">
        <w:rPr>
          <w:rFonts w:ascii="Consolas" w:hAnsi="Consolas" w:cs="Consolas"/>
          <w:color w:val="A31515"/>
          <w:lang w:val="ru-RU"/>
        </w:rPr>
        <w:t>"баға"</w:t>
      </w:r>
      <w:r w:rsidRPr="00515005">
        <w:rPr>
          <w:rFonts w:ascii="Consolas" w:hAnsi="Consolas" w:cs="Consolas"/>
          <w:color w:val="1E1E1E"/>
          <w:lang w:val="ru-RU"/>
        </w:rPr>
        <w:t xml:space="preserve">, аты, баға))   </w:t>
      </w:r>
      <w:r w:rsidRPr="00515005">
        <w:rPr>
          <w:rFonts w:ascii="Consolas" w:hAnsi="Consolas" w:cs="Consolas"/>
          <w:color w:val="008000"/>
          <w:lang w:val="ru-RU"/>
        </w:rPr>
        <w:t># фиксируем действие в истории</w:t>
      </w:r>
    </w:p>
    <w:p w14:paraId="7A07E41F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"    Баға енгізілді:"</w:t>
      </w:r>
      <w:r w:rsidRPr="00515005">
        <w:rPr>
          <w:rFonts w:ascii="Consolas" w:hAnsi="Consolas" w:cs="Consolas"/>
          <w:color w:val="1E1E1E"/>
          <w:lang w:val="ru-RU"/>
        </w:rPr>
        <w:t xml:space="preserve">, аты, </w:t>
      </w:r>
      <w:r w:rsidRPr="00515005">
        <w:rPr>
          <w:rFonts w:ascii="Consolas" w:hAnsi="Consolas" w:cs="Consolas"/>
          <w:color w:val="A31515"/>
          <w:lang w:val="ru-RU"/>
        </w:rPr>
        <w:t>"-"</w:t>
      </w:r>
      <w:r w:rsidRPr="00515005">
        <w:rPr>
          <w:rFonts w:ascii="Consolas" w:hAnsi="Consolas" w:cs="Consolas"/>
          <w:color w:val="1E1E1E"/>
          <w:lang w:val="ru-RU"/>
        </w:rPr>
        <w:t>, баға)</w:t>
      </w:r>
    </w:p>
    <w:p w14:paraId="1BC763AA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4B472189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02DE6821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def</w:t>
      </w:r>
      <w:r w:rsidRPr="00515005">
        <w:rPr>
          <w:rFonts w:ascii="Consolas" w:hAnsi="Consolas" w:cs="Consolas"/>
          <w:color w:val="1E1E1E"/>
          <w:lang w:val="ru-RU"/>
        </w:rPr>
        <w:t xml:space="preserve"> есеп_шығару():</w:t>
      </w:r>
    </w:p>
    <w:p w14:paraId="294D67EC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 w:rsidRPr="00515005">
        <w:rPr>
          <w:rFonts w:ascii="Consolas" w:hAnsi="Consolas" w:cs="Consolas"/>
          <w:color w:val="008000"/>
          <w:lang w:val="ru-RU"/>
        </w:rPr>
        <w:t># Пункт 3: выводим отчёт по всем студентам</w:t>
      </w:r>
    </w:p>
    <w:p w14:paraId="1998897A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"    Есеп:"</w:t>
      </w:r>
      <w:r w:rsidRPr="00515005">
        <w:rPr>
          <w:rFonts w:ascii="Consolas" w:hAnsi="Consolas" w:cs="Consolas"/>
          <w:color w:val="1E1E1E"/>
          <w:lang w:val="ru-RU"/>
        </w:rPr>
        <w:t>)</w:t>
      </w:r>
    </w:p>
    <w:p w14:paraId="0BDED568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>
        <w:rPr>
          <w:rFonts w:ascii="Consolas" w:hAnsi="Consolas" w:cs="Consolas"/>
          <w:b/>
          <w:color w:val="AF00DB"/>
        </w:rPr>
        <w:t>for</w:t>
      </w:r>
      <w:r w:rsidRPr="00515005">
        <w:rPr>
          <w:rFonts w:ascii="Consolas" w:hAnsi="Consolas" w:cs="Consolas"/>
          <w:color w:val="1E1E1E"/>
          <w:lang w:val="ru-RU"/>
        </w:rPr>
        <w:t xml:space="preserve"> аты, б </w:t>
      </w:r>
      <w:r>
        <w:rPr>
          <w:rFonts w:ascii="Consolas" w:hAnsi="Consolas" w:cs="Consolas"/>
          <w:b/>
          <w:color w:val="AF00DB"/>
        </w:rPr>
        <w:t>in</w:t>
      </w:r>
      <w:r w:rsidRPr="00515005">
        <w:rPr>
          <w:rFonts w:ascii="Consolas" w:hAnsi="Consolas" w:cs="Consolas"/>
          <w:color w:val="1E1E1E"/>
          <w:lang w:val="ru-RU"/>
        </w:rPr>
        <w:t xml:space="preserve"> студенттер:</w:t>
      </w:r>
    </w:p>
    <w:p w14:paraId="7EADA037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    орташа = б </w:t>
      </w:r>
      <w:r>
        <w:rPr>
          <w:rFonts w:ascii="Consolas" w:hAnsi="Consolas" w:cs="Consolas"/>
          <w:b/>
          <w:color w:val="AF00DB"/>
        </w:rPr>
        <w:t>or</w:t>
      </w:r>
      <w:r w:rsidRPr="00515005">
        <w:rPr>
          <w:rFonts w:ascii="Consolas" w:hAnsi="Consolas" w:cs="Consolas"/>
          <w:color w:val="1E1E1E"/>
          <w:lang w:val="ru-RU"/>
        </w:rPr>
        <w:t xml:space="preserve"> </w:t>
      </w:r>
      <w:r w:rsidRPr="00515005">
        <w:rPr>
          <w:rFonts w:ascii="Consolas" w:hAnsi="Consolas" w:cs="Consolas"/>
          <w:color w:val="098000"/>
          <w:lang w:val="ru-RU"/>
        </w:rPr>
        <w:t>0</w:t>
      </w:r>
      <w:r w:rsidRPr="00515005">
        <w:rPr>
          <w:rFonts w:ascii="Consolas" w:hAnsi="Consolas" w:cs="Consolas"/>
          <w:color w:val="1E1E1E"/>
          <w:lang w:val="ru-RU"/>
        </w:rPr>
        <w:t xml:space="preserve">                </w:t>
      </w:r>
      <w:r w:rsidRPr="00515005">
        <w:rPr>
          <w:rFonts w:ascii="Consolas" w:hAnsi="Consolas" w:cs="Consolas"/>
          <w:color w:val="008000"/>
          <w:lang w:val="ru-RU"/>
        </w:rPr>
        <w:t># если оценки нет — число 0</w:t>
      </w:r>
    </w:p>
    <w:p w14:paraId="65E848FA" w14:textId="77777777" w:rsidR="00DE625F" w:rsidRDefault="00515005">
      <w:pPr>
        <w:shd w:val="clear" w:color="auto" w:fill="F7F7F7"/>
        <w:spacing w:after="0"/>
      </w:pPr>
      <w:r w:rsidRPr="00515005">
        <w:rPr>
          <w:rFonts w:ascii="Consolas" w:hAnsi="Consolas" w:cs="Consolas"/>
          <w:color w:val="1E1E1E"/>
          <w:lang w:val="ru-RU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      %s -&gt; %s"</w:t>
      </w:r>
      <w:r>
        <w:rPr>
          <w:rFonts w:ascii="Consolas" w:hAnsi="Consolas" w:cs="Consolas"/>
          <w:color w:val="1E1E1E"/>
        </w:rPr>
        <w:t xml:space="preserve"> % (аты, орташа))</w:t>
      </w:r>
    </w:p>
    <w:p w14:paraId="1B448759" w14:textId="77777777" w:rsidR="00DE625F" w:rsidRDefault="00DE625F">
      <w:pPr>
        <w:shd w:val="clear" w:color="auto" w:fill="F7F7F7"/>
        <w:spacing w:after="0"/>
      </w:pPr>
    </w:p>
    <w:p w14:paraId="2F0923B8" w14:textId="77777777" w:rsidR="00DE625F" w:rsidRDefault="00DE625F">
      <w:pPr>
        <w:shd w:val="clear" w:color="auto" w:fill="F7F7F7"/>
        <w:spacing w:after="0"/>
      </w:pPr>
    </w:p>
    <w:p w14:paraId="0CAC2123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def</w:t>
      </w:r>
      <w:r w:rsidRPr="00515005">
        <w:rPr>
          <w:rFonts w:ascii="Consolas" w:hAnsi="Consolas" w:cs="Consolas"/>
          <w:color w:val="1E1E1E"/>
          <w:lang w:val="ru-RU"/>
        </w:rPr>
        <w:t xml:space="preserve"> барлығын_қайталау():</w:t>
      </w:r>
    </w:p>
    <w:p w14:paraId="428006A5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 w:rsidRPr="00515005">
        <w:rPr>
          <w:rFonts w:ascii="Consolas" w:hAnsi="Consolas" w:cs="Consolas"/>
          <w:color w:val="008000"/>
          <w:lang w:val="ru-RU"/>
        </w:rPr>
        <w:t># Пункт 4: «проигрываем» историю — повторяем все операции как макрос</w:t>
      </w:r>
    </w:p>
    <w:p w14:paraId="448BB3FE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 xml:space="preserve">"    </w:t>
      </w:r>
      <w:r w:rsidRPr="00515005">
        <w:rPr>
          <w:rFonts w:ascii="Consolas" w:hAnsi="Consolas" w:cs="Consolas"/>
          <w:color w:val="A31515"/>
          <w:lang w:val="ru-RU"/>
        </w:rPr>
        <w:t>=== Барлығын қайталау ==="</w:t>
      </w:r>
      <w:r w:rsidRPr="00515005">
        <w:rPr>
          <w:rFonts w:ascii="Consolas" w:hAnsi="Consolas" w:cs="Consolas"/>
          <w:color w:val="1E1E1E"/>
          <w:lang w:val="ru-RU"/>
        </w:rPr>
        <w:t>)</w:t>
      </w:r>
    </w:p>
    <w:p w14:paraId="3E84FF20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</w:t>
      </w:r>
      <w:r>
        <w:rPr>
          <w:rFonts w:ascii="Consolas" w:hAnsi="Consolas" w:cs="Consolas"/>
          <w:b/>
          <w:color w:val="AF00DB"/>
        </w:rPr>
        <w:t>for</w:t>
      </w:r>
      <w:r w:rsidRPr="00515005">
        <w:rPr>
          <w:rFonts w:ascii="Consolas" w:hAnsi="Consolas" w:cs="Consolas"/>
          <w:color w:val="1E1E1E"/>
          <w:lang w:val="ru-RU"/>
        </w:rPr>
        <w:t xml:space="preserve"> әрекет </w:t>
      </w:r>
      <w:r>
        <w:rPr>
          <w:rFonts w:ascii="Consolas" w:hAnsi="Consolas" w:cs="Consolas"/>
          <w:b/>
          <w:color w:val="AF00DB"/>
        </w:rPr>
        <w:t>in</w:t>
      </w:r>
      <w:r w:rsidRPr="00515005">
        <w:rPr>
          <w:rFonts w:ascii="Consolas" w:hAnsi="Consolas" w:cs="Consolas"/>
          <w:color w:val="1E1E1E"/>
          <w:lang w:val="ru-RU"/>
        </w:rPr>
        <w:t xml:space="preserve"> тарих:</w:t>
      </w:r>
    </w:p>
    <w:p w14:paraId="0F3C3F07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    </w:t>
      </w:r>
      <w:r>
        <w:rPr>
          <w:rFonts w:ascii="Consolas" w:hAnsi="Consolas" w:cs="Consolas"/>
          <w:b/>
          <w:color w:val="AF00DB"/>
        </w:rPr>
        <w:t>if</w:t>
      </w:r>
      <w:r w:rsidRPr="00515005">
        <w:rPr>
          <w:rFonts w:ascii="Consolas" w:hAnsi="Consolas" w:cs="Consolas"/>
          <w:color w:val="1E1E1E"/>
          <w:lang w:val="ru-RU"/>
        </w:rPr>
        <w:t xml:space="preserve"> әрекет[</w:t>
      </w:r>
      <w:r w:rsidRPr="00515005">
        <w:rPr>
          <w:rFonts w:ascii="Consolas" w:hAnsi="Consolas" w:cs="Consolas"/>
          <w:color w:val="098000"/>
          <w:lang w:val="ru-RU"/>
        </w:rPr>
        <w:t>0</w:t>
      </w:r>
      <w:r w:rsidRPr="00515005">
        <w:rPr>
          <w:rFonts w:ascii="Consolas" w:hAnsi="Consolas" w:cs="Consolas"/>
          <w:color w:val="1E1E1E"/>
          <w:lang w:val="ru-RU"/>
        </w:rPr>
        <w:t xml:space="preserve">] == </w:t>
      </w:r>
      <w:r w:rsidRPr="00515005">
        <w:rPr>
          <w:rFonts w:ascii="Consolas" w:hAnsi="Consolas" w:cs="Consolas"/>
          <w:color w:val="A31515"/>
          <w:lang w:val="ru-RU"/>
        </w:rPr>
        <w:t>"студент"</w:t>
      </w:r>
      <w:r w:rsidRPr="00515005">
        <w:rPr>
          <w:rFonts w:ascii="Consolas" w:hAnsi="Consolas" w:cs="Consolas"/>
          <w:color w:val="1E1E1E"/>
          <w:lang w:val="ru-RU"/>
        </w:rPr>
        <w:t>:</w:t>
      </w:r>
    </w:p>
    <w:p w14:paraId="154A9F33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        </w:t>
      </w: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"    &gt;&gt; студент қосу:"</w:t>
      </w:r>
      <w:r w:rsidRPr="00515005">
        <w:rPr>
          <w:rFonts w:ascii="Consolas" w:hAnsi="Consolas" w:cs="Consolas"/>
          <w:color w:val="1E1E1E"/>
          <w:lang w:val="ru-RU"/>
        </w:rPr>
        <w:t>, әрекет[</w:t>
      </w:r>
      <w:r w:rsidRPr="00515005">
        <w:rPr>
          <w:rFonts w:ascii="Consolas" w:hAnsi="Consolas" w:cs="Consolas"/>
          <w:color w:val="098000"/>
          <w:lang w:val="ru-RU"/>
        </w:rPr>
        <w:t>1</w:t>
      </w:r>
      <w:r w:rsidRPr="00515005">
        <w:rPr>
          <w:rFonts w:ascii="Consolas" w:hAnsi="Consolas" w:cs="Consolas"/>
          <w:color w:val="1E1E1E"/>
          <w:lang w:val="ru-RU"/>
        </w:rPr>
        <w:t>])</w:t>
      </w:r>
    </w:p>
    <w:p w14:paraId="6ACA2F15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    </w:t>
      </w:r>
      <w:r>
        <w:rPr>
          <w:rFonts w:ascii="Consolas" w:hAnsi="Consolas" w:cs="Consolas"/>
          <w:b/>
          <w:color w:val="AF00DB"/>
        </w:rPr>
        <w:t>elif</w:t>
      </w:r>
      <w:r w:rsidRPr="00515005">
        <w:rPr>
          <w:rFonts w:ascii="Consolas" w:hAnsi="Consolas" w:cs="Consolas"/>
          <w:color w:val="1E1E1E"/>
          <w:lang w:val="ru-RU"/>
        </w:rPr>
        <w:t xml:space="preserve"> әрекет[</w:t>
      </w:r>
      <w:r w:rsidRPr="00515005">
        <w:rPr>
          <w:rFonts w:ascii="Consolas" w:hAnsi="Consolas" w:cs="Consolas"/>
          <w:color w:val="098000"/>
          <w:lang w:val="ru-RU"/>
        </w:rPr>
        <w:t>0</w:t>
      </w:r>
      <w:r w:rsidRPr="00515005">
        <w:rPr>
          <w:rFonts w:ascii="Consolas" w:hAnsi="Consolas" w:cs="Consolas"/>
          <w:color w:val="1E1E1E"/>
          <w:lang w:val="ru-RU"/>
        </w:rPr>
        <w:t xml:space="preserve">] == </w:t>
      </w:r>
      <w:r w:rsidRPr="00515005">
        <w:rPr>
          <w:rFonts w:ascii="Consolas" w:hAnsi="Consolas" w:cs="Consolas"/>
          <w:color w:val="A31515"/>
          <w:lang w:val="ru-RU"/>
        </w:rPr>
        <w:t>"баға"</w:t>
      </w:r>
      <w:r w:rsidRPr="00515005">
        <w:rPr>
          <w:rFonts w:ascii="Consolas" w:hAnsi="Consolas" w:cs="Consolas"/>
          <w:color w:val="1E1E1E"/>
          <w:lang w:val="ru-RU"/>
        </w:rPr>
        <w:t>:</w:t>
      </w:r>
    </w:p>
    <w:p w14:paraId="697D2460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            </w:t>
      </w: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"    &gt;&gt; баға енгізу:"</w:t>
      </w:r>
      <w:r w:rsidRPr="00515005">
        <w:rPr>
          <w:rFonts w:ascii="Consolas" w:hAnsi="Consolas" w:cs="Consolas"/>
          <w:color w:val="1E1E1E"/>
          <w:lang w:val="ru-RU"/>
        </w:rPr>
        <w:t>, әрекет[</w:t>
      </w:r>
      <w:r w:rsidRPr="00515005">
        <w:rPr>
          <w:rFonts w:ascii="Consolas" w:hAnsi="Consolas" w:cs="Consolas"/>
          <w:color w:val="098000"/>
          <w:lang w:val="ru-RU"/>
        </w:rPr>
        <w:t>1</w:t>
      </w:r>
      <w:r w:rsidRPr="00515005">
        <w:rPr>
          <w:rFonts w:ascii="Consolas" w:hAnsi="Consolas" w:cs="Consolas"/>
          <w:color w:val="1E1E1E"/>
          <w:lang w:val="ru-RU"/>
        </w:rPr>
        <w:t>], әрекет[</w:t>
      </w:r>
      <w:r w:rsidRPr="00515005">
        <w:rPr>
          <w:rFonts w:ascii="Consolas" w:hAnsi="Consolas" w:cs="Consolas"/>
          <w:color w:val="098000"/>
          <w:lang w:val="ru-RU"/>
        </w:rPr>
        <w:t>2</w:t>
      </w:r>
      <w:r w:rsidRPr="00515005">
        <w:rPr>
          <w:rFonts w:ascii="Consolas" w:hAnsi="Consolas" w:cs="Consolas"/>
          <w:color w:val="1E1E1E"/>
          <w:lang w:val="ru-RU"/>
        </w:rPr>
        <w:t>])</w:t>
      </w:r>
    </w:p>
    <w:p w14:paraId="00E95883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12F540B5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65C00C30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 xml:space="preserve"># Меню </w:t>
      </w:r>
      <w:r w:rsidRPr="00515005">
        <w:rPr>
          <w:rFonts w:ascii="Consolas" w:hAnsi="Consolas" w:cs="Consolas"/>
          <w:color w:val="008000"/>
          <w:lang w:val="ru-RU"/>
        </w:rPr>
        <w:t>программы (как видит его пользователь)</w:t>
      </w:r>
    </w:p>
    <w:p w14:paraId="13A067C4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"3) Макро батырма (мәзір):"</w:t>
      </w:r>
      <w:r w:rsidRPr="00515005">
        <w:rPr>
          <w:rFonts w:ascii="Consolas" w:hAnsi="Consolas" w:cs="Consolas"/>
          <w:color w:val="1E1E1E"/>
          <w:lang w:val="ru-RU"/>
        </w:rPr>
        <w:t>)</w:t>
      </w:r>
    </w:p>
    <w:p w14:paraId="0BB98F97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"    1 — Студент қосу"</w:t>
      </w:r>
      <w:r w:rsidRPr="00515005">
        <w:rPr>
          <w:rFonts w:ascii="Consolas" w:hAnsi="Consolas" w:cs="Consolas"/>
          <w:color w:val="1E1E1E"/>
          <w:lang w:val="ru-RU"/>
        </w:rPr>
        <w:t>)</w:t>
      </w:r>
    </w:p>
    <w:p w14:paraId="68C64EF9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"    2 — Баға енгізу"</w:t>
      </w:r>
      <w:r w:rsidRPr="00515005">
        <w:rPr>
          <w:rFonts w:ascii="Consolas" w:hAnsi="Consolas" w:cs="Consolas"/>
          <w:color w:val="1E1E1E"/>
          <w:lang w:val="ru-RU"/>
        </w:rPr>
        <w:t>)</w:t>
      </w:r>
    </w:p>
    <w:p w14:paraId="1AD08C5D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"    3 — Есеп шығару"</w:t>
      </w:r>
      <w:r w:rsidRPr="00515005">
        <w:rPr>
          <w:rFonts w:ascii="Consolas" w:hAnsi="Consolas" w:cs="Consolas"/>
          <w:color w:val="1E1E1E"/>
          <w:lang w:val="ru-RU"/>
        </w:rPr>
        <w:t>)</w:t>
      </w:r>
    </w:p>
    <w:p w14:paraId="4DA58076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</w:t>
      </w:r>
      <w:r w:rsidRPr="00515005">
        <w:rPr>
          <w:rFonts w:ascii="Consolas" w:hAnsi="Consolas" w:cs="Consolas"/>
          <w:color w:val="A31515"/>
          <w:lang w:val="ru-RU"/>
        </w:rPr>
        <w:t>"    4 — Барлық әрекетті қайталау"</w:t>
      </w:r>
      <w:r w:rsidRPr="00515005">
        <w:rPr>
          <w:rFonts w:ascii="Consolas" w:hAnsi="Consolas" w:cs="Consolas"/>
          <w:color w:val="1E1E1E"/>
          <w:lang w:val="ru-RU"/>
        </w:rPr>
        <w:t>)</w:t>
      </w:r>
    </w:p>
    <w:p w14:paraId="613DFCF1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print</w:t>
      </w:r>
      <w:r w:rsidRPr="00515005">
        <w:rPr>
          <w:rFonts w:ascii="Consolas" w:hAnsi="Consolas" w:cs="Consolas"/>
          <w:color w:val="1E1E1E"/>
          <w:lang w:val="ru-RU"/>
        </w:rPr>
        <w:t>()</w:t>
      </w:r>
    </w:p>
    <w:p w14:paraId="221D8DBB" w14:textId="77777777" w:rsidR="00DE625F" w:rsidRPr="00515005" w:rsidRDefault="00DE625F">
      <w:pPr>
        <w:shd w:val="clear" w:color="auto" w:fill="F7F7F7"/>
        <w:spacing w:after="0"/>
        <w:rPr>
          <w:lang w:val="ru-RU"/>
        </w:rPr>
      </w:pPr>
    </w:p>
    <w:p w14:paraId="62D31327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008000"/>
          <w:lang w:val="ru-RU"/>
        </w:rPr>
        <w:t># Демонстрация: пользователь делает выбор 1</w:t>
      </w:r>
      <w:r w:rsidRPr="00515005">
        <w:rPr>
          <w:rFonts w:ascii="Consolas" w:hAnsi="Consolas" w:cs="Consolas"/>
          <w:color w:val="008000"/>
          <w:lang w:val="ru-RU"/>
        </w:rPr>
        <w:t>,2,3,4 подряд</w:t>
      </w:r>
    </w:p>
    <w:p w14:paraId="56929F4D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>студент_қосу(</w:t>
      </w:r>
      <w:r w:rsidRPr="00515005">
        <w:rPr>
          <w:rFonts w:ascii="Consolas" w:hAnsi="Consolas" w:cs="Consolas"/>
          <w:color w:val="A31515"/>
          <w:lang w:val="ru-RU"/>
        </w:rPr>
        <w:t>"Айжан"</w:t>
      </w:r>
      <w:r w:rsidRPr="00515005">
        <w:rPr>
          <w:rFonts w:ascii="Consolas" w:hAnsi="Consolas" w:cs="Consolas"/>
          <w:color w:val="1E1E1E"/>
          <w:lang w:val="ru-RU"/>
        </w:rPr>
        <w:t xml:space="preserve">)    </w:t>
      </w:r>
      <w:r w:rsidRPr="00515005">
        <w:rPr>
          <w:rFonts w:ascii="Consolas" w:hAnsi="Consolas" w:cs="Consolas"/>
          <w:color w:val="008000"/>
          <w:lang w:val="ru-RU"/>
        </w:rPr>
        <w:t># выбор №1</w:t>
      </w:r>
    </w:p>
    <w:p w14:paraId="51F62889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>студент_қосу(</w:t>
      </w:r>
      <w:r w:rsidRPr="00515005">
        <w:rPr>
          <w:rFonts w:ascii="Consolas" w:hAnsi="Consolas" w:cs="Consolas"/>
          <w:color w:val="A31515"/>
          <w:lang w:val="ru-RU"/>
        </w:rPr>
        <w:t>"Диас"</w:t>
      </w:r>
      <w:r w:rsidRPr="00515005">
        <w:rPr>
          <w:rFonts w:ascii="Consolas" w:hAnsi="Consolas" w:cs="Consolas"/>
          <w:color w:val="1E1E1E"/>
          <w:lang w:val="ru-RU"/>
        </w:rPr>
        <w:t xml:space="preserve">)     </w:t>
      </w:r>
      <w:r w:rsidRPr="00515005">
        <w:rPr>
          <w:rFonts w:ascii="Consolas" w:hAnsi="Consolas" w:cs="Consolas"/>
          <w:color w:val="008000"/>
          <w:lang w:val="ru-RU"/>
        </w:rPr>
        <w:t># выбор №1</w:t>
      </w:r>
    </w:p>
    <w:p w14:paraId="6B7DE842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lastRenderedPageBreak/>
        <w:t>баға_енгізу(</w:t>
      </w:r>
      <w:r w:rsidRPr="00515005">
        <w:rPr>
          <w:rFonts w:ascii="Consolas" w:hAnsi="Consolas" w:cs="Consolas"/>
          <w:color w:val="A31515"/>
          <w:lang w:val="ru-RU"/>
        </w:rPr>
        <w:t>"Айжан"</w:t>
      </w:r>
      <w:r w:rsidRPr="00515005">
        <w:rPr>
          <w:rFonts w:ascii="Consolas" w:hAnsi="Consolas" w:cs="Consolas"/>
          <w:color w:val="1E1E1E"/>
          <w:lang w:val="ru-RU"/>
        </w:rPr>
        <w:t xml:space="preserve">, </w:t>
      </w:r>
      <w:r w:rsidRPr="00515005">
        <w:rPr>
          <w:rFonts w:ascii="Consolas" w:hAnsi="Consolas" w:cs="Consolas"/>
          <w:color w:val="098000"/>
          <w:lang w:val="ru-RU"/>
        </w:rPr>
        <w:t>90</w:t>
      </w:r>
      <w:r w:rsidRPr="00515005">
        <w:rPr>
          <w:rFonts w:ascii="Consolas" w:hAnsi="Consolas" w:cs="Consolas"/>
          <w:color w:val="1E1E1E"/>
          <w:lang w:val="ru-RU"/>
        </w:rPr>
        <w:t xml:space="preserve">) </w:t>
      </w:r>
      <w:r w:rsidRPr="00515005">
        <w:rPr>
          <w:rFonts w:ascii="Consolas" w:hAnsi="Consolas" w:cs="Consolas"/>
          <w:color w:val="008000"/>
          <w:lang w:val="ru-RU"/>
        </w:rPr>
        <w:t># выбор №2</w:t>
      </w:r>
    </w:p>
    <w:p w14:paraId="584419AC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>баға_енгізу(</w:t>
      </w:r>
      <w:r w:rsidRPr="00515005">
        <w:rPr>
          <w:rFonts w:ascii="Consolas" w:hAnsi="Consolas" w:cs="Consolas"/>
          <w:color w:val="A31515"/>
          <w:lang w:val="ru-RU"/>
        </w:rPr>
        <w:t>"Диас"</w:t>
      </w:r>
      <w:r w:rsidRPr="00515005">
        <w:rPr>
          <w:rFonts w:ascii="Consolas" w:hAnsi="Consolas" w:cs="Consolas"/>
          <w:color w:val="1E1E1E"/>
          <w:lang w:val="ru-RU"/>
        </w:rPr>
        <w:t xml:space="preserve">, </w:t>
      </w:r>
      <w:r w:rsidRPr="00515005">
        <w:rPr>
          <w:rFonts w:ascii="Consolas" w:hAnsi="Consolas" w:cs="Consolas"/>
          <w:color w:val="098000"/>
          <w:lang w:val="ru-RU"/>
        </w:rPr>
        <w:t>75</w:t>
      </w:r>
      <w:r w:rsidRPr="00515005">
        <w:rPr>
          <w:rFonts w:ascii="Consolas" w:hAnsi="Consolas" w:cs="Consolas"/>
          <w:color w:val="1E1E1E"/>
          <w:lang w:val="ru-RU"/>
        </w:rPr>
        <w:t xml:space="preserve">)  </w:t>
      </w:r>
      <w:r w:rsidRPr="00515005">
        <w:rPr>
          <w:rFonts w:ascii="Consolas" w:hAnsi="Consolas" w:cs="Consolas"/>
          <w:color w:val="008000"/>
          <w:lang w:val="ru-RU"/>
        </w:rPr>
        <w:t># выбор №2</w:t>
      </w:r>
    </w:p>
    <w:p w14:paraId="4799B253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есеп_шығару()            </w:t>
      </w:r>
      <w:r w:rsidRPr="00515005">
        <w:rPr>
          <w:rFonts w:ascii="Consolas" w:hAnsi="Consolas" w:cs="Consolas"/>
          <w:color w:val="008000"/>
          <w:lang w:val="ru-RU"/>
        </w:rPr>
        <w:t># выбор №3</w:t>
      </w:r>
    </w:p>
    <w:p w14:paraId="6E5B07FF" w14:textId="77777777" w:rsidR="00DE625F" w:rsidRPr="00515005" w:rsidRDefault="00515005">
      <w:pPr>
        <w:shd w:val="clear" w:color="auto" w:fill="F7F7F7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lang w:val="ru-RU"/>
        </w:rPr>
        <w:t xml:space="preserve">барлығын_қайталау()      </w:t>
      </w:r>
      <w:r w:rsidRPr="00515005">
        <w:rPr>
          <w:rFonts w:ascii="Consolas" w:hAnsi="Consolas" w:cs="Consolas"/>
          <w:color w:val="008000"/>
          <w:lang w:val="ru-RU"/>
        </w:rPr>
        <w:t># выбор №4 — повторяем всё, что запис</w:t>
      </w:r>
      <w:r w:rsidRPr="00515005">
        <w:rPr>
          <w:rFonts w:ascii="Consolas" w:hAnsi="Consolas" w:cs="Consolas"/>
          <w:color w:val="008000"/>
          <w:lang w:val="ru-RU"/>
        </w:rPr>
        <w:t>ано</w:t>
      </w:r>
    </w:p>
    <w:p w14:paraId="354EA66B" w14:textId="77777777" w:rsidR="00DE625F" w:rsidRPr="00515005" w:rsidRDefault="00515005">
      <w:pPr>
        <w:shd w:val="clear" w:color="auto" w:fill="EFF6FF"/>
        <w:spacing w:before="80" w:after="0"/>
        <w:rPr>
          <w:lang w:val="ru-RU"/>
        </w:rPr>
      </w:pPr>
      <w:r w:rsidRPr="00515005">
        <w:rPr>
          <w:rFonts w:ascii="Calibri" w:hAnsi="Calibri" w:cs="Calibri"/>
          <w:b/>
          <w:color w:val="1E1E1E"/>
          <w:lang w:val="ru-RU"/>
        </w:rPr>
        <w:t>Орындау нәтижесі:</w:t>
      </w:r>
    </w:p>
    <w:p w14:paraId="25531630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>3) Макро батырма (мәзір):</w:t>
      </w:r>
    </w:p>
    <w:p w14:paraId="7F86F591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1 — Студент қосу</w:t>
      </w:r>
    </w:p>
    <w:p w14:paraId="7787BC79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2 — Баға енгізу</w:t>
      </w:r>
    </w:p>
    <w:p w14:paraId="2D567774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3 — Есеп шығару</w:t>
      </w:r>
    </w:p>
    <w:p w14:paraId="69315C9A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4 — Барлық әрекетті қайталау</w:t>
      </w:r>
    </w:p>
    <w:p w14:paraId="25BA7A61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</w:t>
      </w:r>
    </w:p>
    <w:p w14:paraId="7DF5AD6E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Студент қосылды: Айжан</w:t>
      </w:r>
    </w:p>
    <w:p w14:paraId="550B5F21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Студент қосылды: Диас</w:t>
      </w:r>
    </w:p>
    <w:p w14:paraId="304D4CBB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Баға енгізілді: Айжан - 90</w:t>
      </w:r>
    </w:p>
    <w:p w14:paraId="20857050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Баға енгізілді: Диас - 75</w:t>
      </w:r>
    </w:p>
    <w:p w14:paraId="3A326064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Есеп:</w:t>
      </w:r>
    </w:p>
    <w:p w14:paraId="39A8A010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  Айжан -&gt; 90</w:t>
      </w:r>
    </w:p>
    <w:p w14:paraId="15116772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  Диас -&gt; 75</w:t>
      </w:r>
    </w:p>
    <w:p w14:paraId="57BA4DE4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=== Барлығын қайталау ===</w:t>
      </w:r>
    </w:p>
    <w:p w14:paraId="214AF6A0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&gt;&gt; студент қосу: Айжан</w:t>
      </w:r>
    </w:p>
    <w:p w14:paraId="53E426F3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&gt;&gt; студент қосу: Диас</w:t>
      </w:r>
    </w:p>
    <w:p w14:paraId="72B71569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&gt;&gt; баға енгізу: Айжан 90</w:t>
      </w:r>
    </w:p>
    <w:p w14:paraId="74BD54E1" w14:textId="77777777" w:rsidR="00DE625F" w:rsidRPr="00515005" w:rsidRDefault="00515005">
      <w:pPr>
        <w:shd w:val="clear" w:color="auto" w:fill="EFF6FF"/>
        <w:spacing w:after="0"/>
        <w:rPr>
          <w:lang w:val="ru-RU"/>
        </w:rPr>
      </w:pPr>
      <w:r w:rsidRPr="00515005">
        <w:rPr>
          <w:rFonts w:ascii="Consolas" w:hAnsi="Consolas" w:cs="Consolas"/>
          <w:color w:val="1E1E1E"/>
          <w:sz w:val="20"/>
          <w:lang w:val="ru-RU"/>
        </w:rPr>
        <w:t xml:space="preserve">    &gt;&gt; баға енгізу: Диас 75</w:t>
      </w:r>
    </w:p>
    <w:p w14:paraId="1E6E1FC5" w14:textId="77777777" w:rsidR="00DE625F" w:rsidRPr="00515005" w:rsidRDefault="00515005">
      <w:pPr>
        <w:shd w:val="clear" w:color="auto" w:fill="FFF9E0"/>
        <w:spacing w:after="0"/>
        <w:ind w:left="120"/>
        <w:rPr>
          <w:lang w:val="ru-RU"/>
        </w:rPr>
      </w:pPr>
      <w:r w:rsidRPr="00515005">
        <w:rPr>
          <w:rFonts w:ascii="Calibri" w:hAnsi="Calibri" w:cs="Calibri"/>
          <w:b/>
          <w:color w:val="1E1E1E"/>
          <w:lang w:val="ru-RU"/>
        </w:rPr>
        <w:t>Пояснение:</w:t>
      </w:r>
    </w:p>
    <w:p w14:paraId="01C58EEE" w14:textId="77777777" w:rsidR="00DE625F" w:rsidRPr="00515005" w:rsidRDefault="00515005">
      <w:pPr>
        <w:shd w:val="clear" w:color="auto" w:fill="FFF9E0"/>
        <w:spacing w:after="0"/>
        <w:ind w:left="120"/>
        <w:rPr>
          <w:lang w:val="ru-RU"/>
        </w:rPr>
      </w:pPr>
      <w:r w:rsidRPr="00515005">
        <w:rPr>
          <w:rFonts w:ascii="Calibri" w:hAnsi="Calibri" w:cs="Calibri"/>
          <w:color w:val="1E1E1E"/>
          <w:sz w:val="21"/>
          <w:lang w:val="ru-RU"/>
        </w:rPr>
        <w:t>Задание: меню с пунктами 1 — студент қосу, 2 — баға енгізу, 3 — есеп шығару, 4 — барлық әрекетті қайталау; команда 4 повторяет выполненные ранее операции.</w:t>
      </w:r>
    </w:p>
    <w:p w14:paraId="1308E315" w14:textId="77777777" w:rsidR="00DE625F" w:rsidRPr="00515005" w:rsidRDefault="00515005">
      <w:pPr>
        <w:shd w:val="clear" w:color="auto" w:fill="FFF9E0"/>
        <w:spacing w:after="0"/>
        <w:ind w:left="120"/>
        <w:rPr>
          <w:lang w:val="ru-RU"/>
        </w:rPr>
      </w:pPr>
      <w:r w:rsidRPr="00515005">
        <w:rPr>
          <w:rFonts w:ascii="Calibri" w:hAnsi="Calibri" w:cs="Calibri"/>
          <w:color w:val="1E1E1E"/>
          <w:sz w:val="21"/>
          <w:lang w:val="ru-RU"/>
        </w:rPr>
        <w:t>Код: каждая операция (студент_қосу, баға_енгізу) дополнительно пишет запись в тарих. функция барлығы</w:t>
      </w:r>
      <w:r w:rsidRPr="00515005">
        <w:rPr>
          <w:rFonts w:ascii="Calibri" w:hAnsi="Calibri" w:cs="Calibri"/>
          <w:color w:val="1E1E1E"/>
          <w:sz w:val="21"/>
          <w:lang w:val="ru-RU"/>
        </w:rPr>
        <w:t>н_қайталау() проходит по тарих и выводит все выполненные действия как макрос.</w:t>
      </w:r>
    </w:p>
    <w:p w14:paraId="56FC4CF5" w14:textId="77777777" w:rsidR="00DE625F" w:rsidRPr="00515005" w:rsidRDefault="00515005">
      <w:pPr>
        <w:shd w:val="clear" w:color="auto" w:fill="FFF9E0"/>
        <w:spacing w:after="0"/>
        <w:ind w:left="120"/>
        <w:rPr>
          <w:lang w:val="ru-RU"/>
        </w:rPr>
      </w:pPr>
      <w:r w:rsidRPr="00515005">
        <w:rPr>
          <w:rFonts w:ascii="Calibri" w:hAnsi="Calibri" w:cs="Calibri"/>
          <w:color w:val="1E1E1E"/>
          <w:sz w:val="21"/>
          <w:lang w:val="ru-RU"/>
        </w:rPr>
        <w:t xml:space="preserve">Суть: «барлығын қайталау» — аналог кнопки повторного запуска: история операций превращается в воспроизводимый макрос, что и есть суть заданной </w:t>
      </w:r>
      <w:r>
        <w:rPr>
          <w:rFonts w:ascii="Calibri" w:hAnsi="Calibri" w:cs="Calibri"/>
          <w:color w:val="1E1E1E"/>
          <w:sz w:val="21"/>
        </w:rPr>
        <w:t>automation</w:t>
      </w:r>
      <w:r w:rsidRPr="00515005">
        <w:rPr>
          <w:rFonts w:ascii="Calibri" w:hAnsi="Calibri" w:cs="Calibri"/>
          <w:color w:val="1E1E1E"/>
          <w:sz w:val="21"/>
          <w:lang w:val="ru-RU"/>
        </w:rPr>
        <w:t>.</w:t>
      </w:r>
    </w:p>
    <w:p w14:paraId="31AB8E0D" w14:textId="56AA43DA" w:rsidR="00DE625F" w:rsidRPr="00515005" w:rsidRDefault="00DE625F">
      <w:pPr>
        <w:shd w:val="clear" w:color="auto" w:fill="FFF9E0"/>
        <w:spacing w:after="0"/>
        <w:ind w:left="120"/>
        <w:rPr>
          <w:lang w:val="ru-RU"/>
        </w:rPr>
      </w:pPr>
      <w:bookmarkStart w:id="0" w:name="_GoBack"/>
      <w:bookmarkEnd w:id="0"/>
    </w:p>
    <w:sectPr w:rsidR="00DE625F" w:rsidRPr="0051500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15005"/>
    <w:rsid w:val="00AA1D8D"/>
    <w:rsid w:val="00B47730"/>
    <w:rsid w:val="00CB0664"/>
    <w:rsid w:val="00DE625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8434CE"/>
  <w14:defaultImageDpi w14:val="300"/>
  <w15:docId w15:val="{3C3A9399-9F90-43D8-A4F5-E56545A8A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96B0F42-F7FA-4A1B-8521-7C54A1059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nursultanernaz13@gmail.com</cp:lastModifiedBy>
  <cp:revision>2</cp:revision>
  <dcterms:created xsi:type="dcterms:W3CDTF">2013-12-23T23:15:00Z</dcterms:created>
  <dcterms:modified xsi:type="dcterms:W3CDTF">2026-09-10T04:31:00Z</dcterms:modified>
  <cp:category/>
</cp:coreProperties>
</file>