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2CBC6" w14:textId="77777777" w:rsidR="00CF127C" w:rsidRDefault="009A1BCD">
      <w:pPr>
        <w:jc w:val="center"/>
      </w:pPr>
      <w:r>
        <w:rPr>
          <w:rFonts w:ascii="Calibri" w:hAnsi="Calibri" w:cs="Calibri"/>
          <w:b/>
          <w:color w:val="1E1E1E"/>
          <w:sz w:val="40"/>
        </w:rPr>
        <w:t>ПРАКТИКАЛЫҚ ЖҰМЫС №17</w:t>
      </w:r>
    </w:p>
    <w:p w14:paraId="1D901BDC" w14:textId="77777777" w:rsidR="00CF127C" w:rsidRDefault="009A1BCD">
      <w:pPr>
        <w:jc w:val="center"/>
      </w:pPr>
      <w:r>
        <w:rPr>
          <w:rFonts w:ascii="Calibri" w:hAnsi="Calibri" w:cs="Calibri"/>
          <w:b/>
          <w:color w:val="1E1E1E"/>
          <w:sz w:val="30"/>
        </w:rPr>
        <w:t>Тақырыбы: Макроқабылдағыштар (автоматтандыру сценарийлері)</w:t>
      </w:r>
    </w:p>
    <w:p w14:paraId="3C8991DA" w14:textId="77777777" w:rsidR="00CF127C" w:rsidRPr="003A05D0" w:rsidRDefault="009A1BCD">
      <w:pPr>
        <w:spacing w:before="320" w:after="120"/>
        <w:rPr>
          <w:lang w:val="ru-RU"/>
        </w:rPr>
      </w:pPr>
      <w:r w:rsidRPr="003A05D0">
        <w:rPr>
          <w:rFonts w:ascii="Calibri" w:hAnsi="Calibri" w:cs="Calibri"/>
          <w:b/>
          <w:color w:val="1E1E1E"/>
          <w:sz w:val="26"/>
          <w:lang w:val="ru-RU"/>
        </w:rPr>
        <w:t>1-тапсырма. «</w:t>
      </w:r>
      <w:proofErr w:type="spellStart"/>
      <w:r w:rsidRPr="003A05D0">
        <w:rPr>
          <w:rFonts w:ascii="Calibri" w:hAnsi="Calibri" w:cs="Calibri"/>
          <w:b/>
          <w:color w:val="1E1E1E"/>
          <w:sz w:val="26"/>
          <w:lang w:val="ru-RU"/>
        </w:rPr>
        <w:t>Бір</w:t>
      </w:r>
      <w:proofErr w:type="spellEnd"/>
      <w:r w:rsidRPr="003A05D0">
        <w:rPr>
          <w:rFonts w:ascii="Calibri" w:hAnsi="Calibri" w:cs="Calibri"/>
          <w:b/>
          <w:color w:val="1E1E1E"/>
          <w:sz w:val="26"/>
          <w:lang w:val="ru-RU"/>
        </w:rPr>
        <w:t xml:space="preserve"> </w:t>
      </w:r>
      <w:proofErr w:type="spellStart"/>
      <w:r w:rsidRPr="003A05D0">
        <w:rPr>
          <w:rFonts w:ascii="Calibri" w:hAnsi="Calibri" w:cs="Calibri"/>
          <w:b/>
          <w:color w:val="1E1E1E"/>
          <w:sz w:val="26"/>
          <w:lang w:val="ru-RU"/>
        </w:rPr>
        <w:t>батырма</w:t>
      </w:r>
      <w:proofErr w:type="spellEnd"/>
      <w:r w:rsidRPr="003A05D0">
        <w:rPr>
          <w:rFonts w:ascii="Calibri" w:hAnsi="Calibri" w:cs="Calibri"/>
          <w:b/>
          <w:color w:val="1E1E1E"/>
          <w:sz w:val="26"/>
          <w:lang w:val="ru-RU"/>
        </w:rPr>
        <w:t xml:space="preserve"> — он </w:t>
      </w:r>
      <w:proofErr w:type="spellStart"/>
      <w:r w:rsidRPr="003A05D0">
        <w:rPr>
          <w:rFonts w:ascii="Calibri" w:hAnsi="Calibri" w:cs="Calibri"/>
          <w:b/>
          <w:color w:val="1E1E1E"/>
          <w:sz w:val="26"/>
          <w:lang w:val="ru-RU"/>
        </w:rPr>
        <w:t>әрекет</w:t>
      </w:r>
      <w:proofErr w:type="spellEnd"/>
      <w:r w:rsidRPr="003A05D0">
        <w:rPr>
          <w:rFonts w:ascii="Calibri" w:hAnsi="Calibri" w:cs="Calibri"/>
          <w:b/>
          <w:color w:val="1E1E1E"/>
          <w:sz w:val="26"/>
          <w:lang w:val="ru-RU"/>
        </w:rPr>
        <w:t>»</w:t>
      </w:r>
    </w:p>
    <w:p w14:paraId="04AD32A3" w14:textId="77777777" w:rsidR="00CF127C" w:rsidRDefault="009A1BCD">
      <w:pPr>
        <w:spacing w:after="80"/>
      </w:pPr>
      <w:proofErr w:type="spellStart"/>
      <w:r>
        <w:rPr>
          <w:rFonts w:ascii="Calibri" w:hAnsi="Calibri" w:cs="Calibri"/>
          <w:b/>
          <w:color w:val="1E1E1E"/>
        </w:rPr>
        <w:t>Бағдарлама</w:t>
      </w:r>
      <w:proofErr w:type="spellEnd"/>
      <w:r>
        <w:rPr>
          <w:rFonts w:ascii="Calibri" w:hAnsi="Calibri" w:cs="Calibri"/>
          <w:b/>
          <w:color w:val="1E1E1E"/>
        </w:rPr>
        <w:t xml:space="preserve"> </w:t>
      </w:r>
      <w:proofErr w:type="spellStart"/>
      <w:r>
        <w:rPr>
          <w:rFonts w:ascii="Calibri" w:hAnsi="Calibri" w:cs="Calibri"/>
          <w:b/>
          <w:color w:val="1E1E1E"/>
        </w:rPr>
        <w:t>коды</w:t>
      </w:r>
      <w:proofErr w:type="spellEnd"/>
      <w:r>
        <w:rPr>
          <w:rFonts w:ascii="Calibri" w:hAnsi="Calibri" w:cs="Calibri"/>
          <w:b/>
          <w:color w:val="1E1E1E"/>
        </w:rPr>
        <w:t xml:space="preserve"> (Python):</w:t>
      </w:r>
    </w:p>
    <w:p w14:paraId="037C53E9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color w:val="1E1E1E"/>
        </w:rPr>
        <w:t xml:space="preserve"> sys</w:t>
      </w:r>
    </w:p>
    <w:p w14:paraId="53ABCA11" w14:textId="77777777" w:rsidR="00CF127C" w:rsidRDefault="00CF127C">
      <w:pPr>
        <w:shd w:val="clear" w:color="auto" w:fill="F7F7F7"/>
        <w:spacing w:after="0"/>
      </w:pPr>
    </w:p>
    <w:p w14:paraId="0073BF67" w14:textId="77777777" w:rsidR="00CF127C" w:rsidRDefault="009A1BCD">
      <w:pPr>
        <w:shd w:val="clear" w:color="auto" w:fill="F7F7F7"/>
        <w:spacing w:after="0"/>
      </w:pPr>
      <w:proofErr w:type="gramStart"/>
      <w:r>
        <w:rPr>
          <w:rFonts w:ascii="Consolas" w:hAnsi="Consolas" w:cs="Consolas"/>
          <w:color w:val="1E1E1E"/>
        </w:rPr>
        <w:t>sys.stdout</w:t>
      </w:r>
      <w:proofErr w:type="gramEnd"/>
      <w:r>
        <w:rPr>
          <w:rFonts w:ascii="Consolas" w:hAnsi="Consolas" w:cs="Consolas"/>
          <w:color w:val="1E1E1E"/>
        </w:rPr>
        <w:t>.</w:t>
      </w:r>
      <w:r>
        <w:rPr>
          <w:rFonts w:ascii="Consolas" w:hAnsi="Consolas" w:cs="Consolas"/>
          <w:color w:val="7950E3"/>
        </w:rPr>
        <w:t>reconfigure</w:t>
      </w:r>
      <w:r>
        <w:rPr>
          <w:rFonts w:ascii="Consolas" w:hAnsi="Consolas" w:cs="Consolas"/>
          <w:color w:val="1E1E1E"/>
        </w:rPr>
        <w:t>(encoding=</w:t>
      </w:r>
      <w:r>
        <w:rPr>
          <w:rFonts w:ascii="Consolas" w:hAnsi="Consolas" w:cs="Consolas"/>
          <w:color w:val="A31515"/>
        </w:rPr>
        <w:t>'utf-8'</w:t>
      </w:r>
      <w:r>
        <w:rPr>
          <w:rFonts w:ascii="Consolas" w:hAnsi="Consolas" w:cs="Consolas"/>
          <w:color w:val="1E1E1E"/>
        </w:rPr>
        <w:t>)</w:t>
      </w:r>
    </w:p>
    <w:p w14:paraId="738281FF" w14:textId="77777777" w:rsidR="00CF127C" w:rsidRDefault="00CF127C">
      <w:pPr>
        <w:shd w:val="clear" w:color="auto" w:fill="F7F7F7"/>
        <w:spacing w:after="0"/>
      </w:pPr>
    </w:p>
    <w:p w14:paraId="70C1FA96" w14:textId="77777777" w:rsidR="00CF127C" w:rsidRDefault="00CF127C">
      <w:pPr>
        <w:shd w:val="clear" w:color="auto" w:fill="F7F7F7"/>
        <w:spacing w:after="0"/>
      </w:pPr>
    </w:p>
    <w:p w14:paraId="5CB747E6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r w:rsidRPr="003A05D0">
        <w:rPr>
          <w:rFonts w:ascii="Consolas" w:hAnsi="Consolas" w:cs="Consolas"/>
          <w:color w:val="008000"/>
          <w:lang w:val="ru-RU"/>
        </w:rPr>
        <w:t xml:space="preserve"># 1-тапсырма. </w:t>
      </w:r>
      <w:proofErr w:type="spellStart"/>
      <w:r w:rsidRPr="003A05D0">
        <w:rPr>
          <w:rFonts w:ascii="Consolas" w:hAnsi="Consolas" w:cs="Consolas"/>
          <w:color w:val="008000"/>
          <w:lang w:val="ru-RU"/>
        </w:rPr>
        <w:t>Бір</w:t>
      </w:r>
      <w:proofErr w:type="spellEnd"/>
      <w:r w:rsidRPr="003A05D0">
        <w:rPr>
          <w:rFonts w:ascii="Consolas" w:hAnsi="Consolas" w:cs="Consolas"/>
          <w:color w:val="008000"/>
          <w:lang w:val="ru-RU"/>
        </w:rPr>
        <w:t xml:space="preserve"> </w:t>
      </w:r>
      <w:proofErr w:type="spellStart"/>
      <w:r w:rsidRPr="003A05D0">
        <w:rPr>
          <w:rFonts w:ascii="Consolas" w:hAnsi="Consolas" w:cs="Consolas"/>
          <w:color w:val="008000"/>
          <w:lang w:val="ru-RU"/>
        </w:rPr>
        <w:t>батырма</w:t>
      </w:r>
      <w:proofErr w:type="spellEnd"/>
      <w:r w:rsidRPr="003A05D0">
        <w:rPr>
          <w:rFonts w:ascii="Consolas" w:hAnsi="Consolas" w:cs="Consolas"/>
          <w:color w:val="008000"/>
          <w:lang w:val="ru-RU"/>
        </w:rPr>
        <w:t xml:space="preserve"> — он </w:t>
      </w:r>
      <w:proofErr w:type="spellStart"/>
      <w:r w:rsidRPr="003A05D0">
        <w:rPr>
          <w:rFonts w:ascii="Consolas" w:hAnsi="Consolas" w:cs="Consolas"/>
          <w:color w:val="008000"/>
          <w:lang w:val="ru-RU"/>
        </w:rPr>
        <w:t>әрекет</w:t>
      </w:r>
      <w:proofErr w:type="spellEnd"/>
      <w:r w:rsidRPr="003A05D0">
        <w:rPr>
          <w:rFonts w:ascii="Consolas" w:hAnsi="Consolas" w:cs="Consolas"/>
          <w:color w:val="008000"/>
          <w:lang w:val="ru-RU"/>
        </w:rPr>
        <w:t xml:space="preserve"> (макрос-функция)</w:t>
      </w:r>
    </w:p>
    <w:p w14:paraId="7E4E22AF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color w:val="7950E3"/>
        </w:rPr>
        <w:t>macro</w:t>
      </w:r>
      <w:r>
        <w:rPr>
          <w:rFonts w:ascii="Consolas" w:hAnsi="Consolas" w:cs="Consolas"/>
          <w:color w:val="1E1E1E"/>
        </w:rPr>
        <w:t>(filename=</w:t>
      </w:r>
      <w:r>
        <w:rPr>
          <w:rFonts w:ascii="Consolas" w:hAnsi="Consolas" w:cs="Consolas"/>
          <w:color w:val="A31515"/>
        </w:rPr>
        <w:t>"бағалар.txt"</w:t>
      </w:r>
      <w:r>
        <w:rPr>
          <w:rFonts w:ascii="Consolas" w:hAnsi="Consolas" w:cs="Consolas"/>
          <w:color w:val="1E1E1E"/>
        </w:rPr>
        <w:t>):</w:t>
      </w:r>
    </w:p>
    <w:p w14:paraId="16959581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color w:val="008000"/>
        </w:rPr>
        <w:t># Файл ашу (болған жоқ — жасаймыз)</w:t>
      </w:r>
    </w:p>
    <w:p w14:paraId="03952825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data = </w:t>
      </w:r>
      <w:proofErr w:type="gramStart"/>
      <w:r>
        <w:rPr>
          <w:rFonts w:ascii="Consolas" w:hAnsi="Consolas" w:cs="Consolas"/>
          <w:b/>
          <w:color w:val="AF00DB"/>
        </w:rPr>
        <w:t>open</w:t>
      </w:r>
      <w:r>
        <w:rPr>
          <w:rFonts w:ascii="Consolas" w:hAnsi="Consolas" w:cs="Consolas"/>
          <w:color w:val="1E1E1E"/>
        </w:rPr>
        <w:t>(</w:t>
      </w:r>
      <w:proofErr w:type="gramEnd"/>
      <w:r>
        <w:rPr>
          <w:rFonts w:ascii="Consolas" w:hAnsi="Consolas" w:cs="Consolas"/>
          <w:color w:val="1E1E1E"/>
        </w:rPr>
        <w:t xml:space="preserve">filename, </w:t>
      </w:r>
      <w:r>
        <w:rPr>
          <w:rFonts w:ascii="Consolas" w:hAnsi="Consolas" w:cs="Consolas"/>
          <w:color w:val="A31515"/>
        </w:rPr>
        <w:t>"a"</w:t>
      </w:r>
      <w:r>
        <w:rPr>
          <w:rFonts w:ascii="Consolas" w:hAnsi="Consolas" w:cs="Consolas"/>
          <w:color w:val="1E1E1E"/>
        </w:rPr>
        <w:t>, encoding=</w:t>
      </w:r>
      <w:r>
        <w:rPr>
          <w:rFonts w:ascii="Consolas" w:hAnsi="Consolas" w:cs="Consolas"/>
          <w:color w:val="A31515"/>
        </w:rPr>
        <w:t>"utf-8"</w:t>
      </w:r>
      <w:r>
        <w:rPr>
          <w:rFonts w:ascii="Consolas" w:hAnsi="Consolas" w:cs="Consolas"/>
          <w:color w:val="1E1E1E"/>
        </w:rPr>
        <w:t>)</w:t>
      </w:r>
    </w:p>
    <w:p w14:paraId="0C31C25A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color w:val="008000"/>
        </w:rPr>
        <w:t># Мәлімет енгізу</w:t>
      </w:r>
    </w:p>
    <w:p w14:paraId="6BF99EEE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proofErr w:type="gramStart"/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proofErr w:type="gramEnd"/>
      <w:r>
        <w:rPr>
          <w:rFonts w:ascii="Consolas" w:hAnsi="Consolas" w:cs="Consolas"/>
          <w:color w:val="A31515"/>
        </w:rPr>
        <w:t>"    Мәлімет енгізілді: 1"</w:t>
      </w:r>
      <w:r>
        <w:rPr>
          <w:rFonts w:ascii="Consolas" w:hAnsi="Consolas" w:cs="Consolas"/>
          <w:color w:val="1E1E1E"/>
        </w:rPr>
        <w:t>, file=data)</w:t>
      </w:r>
    </w:p>
    <w:p w14:paraId="6252FF0E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proofErr w:type="gramStart"/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proofErr w:type="gramEnd"/>
      <w:r>
        <w:rPr>
          <w:rFonts w:ascii="Consolas" w:hAnsi="Consolas" w:cs="Consolas"/>
          <w:color w:val="A31515"/>
        </w:rPr>
        <w:t>"    Мәлімет енгізілді: 2"</w:t>
      </w:r>
      <w:r>
        <w:rPr>
          <w:rFonts w:ascii="Consolas" w:hAnsi="Consolas" w:cs="Consolas"/>
          <w:color w:val="1E1E1E"/>
        </w:rPr>
        <w:t>, file=data)</w:t>
      </w:r>
    </w:p>
    <w:p w14:paraId="250F99D3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color w:val="008000"/>
        </w:rPr>
        <w:t># Есептеу</w:t>
      </w:r>
    </w:p>
    <w:p w14:paraId="628CF00B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total = </w:t>
      </w:r>
      <w:r>
        <w:rPr>
          <w:rFonts w:ascii="Consolas" w:hAnsi="Consolas" w:cs="Consolas"/>
          <w:color w:val="098000"/>
        </w:rPr>
        <w:t>1</w:t>
      </w:r>
      <w:r>
        <w:rPr>
          <w:rFonts w:ascii="Consolas" w:hAnsi="Consolas" w:cs="Consolas"/>
          <w:color w:val="1E1E1E"/>
        </w:rPr>
        <w:t xml:space="preserve"> + </w:t>
      </w:r>
      <w:r>
        <w:rPr>
          <w:rFonts w:ascii="Consolas" w:hAnsi="Consolas" w:cs="Consolas"/>
          <w:color w:val="098000"/>
        </w:rPr>
        <w:t>2</w:t>
      </w:r>
    </w:p>
    <w:p w14:paraId="53E1BF45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color w:val="008000"/>
        </w:rPr>
        <w:t># Нәтижені шығару</w:t>
      </w:r>
    </w:p>
    <w:p w14:paraId="16739BC7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proofErr w:type="gramStart"/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proofErr w:type="gramEnd"/>
      <w:r>
        <w:rPr>
          <w:rFonts w:ascii="Consolas" w:hAnsi="Consolas" w:cs="Consolas"/>
          <w:color w:val="A31515"/>
        </w:rPr>
        <w:t>"    Нәтиже:"</w:t>
      </w:r>
      <w:r>
        <w:rPr>
          <w:rFonts w:ascii="Consolas" w:hAnsi="Consolas" w:cs="Consolas"/>
          <w:color w:val="1E1E1E"/>
        </w:rPr>
        <w:t>, total, file=data)</w:t>
      </w:r>
    </w:p>
    <w:p w14:paraId="6C2BCF5F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proofErr w:type="gramStart"/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proofErr w:type="gramEnd"/>
      <w:r>
        <w:rPr>
          <w:rFonts w:ascii="Consolas" w:hAnsi="Consolas" w:cs="Consolas"/>
          <w:color w:val="A31515"/>
        </w:rPr>
        <w:t>"    Барлығы:"</w:t>
      </w:r>
      <w:r>
        <w:rPr>
          <w:rFonts w:ascii="Consolas" w:hAnsi="Consolas" w:cs="Consolas"/>
          <w:color w:val="1E1E1E"/>
        </w:rPr>
        <w:t>, total)</w:t>
      </w:r>
    </w:p>
    <w:p w14:paraId="67BF648C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color w:val="008000"/>
        </w:rPr>
        <w:t># Файлды сақтау</w:t>
      </w:r>
    </w:p>
    <w:p w14:paraId="34814493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proofErr w:type="gramStart"/>
      <w:r>
        <w:rPr>
          <w:rFonts w:ascii="Consolas" w:hAnsi="Consolas" w:cs="Consolas"/>
          <w:color w:val="1E1E1E"/>
        </w:rPr>
        <w:t>data.</w:t>
      </w:r>
      <w:r>
        <w:rPr>
          <w:rFonts w:ascii="Consolas" w:hAnsi="Consolas" w:cs="Consolas"/>
          <w:color w:val="7950E3"/>
        </w:rPr>
        <w:t>close</w:t>
      </w:r>
      <w:proofErr w:type="gramEnd"/>
      <w:r>
        <w:rPr>
          <w:rFonts w:ascii="Consolas" w:hAnsi="Consolas" w:cs="Consolas"/>
          <w:color w:val="1E1E1E"/>
        </w:rPr>
        <w:t>()</w:t>
      </w:r>
    </w:p>
    <w:p w14:paraId="5E307C97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proofErr w:type="gramStart"/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proofErr w:type="gramEnd"/>
      <w:r>
        <w:rPr>
          <w:rFonts w:ascii="Consolas" w:hAnsi="Consolas" w:cs="Consolas"/>
          <w:color w:val="A31515"/>
        </w:rPr>
        <w:t>"    Файл сақталды:"</w:t>
      </w:r>
      <w:r>
        <w:rPr>
          <w:rFonts w:ascii="Consolas" w:hAnsi="Consolas" w:cs="Consolas"/>
          <w:color w:val="1E1E1E"/>
        </w:rPr>
        <w:t>, filename)</w:t>
      </w:r>
    </w:p>
    <w:p w14:paraId="052887BF" w14:textId="77777777" w:rsidR="00CF127C" w:rsidRDefault="00CF127C">
      <w:pPr>
        <w:shd w:val="clear" w:color="auto" w:fill="F7F7F7"/>
        <w:spacing w:after="0"/>
      </w:pPr>
    </w:p>
    <w:p w14:paraId="7EEC6A86" w14:textId="77777777" w:rsidR="00CF127C" w:rsidRDefault="00CF127C">
      <w:pPr>
        <w:shd w:val="clear" w:color="auto" w:fill="F7F7F7"/>
        <w:spacing w:after="0"/>
      </w:pPr>
    </w:p>
    <w:p w14:paraId="4EBF831A" w14:textId="77777777" w:rsidR="00CF127C" w:rsidRDefault="009A1BCD">
      <w:pPr>
        <w:shd w:val="clear" w:color="auto" w:fill="F7F7F7"/>
        <w:spacing w:after="0"/>
      </w:pPr>
      <w:proofErr w:type="gramStart"/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proofErr w:type="gramEnd"/>
      <w:r>
        <w:rPr>
          <w:rFonts w:ascii="Consolas" w:hAnsi="Consolas" w:cs="Consolas"/>
          <w:color w:val="A31515"/>
        </w:rPr>
        <w:t>"1) Бір батырма — он әрекет (макрос бір функцияда):"</w:t>
      </w:r>
      <w:r>
        <w:rPr>
          <w:rFonts w:ascii="Consolas" w:hAnsi="Consolas" w:cs="Consolas"/>
          <w:color w:val="1E1E1E"/>
        </w:rPr>
        <w:t>)</w:t>
      </w:r>
    </w:p>
    <w:p w14:paraId="24154FFE" w14:textId="77777777" w:rsidR="00CF127C" w:rsidRDefault="009A1BCD">
      <w:pPr>
        <w:shd w:val="clear" w:color="auto" w:fill="F7F7F7"/>
        <w:spacing w:after="0"/>
      </w:pPr>
      <w:proofErr w:type="gramStart"/>
      <w:r>
        <w:rPr>
          <w:rFonts w:ascii="Consolas" w:hAnsi="Consolas" w:cs="Consolas"/>
          <w:color w:val="7950E3"/>
        </w:rPr>
        <w:t>macro</w:t>
      </w:r>
      <w:r>
        <w:rPr>
          <w:rFonts w:ascii="Consolas" w:hAnsi="Consolas" w:cs="Consolas"/>
          <w:color w:val="1E1E1E"/>
        </w:rPr>
        <w:t>(</w:t>
      </w:r>
      <w:proofErr w:type="gramEnd"/>
      <w:r>
        <w:rPr>
          <w:rFonts w:ascii="Consolas" w:hAnsi="Consolas" w:cs="Consolas"/>
          <w:color w:val="1E1E1E"/>
        </w:rPr>
        <w:t>)</w:t>
      </w:r>
    </w:p>
    <w:p w14:paraId="60AA8B0E" w14:textId="77777777" w:rsidR="00CF127C" w:rsidRDefault="009A1BCD">
      <w:pPr>
        <w:shd w:val="clear" w:color="auto" w:fill="EFF6FF"/>
        <w:spacing w:before="80" w:after="0"/>
      </w:pPr>
      <w:r>
        <w:rPr>
          <w:rFonts w:ascii="Calibri" w:hAnsi="Calibri" w:cs="Calibri"/>
          <w:b/>
          <w:color w:val="1E1E1E"/>
        </w:rPr>
        <w:t>Орындау нәтижесі:</w:t>
      </w:r>
    </w:p>
    <w:p w14:paraId="09A57261" w14:textId="77777777" w:rsidR="00CF127C" w:rsidRDefault="009A1BCD">
      <w:pPr>
        <w:shd w:val="clear" w:color="auto" w:fill="EFF6FF"/>
        <w:spacing w:after="0"/>
      </w:pPr>
      <w:r>
        <w:rPr>
          <w:rFonts w:ascii="Consolas" w:hAnsi="Consolas" w:cs="Consolas"/>
          <w:color w:val="1E1E1E"/>
          <w:sz w:val="20"/>
        </w:rPr>
        <w:t>1) Бір батырма — он әрекет (макрос бір функцияда):</w:t>
      </w:r>
    </w:p>
    <w:p w14:paraId="2B21A1FF" w14:textId="77777777" w:rsidR="00CF127C" w:rsidRDefault="009A1BCD">
      <w:pPr>
        <w:shd w:val="clear" w:color="auto" w:fill="EFF6FF"/>
        <w:spacing w:after="0"/>
      </w:pPr>
      <w:r>
        <w:rPr>
          <w:rFonts w:ascii="Consolas" w:hAnsi="Consolas" w:cs="Consolas"/>
          <w:color w:val="1E1E1E"/>
          <w:sz w:val="20"/>
        </w:rPr>
        <w:t xml:space="preserve">    Барлығы: 3</w:t>
      </w:r>
    </w:p>
    <w:p w14:paraId="4450744D" w14:textId="77777777" w:rsidR="00CF127C" w:rsidRDefault="009A1BCD">
      <w:pPr>
        <w:shd w:val="clear" w:color="auto" w:fill="EFF6FF"/>
        <w:spacing w:after="0"/>
      </w:pPr>
      <w:r>
        <w:rPr>
          <w:rFonts w:ascii="Consolas" w:hAnsi="Consolas" w:cs="Consolas"/>
          <w:color w:val="1E1E1E"/>
          <w:sz w:val="20"/>
        </w:rPr>
        <w:t xml:space="preserve">    Файл сақталды: бағалар.txt</w:t>
      </w:r>
    </w:p>
    <w:p w14:paraId="5D8A7E72" w14:textId="77777777" w:rsidR="00CF127C" w:rsidRDefault="009A1BCD">
      <w:pPr>
        <w:shd w:val="clear" w:color="auto" w:fill="FFF9E0"/>
        <w:spacing w:after="0"/>
        <w:ind w:left="120"/>
      </w:pPr>
      <w:r>
        <w:rPr>
          <w:rFonts w:ascii="Calibri" w:hAnsi="Calibri" w:cs="Calibri"/>
          <w:b/>
          <w:color w:val="1E1E1E"/>
        </w:rPr>
        <w:t>Пояснение:</w:t>
      </w:r>
    </w:p>
    <w:p w14:paraId="2521B867" w14:textId="77777777" w:rsidR="00CF127C" w:rsidRPr="003A05D0" w:rsidRDefault="009A1BCD">
      <w:pPr>
        <w:shd w:val="clear" w:color="auto" w:fill="FFF9E0"/>
        <w:spacing w:after="0"/>
        <w:ind w:left="120"/>
        <w:rPr>
          <w:lang w:val="ru-RU"/>
        </w:rPr>
      </w:pPr>
      <w:r w:rsidRPr="003A05D0">
        <w:rPr>
          <w:rFonts w:ascii="Calibri" w:hAnsi="Calibri" w:cs="Calibri"/>
          <w:color w:val="1E1E1E"/>
          <w:sz w:val="21"/>
          <w:lang w:val="ru-RU"/>
        </w:rPr>
        <w:t>Задание: цепочку повторяющихся действий (открыть файл → ввести данные → вычислить → вывести → сохранить) объединить в одну функцию-«макрос».</w:t>
      </w:r>
    </w:p>
    <w:p w14:paraId="19AC0ADB" w14:textId="77777777" w:rsidR="00CF127C" w:rsidRPr="003A05D0" w:rsidRDefault="009A1BCD">
      <w:pPr>
        <w:shd w:val="clear" w:color="auto" w:fill="FFF9E0"/>
        <w:spacing w:after="0"/>
        <w:ind w:left="120"/>
        <w:rPr>
          <w:lang w:val="ru-RU"/>
        </w:rPr>
      </w:pPr>
      <w:r w:rsidRPr="003A05D0">
        <w:rPr>
          <w:rFonts w:ascii="Calibri" w:hAnsi="Calibri" w:cs="Calibri"/>
          <w:color w:val="1E1E1E"/>
          <w:sz w:val="21"/>
          <w:lang w:val="ru-RU"/>
        </w:rPr>
        <w:t xml:space="preserve">Код: функция </w:t>
      </w:r>
      <w:proofErr w:type="gramStart"/>
      <w:r>
        <w:rPr>
          <w:rFonts w:ascii="Calibri" w:hAnsi="Calibri" w:cs="Calibri"/>
          <w:color w:val="1E1E1E"/>
          <w:sz w:val="21"/>
        </w:rPr>
        <w:t>macro</w:t>
      </w:r>
      <w:r w:rsidRPr="003A05D0">
        <w:rPr>
          <w:rFonts w:ascii="Calibri" w:hAnsi="Calibri" w:cs="Calibri"/>
          <w:color w:val="1E1E1E"/>
          <w:sz w:val="21"/>
          <w:lang w:val="ru-RU"/>
        </w:rPr>
        <w:t>(</w:t>
      </w:r>
      <w:proofErr w:type="gramEnd"/>
      <w:r w:rsidRPr="003A05D0">
        <w:rPr>
          <w:rFonts w:ascii="Calibri" w:hAnsi="Calibri" w:cs="Calibri"/>
          <w:color w:val="1E1E1E"/>
          <w:sz w:val="21"/>
          <w:lang w:val="ru-RU"/>
        </w:rPr>
        <w:t>) выполняет все 5 шагов: открывает файл в режиме «</w:t>
      </w:r>
      <w:r>
        <w:rPr>
          <w:rFonts w:ascii="Calibri" w:hAnsi="Calibri" w:cs="Calibri"/>
          <w:color w:val="1E1E1E"/>
          <w:sz w:val="21"/>
        </w:rPr>
        <w:t>a</w:t>
      </w:r>
      <w:r w:rsidRPr="003A05D0">
        <w:rPr>
          <w:rFonts w:ascii="Calibri" w:hAnsi="Calibri" w:cs="Calibri"/>
          <w:color w:val="1E1E1E"/>
          <w:sz w:val="21"/>
          <w:lang w:val="ru-RU"/>
        </w:rPr>
        <w:t xml:space="preserve">», записывает данные, считает сумму, печатает результат на экран и сохраняет файл. Достаточно вызвать </w:t>
      </w:r>
      <w:proofErr w:type="gramStart"/>
      <w:r>
        <w:rPr>
          <w:rFonts w:ascii="Calibri" w:hAnsi="Calibri" w:cs="Calibri"/>
          <w:color w:val="1E1E1E"/>
          <w:sz w:val="21"/>
        </w:rPr>
        <w:t>macro</w:t>
      </w:r>
      <w:r w:rsidRPr="003A05D0">
        <w:rPr>
          <w:rFonts w:ascii="Calibri" w:hAnsi="Calibri" w:cs="Calibri"/>
          <w:color w:val="1E1E1E"/>
          <w:sz w:val="21"/>
          <w:lang w:val="ru-RU"/>
        </w:rPr>
        <w:t>(</w:t>
      </w:r>
      <w:proofErr w:type="gramEnd"/>
      <w:r w:rsidRPr="003A05D0">
        <w:rPr>
          <w:rFonts w:ascii="Calibri" w:hAnsi="Calibri" w:cs="Calibri"/>
          <w:color w:val="1E1E1E"/>
          <w:sz w:val="21"/>
          <w:lang w:val="ru-RU"/>
        </w:rPr>
        <w:t>) один раз.</w:t>
      </w:r>
    </w:p>
    <w:p w14:paraId="78293950" w14:textId="77777777" w:rsidR="00CF127C" w:rsidRPr="003A05D0" w:rsidRDefault="009A1BCD">
      <w:pPr>
        <w:shd w:val="clear" w:color="auto" w:fill="FFF9E0"/>
        <w:spacing w:after="0"/>
        <w:ind w:left="120"/>
        <w:rPr>
          <w:lang w:val="ru-RU"/>
        </w:rPr>
      </w:pPr>
      <w:r w:rsidRPr="003A05D0">
        <w:rPr>
          <w:rFonts w:ascii="Calibri" w:hAnsi="Calibri" w:cs="Calibri"/>
          <w:color w:val="1E1E1E"/>
          <w:sz w:val="21"/>
          <w:lang w:val="ru-RU"/>
        </w:rPr>
        <w:lastRenderedPageBreak/>
        <w:t xml:space="preserve">Суть: макрос — это одна команда, которая запускает целую последовательность операций. Здесь </w:t>
      </w:r>
      <w:r>
        <w:rPr>
          <w:rFonts w:ascii="Calibri" w:hAnsi="Calibri" w:cs="Calibri"/>
          <w:color w:val="1E1E1E"/>
          <w:sz w:val="21"/>
        </w:rPr>
        <w:t>Python</w:t>
      </w:r>
      <w:r w:rsidRPr="003A05D0">
        <w:rPr>
          <w:rFonts w:ascii="Calibri" w:hAnsi="Calibri" w:cs="Calibri"/>
          <w:color w:val="1E1E1E"/>
          <w:sz w:val="21"/>
          <w:lang w:val="ru-RU"/>
        </w:rPr>
        <w:t xml:space="preserve">-функция играет роль макроса: один вызов — сразу все действия. Файл </w:t>
      </w:r>
      <w:proofErr w:type="spellStart"/>
      <w:r w:rsidRPr="003A05D0">
        <w:rPr>
          <w:rFonts w:ascii="Calibri" w:hAnsi="Calibri" w:cs="Calibri"/>
          <w:color w:val="1E1E1E"/>
          <w:sz w:val="21"/>
          <w:lang w:val="ru-RU"/>
        </w:rPr>
        <w:t>бағалар</w:t>
      </w:r>
      <w:proofErr w:type="spellEnd"/>
      <w:r w:rsidRPr="003A05D0">
        <w:rPr>
          <w:rFonts w:ascii="Calibri" w:hAnsi="Calibri" w:cs="Calibri"/>
          <w:color w:val="1E1E1E"/>
          <w:sz w:val="21"/>
          <w:lang w:val="ru-RU"/>
        </w:rPr>
        <w:t>.</w:t>
      </w:r>
      <w:r>
        <w:rPr>
          <w:rFonts w:ascii="Calibri" w:hAnsi="Calibri" w:cs="Calibri"/>
          <w:color w:val="1E1E1E"/>
          <w:sz w:val="21"/>
        </w:rPr>
        <w:t>txt</w:t>
      </w:r>
      <w:r w:rsidRPr="003A05D0">
        <w:rPr>
          <w:rFonts w:ascii="Calibri" w:hAnsi="Calibri" w:cs="Calibri"/>
          <w:color w:val="1E1E1E"/>
          <w:sz w:val="21"/>
          <w:lang w:val="ru-RU"/>
        </w:rPr>
        <w:t xml:space="preserve"> создаётся рядом с программой.</w:t>
      </w:r>
    </w:p>
    <w:p w14:paraId="6088B662" w14:textId="77777777" w:rsidR="00CF127C" w:rsidRPr="003A05D0" w:rsidRDefault="009A1BCD">
      <w:pPr>
        <w:spacing w:before="320" w:after="120"/>
        <w:rPr>
          <w:lang w:val="ru-RU"/>
        </w:rPr>
      </w:pPr>
      <w:r w:rsidRPr="003A05D0">
        <w:rPr>
          <w:rFonts w:ascii="Calibri" w:hAnsi="Calibri" w:cs="Calibri"/>
          <w:b/>
          <w:color w:val="1E1E1E"/>
          <w:sz w:val="26"/>
          <w:lang w:val="ru-RU"/>
        </w:rPr>
        <w:t>2-тапсырма. «</w:t>
      </w:r>
      <w:proofErr w:type="spellStart"/>
      <w:r w:rsidRPr="003A05D0">
        <w:rPr>
          <w:rFonts w:ascii="Calibri" w:hAnsi="Calibri" w:cs="Calibri"/>
          <w:b/>
          <w:color w:val="1E1E1E"/>
          <w:sz w:val="26"/>
          <w:lang w:val="ru-RU"/>
        </w:rPr>
        <w:t>Автоматты</w:t>
      </w:r>
      <w:proofErr w:type="spellEnd"/>
      <w:r w:rsidRPr="003A05D0">
        <w:rPr>
          <w:rFonts w:ascii="Calibri" w:hAnsi="Calibri" w:cs="Calibri"/>
          <w:b/>
          <w:color w:val="1E1E1E"/>
          <w:sz w:val="26"/>
          <w:lang w:val="ru-RU"/>
        </w:rPr>
        <w:t xml:space="preserve"> </w:t>
      </w:r>
      <w:proofErr w:type="spellStart"/>
      <w:r w:rsidRPr="003A05D0">
        <w:rPr>
          <w:rFonts w:ascii="Calibri" w:hAnsi="Calibri" w:cs="Calibri"/>
          <w:b/>
          <w:color w:val="1E1E1E"/>
          <w:sz w:val="26"/>
          <w:lang w:val="ru-RU"/>
        </w:rPr>
        <w:t>есеп</w:t>
      </w:r>
      <w:proofErr w:type="spellEnd"/>
      <w:r w:rsidRPr="003A05D0">
        <w:rPr>
          <w:rFonts w:ascii="Calibri" w:hAnsi="Calibri" w:cs="Calibri"/>
          <w:b/>
          <w:color w:val="1E1E1E"/>
          <w:sz w:val="26"/>
          <w:lang w:val="ru-RU"/>
        </w:rPr>
        <w:t>»</w:t>
      </w:r>
    </w:p>
    <w:p w14:paraId="77C9C569" w14:textId="77777777" w:rsidR="00CF127C" w:rsidRDefault="009A1BCD">
      <w:pPr>
        <w:spacing w:after="80"/>
      </w:pPr>
      <w:proofErr w:type="spellStart"/>
      <w:r>
        <w:rPr>
          <w:rFonts w:ascii="Calibri" w:hAnsi="Calibri" w:cs="Calibri"/>
          <w:b/>
          <w:color w:val="1E1E1E"/>
        </w:rPr>
        <w:t>Бағдарлама</w:t>
      </w:r>
      <w:proofErr w:type="spellEnd"/>
      <w:r>
        <w:rPr>
          <w:rFonts w:ascii="Calibri" w:hAnsi="Calibri" w:cs="Calibri"/>
          <w:b/>
          <w:color w:val="1E1E1E"/>
        </w:rPr>
        <w:t xml:space="preserve"> </w:t>
      </w:r>
      <w:proofErr w:type="spellStart"/>
      <w:r>
        <w:rPr>
          <w:rFonts w:ascii="Calibri" w:hAnsi="Calibri" w:cs="Calibri"/>
          <w:b/>
          <w:color w:val="1E1E1E"/>
        </w:rPr>
        <w:t>коды</w:t>
      </w:r>
      <w:proofErr w:type="spellEnd"/>
      <w:r>
        <w:rPr>
          <w:rFonts w:ascii="Calibri" w:hAnsi="Calibri" w:cs="Calibri"/>
          <w:b/>
          <w:color w:val="1E1E1E"/>
        </w:rPr>
        <w:t xml:space="preserve"> (Python):</w:t>
      </w:r>
    </w:p>
    <w:p w14:paraId="12A737FF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color w:val="1E1E1E"/>
        </w:rPr>
        <w:t xml:space="preserve"> sys</w:t>
      </w:r>
    </w:p>
    <w:p w14:paraId="341BE603" w14:textId="77777777" w:rsidR="00CF127C" w:rsidRDefault="00CF127C">
      <w:pPr>
        <w:shd w:val="clear" w:color="auto" w:fill="F7F7F7"/>
        <w:spacing w:after="0"/>
      </w:pPr>
    </w:p>
    <w:p w14:paraId="2D53D9A8" w14:textId="77777777" w:rsidR="00CF127C" w:rsidRDefault="009A1BCD">
      <w:pPr>
        <w:shd w:val="clear" w:color="auto" w:fill="F7F7F7"/>
        <w:spacing w:after="0"/>
      </w:pPr>
      <w:proofErr w:type="gramStart"/>
      <w:r>
        <w:rPr>
          <w:rFonts w:ascii="Consolas" w:hAnsi="Consolas" w:cs="Consolas"/>
          <w:color w:val="1E1E1E"/>
        </w:rPr>
        <w:t>sys.stdout</w:t>
      </w:r>
      <w:proofErr w:type="gramEnd"/>
      <w:r>
        <w:rPr>
          <w:rFonts w:ascii="Consolas" w:hAnsi="Consolas" w:cs="Consolas"/>
          <w:color w:val="1E1E1E"/>
        </w:rPr>
        <w:t>.</w:t>
      </w:r>
      <w:r>
        <w:rPr>
          <w:rFonts w:ascii="Consolas" w:hAnsi="Consolas" w:cs="Consolas"/>
          <w:color w:val="7950E3"/>
        </w:rPr>
        <w:t>reconfigure</w:t>
      </w:r>
      <w:r>
        <w:rPr>
          <w:rFonts w:ascii="Consolas" w:hAnsi="Consolas" w:cs="Consolas"/>
          <w:color w:val="1E1E1E"/>
        </w:rPr>
        <w:t>(encoding=</w:t>
      </w:r>
      <w:r>
        <w:rPr>
          <w:rFonts w:ascii="Consolas" w:hAnsi="Consolas" w:cs="Consolas"/>
          <w:color w:val="A31515"/>
        </w:rPr>
        <w:t>'utf-8'</w:t>
      </w:r>
      <w:r>
        <w:rPr>
          <w:rFonts w:ascii="Consolas" w:hAnsi="Consolas" w:cs="Consolas"/>
          <w:color w:val="1E1E1E"/>
        </w:rPr>
        <w:t>)</w:t>
      </w:r>
    </w:p>
    <w:p w14:paraId="04D1D056" w14:textId="77777777" w:rsidR="00CF127C" w:rsidRDefault="00CF127C">
      <w:pPr>
        <w:shd w:val="clear" w:color="auto" w:fill="F7F7F7"/>
        <w:spacing w:after="0"/>
      </w:pPr>
    </w:p>
    <w:p w14:paraId="00321F9B" w14:textId="77777777" w:rsidR="00CF127C" w:rsidRDefault="00CF127C">
      <w:pPr>
        <w:shd w:val="clear" w:color="auto" w:fill="F7F7F7"/>
        <w:spacing w:after="0"/>
      </w:pPr>
    </w:p>
    <w:p w14:paraId="1DF31ECE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008000"/>
        </w:rPr>
        <w:t># 2-тапсырма. Автоматты есеп — 10 студенттің бағасы</w:t>
      </w:r>
    </w:p>
    <w:p w14:paraId="12F17FBC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color w:val="1E1E1E"/>
        </w:rPr>
        <w:t xml:space="preserve"> автоматты_есеп(бағалар):</w:t>
      </w:r>
    </w:p>
    <w:p w14:paraId="55BE0851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орташа = </w:t>
      </w:r>
      <w:r>
        <w:rPr>
          <w:rFonts w:ascii="Consolas" w:hAnsi="Consolas" w:cs="Consolas"/>
          <w:b/>
          <w:color w:val="AF00DB"/>
        </w:rPr>
        <w:t>sum</w:t>
      </w:r>
      <w:r>
        <w:rPr>
          <w:rFonts w:ascii="Consolas" w:hAnsi="Consolas" w:cs="Consolas"/>
          <w:color w:val="1E1E1E"/>
        </w:rPr>
        <w:t xml:space="preserve">(бағалар) / </w:t>
      </w:r>
      <w:r>
        <w:rPr>
          <w:rFonts w:ascii="Consolas" w:hAnsi="Consolas" w:cs="Consolas"/>
          <w:b/>
          <w:color w:val="AF00DB"/>
        </w:rPr>
        <w:t>len</w:t>
      </w:r>
      <w:r>
        <w:rPr>
          <w:rFonts w:ascii="Consolas" w:hAnsi="Consolas" w:cs="Consolas"/>
          <w:color w:val="1E1E1E"/>
        </w:rPr>
        <w:t>(бағалар)</w:t>
      </w:r>
    </w:p>
    <w:p w14:paraId="7651EE07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жоғары = </w:t>
      </w:r>
      <w:r>
        <w:rPr>
          <w:rFonts w:ascii="Consolas" w:hAnsi="Consolas" w:cs="Consolas"/>
          <w:b/>
          <w:color w:val="AF00DB"/>
        </w:rPr>
        <w:t>max</w:t>
      </w:r>
      <w:r>
        <w:rPr>
          <w:rFonts w:ascii="Consolas" w:hAnsi="Consolas" w:cs="Consolas"/>
          <w:color w:val="1E1E1E"/>
        </w:rPr>
        <w:t>(бағалар)</w:t>
      </w:r>
    </w:p>
    <w:p w14:paraId="4025843F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төмен = </w:t>
      </w:r>
      <w:r>
        <w:rPr>
          <w:rFonts w:ascii="Consolas" w:hAnsi="Consolas" w:cs="Consolas"/>
          <w:b/>
          <w:color w:val="AF00DB"/>
        </w:rPr>
        <w:t>min</w:t>
      </w:r>
      <w:r>
        <w:rPr>
          <w:rFonts w:ascii="Consolas" w:hAnsi="Consolas" w:cs="Consolas"/>
          <w:color w:val="1E1E1E"/>
        </w:rPr>
        <w:t>(бағалар)</w:t>
      </w:r>
    </w:p>
    <w:p w14:paraId="7A4F288B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proofErr w:type="gramStart"/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proofErr w:type="gramEnd"/>
      <w:r>
        <w:rPr>
          <w:rFonts w:ascii="Consolas" w:hAnsi="Consolas" w:cs="Consolas"/>
          <w:color w:val="A31515"/>
        </w:rPr>
        <w:t>"    Орташа балл: %.2f"</w:t>
      </w:r>
      <w:r>
        <w:rPr>
          <w:rFonts w:ascii="Consolas" w:hAnsi="Consolas" w:cs="Consolas"/>
          <w:color w:val="1E1E1E"/>
        </w:rPr>
        <w:t xml:space="preserve"> % орташа)</w:t>
      </w:r>
    </w:p>
    <w:p w14:paraId="49D35D86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proofErr w:type="gramStart"/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proofErr w:type="gramEnd"/>
      <w:r>
        <w:rPr>
          <w:rFonts w:ascii="Consolas" w:hAnsi="Consolas" w:cs="Consolas"/>
          <w:color w:val="A31515"/>
        </w:rPr>
        <w:t>"    Ең жоғары баға:"</w:t>
      </w:r>
      <w:r>
        <w:rPr>
          <w:rFonts w:ascii="Consolas" w:hAnsi="Consolas" w:cs="Consolas"/>
          <w:color w:val="1E1E1E"/>
        </w:rPr>
        <w:t>, жоғары)</w:t>
      </w:r>
    </w:p>
    <w:p w14:paraId="4CB7AF6D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proofErr w:type="gramStart"/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proofErr w:type="gramEnd"/>
      <w:r>
        <w:rPr>
          <w:rFonts w:ascii="Consolas" w:hAnsi="Consolas" w:cs="Consolas"/>
          <w:color w:val="A31515"/>
        </w:rPr>
        <w:t>"    Ең төмен баға:"</w:t>
      </w:r>
      <w:r>
        <w:rPr>
          <w:rFonts w:ascii="Consolas" w:hAnsi="Consolas" w:cs="Consolas"/>
          <w:color w:val="1E1E1E"/>
        </w:rPr>
        <w:t>, төмен)</w:t>
      </w:r>
    </w:p>
    <w:p w14:paraId="3DD1C8F5" w14:textId="77777777" w:rsidR="00CF127C" w:rsidRDefault="00CF127C">
      <w:pPr>
        <w:shd w:val="clear" w:color="auto" w:fill="F7F7F7"/>
        <w:spacing w:after="0"/>
      </w:pPr>
    </w:p>
    <w:p w14:paraId="3417291C" w14:textId="77777777" w:rsidR="00CF127C" w:rsidRDefault="00CF127C">
      <w:pPr>
        <w:shd w:val="clear" w:color="auto" w:fill="F7F7F7"/>
        <w:spacing w:after="0"/>
      </w:pPr>
    </w:p>
    <w:p w14:paraId="7790E34C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proofErr w:type="spellStart"/>
      <w:r w:rsidRPr="003A05D0">
        <w:rPr>
          <w:rFonts w:ascii="Consolas" w:hAnsi="Consolas" w:cs="Consolas"/>
          <w:color w:val="1E1E1E"/>
          <w:lang w:val="ru-RU"/>
        </w:rPr>
        <w:t>бағалар</w:t>
      </w:r>
      <w:proofErr w:type="spellEnd"/>
      <w:r w:rsidRPr="003A05D0">
        <w:rPr>
          <w:rFonts w:ascii="Consolas" w:hAnsi="Consolas" w:cs="Consolas"/>
          <w:color w:val="1E1E1E"/>
          <w:lang w:val="ru-RU"/>
        </w:rPr>
        <w:t xml:space="preserve"> = [</w:t>
      </w:r>
      <w:r w:rsidRPr="003A05D0">
        <w:rPr>
          <w:rFonts w:ascii="Consolas" w:hAnsi="Consolas" w:cs="Consolas"/>
          <w:color w:val="098000"/>
          <w:lang w:val="ru-RU"/>
        </w:rPr>
        <w:t>85</w:t>
      </w:r>
      <w:r w:rsidRPr="003A05D0">
        <w:rPr>
          <w:rFonts w:ascii="Consolas" w:hAnsi="Consolas" w:cs="Consolas"/>
          <w:color w:val="1E1E1E"/>
          <w:lang w:val="ru-RU"/>
        </w:rPr>
        <w:t xml:space="preserve">, </w:t>
      </w:r>
      <w:r w:rsidRPr="003A05D0">
        <w:rPr>
          <w:rFonts w:ascii="Consolas" w:hAnsi="Consolas" w:cs="Consolas"/>
          <w:color w:val="098000"/>
          <w:lang w:val="ru-RU"/>
        </w:rPr>
        <w:t>92</w:t>
      </w:r>
      <w:r w:rsidRPr="003A05D0">
        <w:rPr>
          <w:rFonts w:ascii="Consolas" w:hAnsi="Consolas" w:cs="Consolas"/>
          <w:color w:val="1E1E1E"/>
          <w:lang w:val="ru-RU"/>
        </w:rPr>
        <w:t xml:space="preserve">, </w:t>
      </w:r>
      <w:r w:rsidRPr="003A05D0">
        <w:rPr>
          <w:rFonts w:ascii="Consolas" w:hAnsi="Consolas" w:cs="Consolas"/>
          <w:color w:val="098000"/>
          <w:lang w:val="ru-RU"/>
        </w:rPr>
        <w:t>78</w:t>
      </w:r>
      <w:r w:rsidRPr="003A05D0">
        <w:rPr>
          <w:rFonts w:ascii="Consolas" w:hAnsi="Consolas" w:cs="Consolas"/>
          <w:color w:val="1E1E1E"/>
          <w:lang w:val="ru-RU"/>
        </w:rPr>
        <w:t xml:space="preserve">, </w:t>
      </w:r>
      <w:r w:rsidRPr="003A05D0">
        <w:rPr>
          <w:rFonts w:ascii="Consolas" w:hAnsi="Consolas" w:cs="Consolas"/>
          <w:color w:val="098000"/>
          <w:lang w:val="ru-RU"/>
        </w:rPr>
        <w:t>60</w:t>
      </w:r>
      <w:r w:rsidRPr="003A05D0">
        <w:rPr>
          <w:rFonts w:ascii="Consolas" w:hAnsi="Consolas" w:cs="Consolas"/>
          <w:color w:val="1E1E1E"/>
          <w:lang w:val="ru-RU"/>
        </w:rPr>
        <w:t xml:space="preserve">, </w:t>
      </w:r>
      <w:r w:rsidRPr="003A05D0">
        <w:rPr>
          <w:rFonts w:ascii="Consolas" w:hAnsi="Consolas" w:cs="Consolas"/>
          <w:color w:val="098000"/>
          <w:lang w:val="ru-RU"/>
        </w:rPr>
        <w:t>95</w:t>
      </w:r>
      <w:r w:rsidRPr="003A05D0">
        <w:rPr>
          <w:rFonts w:ascii="Consolas" w:hAnsi="Consolas" w:cs="Consolas"/>
          <w:color w:val="1E1E1E"/>
          <w:lang w:val="ru-RU"/>
        </w:rPr>
        <w:t xml:space="preserve">, </w:t>
      </w:r>
      <w:r w:rsidRPr="003A05D0">
        <w:rPr>
          <w:rFonts w:ascii="Consolas" w:hAnsi="Consolas" w:cs="Consolas"/>
          <w:color w:val="098000"/>
          <w:lang w:val="ru-RU"/>
        </w:rPr>
        <w:t>88</w:t>
      </w:r>
      <w:r w:rsidRPr="003A05D0">
        <w:rPr>
          <w:rFonts w:ascii="Consolas" w:hAnsi="Consolas" w:cs="Consolas"/>
          <w:color w:val="1E1E1E"/>
          <w:lang w:val="ru-RU"/>
        </w:rPr>
        <w:t xml:space="preserve">, </w:t>
      </w:r>
      <w:r w:rsidRPr="003A05D0">
        <w:rPr>
          <w:rFonts w:ascii="Consolas" w:hAnsi="Consolas" w:cs="Consolas"/>
          <w:color w:val="098000"/>
          <w:lang w:val="ru-RU"/>
        </w:rPr>
        <w:t>70</w:t>
      </w:r>
      <w:r w:rsidRPr="003A05D0">
        <w:rPr>
          <w:rFonts w:ascii="Consolas" w:hAnsi="Consolas" w:cs="Consolas"/>
          <w:color w:val="1E1E1E"/>
          <w:lang w:val="ru-RU"/>
        </w:rPr>
        <w:t xml:space="preserve">, </w:t>
      </w:r>
      <w:r w:rsidRPr="003A05D0">
        <w:rPr>
          <w:rFonts w:ascii="Consolas" w:hAnsi="Consolas" w:cs="Consolas"/>
          <w:color w:val="098000"/>
          <w:lang w:val="ru-RU"/>
        </w:rPr>
        <w:t>90</w:t>
      </w:r>
      <w:r w:rsidRPr="003A05D0">
        <w:rPr>
          <w:rFonts w:ascii="Consolas" w:hAnsi="Consolas" w:cs="Consolas"/>
          <w:color w:val="1E1E1E"/>
          <w:lang w:val="ru-RU"/>
        </w:rPr>
        <w:t xml:space="preserve">, </w:t>
      </w:r>
      <w:r w:rsidRPr="003A05D0">
        <w:rPr>
          <w:rFonts w:ascii="Consolas" w:hAnsi="Consolas" w:cs="Consolas"/>
          <w:color w:val="098000"/>
          <w:lang w:val="ru-RU"/>
        </w:rPr>
        <w:t>82</w:t>
      </w:r>
      <w:r w:rsidRPr="003A05D0">
        <w:rPr>
          <w:rFonts w:ascii="Consolas" w:hAnsi="Consolas" w:cs="Consolas"/>
          <w:color w:val="1E1E1E"/>
          <w:lang w:val="ru-RU"/>
        </w:rPr>
        <w:t xml:space="preserve">, </w:t>
      </w:r>
      <w:r w:rsidRPr="003A05D0">
        <w:rPr>
          <w:rFonts w:ascii="Consolas" w:hAnsi="Consolas" w:cs="Consolas"/>
          <w:color w:val="098000"/>
          <w:lang w:val="ru-RU"/>
        </w:rPr>
        <w:t>76</w:t>
      </w:r>
      <w:r w:rsidRPr="003A05D0">
        <w:rPr>
          <w:rFonts w:ascii="Consolas" w:hAnsi="Consolas" w:cs="Consolas"/>
          <w:color w:val="1E1E1E"/>
          <w:lang w:val="ru-RU"/>
        </w:rPr>
        <w:t>]</w:t>
      </w:r>
    </w:p>
    <w:p w14:paraId="0C6CC96F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proofErr w:type="gramStart"/>
      <w:r>
        <w:rPr>
          <w:rFonts w:ascii="Consolas" w:hAnsi="Consolas" w:cs="Consolas"/>
          <w:b/>
          <w:color w:val="AF00DB"/>
        </w:rPr>
        <w:t>print</w:t>
      </w:r>
      <w:r w:rsidRPr="003A05D0">
        <w:rPr>
          <w:rFonts w:ascii="Consolas" w:hAnsi="Consolas" w:cs="Consolas"/>
          <w:color w:val="1E1E1E"/>
          <w:lang w:val="ru-RU"/>
        </w:rPr>
        <w:t>(</w:t>
      </w:r>
      <w:proofErr w:type="gramEnd"/>
      <w:r w:rsidRPr="003A05D0">
        <w:rPr>
          <w:rFonts w:ascii="Consolas" w:hAnsi="Consolas" w:cs="Consolas"/>
          <w:color w:val="A31515"/>
          <w:lang w:val="ru-RU"/>
        </w:rPr>
        <w:t xml:space="preserve">"2) </w:t>
      </w:r>
      <w:proofErr w:type="spellStart"/>
      <w:r w:rsidRPr="003A05D0">
        <w:rPr>
          <w:rFonts w:ascii="Consolas" w:hAnsi="Consolas" w:cs="Consolas"/>
          <w:color w:val="A31515"/>
          <w:lang w:val="ru-RU"/>
        </w:rPr>
        <w:t>Автоматты</w:t>
      </w:r>
      <w:proofErr w:type="spellEnd"/>
      <w:r w:rsidRPr="003A05D0">
        <w:rPr>
          <w:rFonts w:ascii="Consolas" w:hAnsi="Consolas" w:cs="Consolas"/>
          <w:color w:val="A31515"/>
          <w:lang w:val="ru-RU"/>
        </w:rPr>
        <w:t xml:space="preserve"> </w:t>
      </w:r>
      <w:proofErr w:type="spellStart"/>
      <w:r w:rsidRPr="003A05D0">
        <w:rPr>
          <w:rFonts w:ascii="Consolas" w:hAnsi="Consolas" w:cs="Consolas"/>
          <w:color w:val="A31515"/>
          <w:lang w:val="ru-RU"/>
        </w:rPr>
        <w:t>есеп</w:t>
      </w:r>
      <w:proofErr w:type="spellEnd"/>
      <w:r w:rsidRPr="003A05D0">
        <w:rPr>
          <w:rFonts w:ascii="Consolas" w:hAnsi="Consolas" w:cs="Consolas"/>
          <w:color w:val="A31515"/>
          <w:lang w:val="ru-RU"/>
        </w:rPr>
        <w:t xml:space="preserve"> (10 студент):"</w:t>
      </w:r>
      <w:r w:rsidRPr="003A05D0">
        <w:rPr>
          <w:rFonts w:ascii="Consolas" w:hAnsi="Consolas" w:cs="Consolas"/>
          <w:color w:val="1E1E1E"/>
          <w:lang w:val="ru-RU"/>
        </w:rPr>
        <w:t>)</w:t>
      </w:r>
    </w:p>
    <w:p w14:paraId="44784D50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proofErr w:type="gramStart"/>
      <w:r>
        <w:rPr>
          <w:rFonts w:ascii="Consolas" w:hAnsi="Consolas" w:cs="Consolas"/>
          <w:b/>
          <w:color w:val="AF00DB"/>
        </w:rPr>
        <w:t>print</w:t>
      </w:r>
      <w:r w:rsidRPr="003A05D0">
        <w:rPr>
          <w:rFonts w:ascii="Consolas" w:hAnsi="Consolas" w:cs="Consolas"/>
          <w:color w:val="1E1E1E"/>
          <w:lang w:val="ru-RU"/>
        </w:rPr>
        <w:t>(</w:t>
      </w:r>
      <w:proofErr w:type="gramEnd"/>
      <w:r w:rsidRPr="003A05D0">
        <w:rPr>
          <w:rFonts w:ascii="Consolas" w:hAnsi="Consolas" w:cs="Consolas"/>
          <w:color w:val="A31515"/>
          <w:lang w:val="ru-RU"/>
        </w:rPr>
        <w:t xml:space="preserve">"    </w:t>
      </w:r>
      <w:proofErr w:type="spellStart"/>
      <w:r w:rsidRPr="003A05D0">
        <w:rPr>
          <w:rFonts w:ascii="Consolas" w:hAnsi="Consolas" w:cs="Consolas"/>
          <w:color w:val="A31515"/>
          <w:lang w:val="ru-RU"/>
        </w:rPr>
        <w:t>Бағалар</w:t>
      </w:r>
      <w:proofErr w:type="spellEnd"/>
      <w:r w:rsidRPr="003A05D0">
        <w:rPr>
          <w:rFonts w:ascii="Consolas" w:hAnsi="Consolas" w:cs="Consolas"/>
          <w:color w:val="A31515"/>
          <w:lang w:val="ru-RU"/>
        </w:rPr>
        <w:t>:"</w:t>
      </w:r>
      <w:r w:rsidRPr="003A05D0">
        <w:rPr>
          <w:rFonts w:ascii="Consolas" w:hAnsi="Consolas" w:cs="Consolas"/>
          <w:color w:val="1E1E1E"/>
          <w:lang w:val="ru-RU"/>
        </w:rPr>
        <w:t xml:space="preserve">, </w:t>
      </w:r>
      <w:proofErr w:type="spellStart"/>
      <w:r w:rsidRPr="003A05D0">
        <w:rPr>
          <w:rFonts w:ascii="Consolas" w:hAnsi="Consolas" w:cs="Consolas"/>
          <w:color w:val="1E1E1E"/>
          <w:lang w:val="ru-RU"/>
        </w:rPr>
        <w:t>бағалар</w:t>
      </w:r>
      <w:proofErr w:type="spellEnd"/>
      <w:r w:rsidRPr="003A05D0">
        <w:rPr>
          <w:rFonts w:ascii="Consolas" w:hAnsi="Consolas" w:cs="Consolas"/>
          <w:color w:val="1E1E1E"/>
          <w:lang w:val="ru-RU"/>
        </w:rPr>
        <w:t>)</w:t>
      </w:r>
    </w:p>
    <w:p w14:paraId="563AD36C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proofErr w:type="spellStart"/>
      <w:r w:rsidRPr="003A05D0">
        <w:rPr>
          <w:rFonts w:ascii="Consolas" w:hAnsi="Consolas" w:cs="Consolas"/>
          <w:color w:val="1E1E1E"/>
          <w:lang w:val="ru-RU"/>
        </w:rPr>
        <w:t>автоматты_есеп</w:t>
      </w:r>
      <w:proofErr w:type="spellEnd"/>
      <w:r w:rsidRPr="003A05D0">
        <w:rPr>
          <w:rFonts w:ascii="Consolas" w:hAnsi="Consolas" w:cs="Consolas"/>
          <w:color w:val="1E1E1E"/>
          <w:lang w:val="ru-RU"/>
        </w:rPr>
        <w:t>(</w:t>
      </w:r>
      <w:proofErr w:type="spellStart"/>
      <w:r w:rsidRPr="003A05D0">
        <w:rPr>
          <w:rFonts w:ascii="Consolas" w:hAnsi="Consolas" w:cs="Consolas"/>
          <w:color w:val="1E1E1E"/>
          <w:lang w:val="ru-RU"/>
        </w:rPr>
        <w:t>бағалар</w:t>
      </w:r>
      <w:proofErr w:type="spellEnd"/>
      <w:r w:rsidRPr="003A05D0">
        <w:rPr>
          <w:rFonts w:ascii="Consolas" w:hAnsi="Consolas" w:cs="Consolas"/>
          <w:color w:val="1E1E1E"/>
          <w:lang w:val="ru-RU"/>
        </w:rPr>
        <w:t>)</w:t>
      </w:r>
    </w:p>
    <w:p w14:paraId="29CDBC83" w14:textId="77777777" w:rsidR="00CF127C" w:rsidRPr="003A05D0" w:rsidRDefault="009A1BCD">
      <w:pPr>
        <w:shd w:val="clear" w:color="auto" w:fill="EFF6FF"/>
        <w:spacing w:before="80" w:after="0"/>
        <w:rPr>
          <w:lang w:val="ru-RU"/>
        </w:rPr>
      </w:pPr>
      <w:proofErr w:type="spellStart"/>
      <w:r w:rsidRPr="003A05D0">
        <w:rPr>
          <w:rFonts w:ascii="Calibri" w:hAnsi="Calibri" w:cs="Calibri"/>
          <w:b/>
          <w:color w:val="1E1E1E"/>
          <w:lang w:val="ru-RU"/>
        </w:rPr>
        <w:t>Орындау</w:t>
      </w:r>
      <w:proofErr w:type="spellEnd"/>
      <w:r w:rsidRPr="003A05D0">
        <w:rPr>
          <w:rFonts w:ascii="Calibri" w:hAnsi="Calibri" w:cs="Calibri"/>
          <w:b/>
          <w:color w:val="1E1E1E"/>
          <w:lang w:val="ru-RU"/>
        </w:rPr>
        <w:t xml:space="preserve"> </w:t>
      </w:r>
      <w:proofErr w:type="spellStart"/>
      <w:r w:rsidRPr="003A05D0">
        <w:rPr>
          <w:rFonts w:ascii="Calibri" w:hAnsi="Calibri" w:cs="Calibri"/>
          <w:b/>
          <w:color w:val="1E1E1E"/>
          <w:lang w:val="ru-RU"/>
        </w:rPr>
        <w:t>нәтижесі</w:t>
      </w:r>
      <w:proofErr w:type="spellEnd"/>
      <w:r w:rsidRPr="003A05D0">
        <w:rPr>
          <w:rFonts w:ascii="Calibri" w:hAnsi="Calibri" w:cs="Calibri"/>
          <w:b/>
          <w:color w:val="1E1E1E"/>
          <w:lang w:val="ru-RU"/>
        </w:rPr>
        <w:t>:</w:t>
      </w:r>
    </w:p>
    <w:p w14:paraId="54C5C51B" w14:textId="77777777" w:rsidR="00CF127C" w:rsidRPr="003A05D0" w:rsidRDefault="009A1BCD">
      <w:pPr>
        <w:shd w:val="clear" w:color="auto" w:fill="EFF6FF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sz w:val="20"/>
          <w:lang w:val="ru-RU"/>
        </w:rPr>
        <w:t xml:space="preserve">2)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Автоматты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есеп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 xml:space="preserve"> (10 студент):</w:t>
      </w:r>
    </w:p>
    <w:p w14:paraId="42277CA4" w14:textId="77777777" w:rsidR="00CF127C" w:rsidRPr="003A05D0" w:rsidRDefault="009A1BCD">
      <w:pPr>
        <w:shd w:val="clear" w:color="auto" w:fill="EFF6FF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sz w:val="20"/>
          <w:lang w:val="ru-RU"/>
        </w:rPr>
        <w:t xml:space="preserve">   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Бағалар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>: [85, 92, 78, 60, 95, 88, 70, 90, 82, 76]</w:t>
      </w:r>
    </w:p>
    <w:p w14:paraId="7FE585A0" w14:textId="77777777" w:rsidR="00CF127C" w:rsidRPr="003A05D0" w:rsidRDefault="009A1BCD">
      <w:pPr>
        <w:shd w:val="clear" w:color="auto" w:fill="EFF6FF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sz w:val="20"/>
          <w:lang w:val="ru-RU"/>
        </w:rPr>
        <w:t xml:space="preserve">   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Орташа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 xml:space="preserve"> балл: 81.60</w:t>
      </w:r>
    </w:p>
    <w:p w14:paraId="23445A77" w14:textId="77777777" w:rsidR="00CF127C" w:rsidRPr="003A05D0" w:rsidRDefault="009A1BCD">
      <w:pPr>
        <w:shd w:val="clear" w:color="auto" w:fill="EFF6FF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sz w:val="20"/>
          <w:lang w:val="ru-RU"/>
        </w:rPr>
        <w:t xml:space="preserve">   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Ең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жоғары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баға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>: 95</w:t>
      </w:r>
    </w:p>
    <w:p w14:paraId="104F4D24" w14:textId="77777777" w:rsidR="00CF127C" w:rsidRPr="003A05D0" w:rsidRDefault="009A1BCD">
      <w:pPr>
        <w:shd w:val="clear" w:color="auto" w:fill="EFF6FF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sz w:val="20"/>
          <w:lang w:val="ru-RU"/>
        </w:rPr>
        <w:t xml:space="preserve">   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Ең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төмен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баға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>: 60</w:t>
      </w:r>
    </w:p>
    <w:p w14:paraId="4D4F239C" w14:textId="77777777" w:rsidR="00CF127C" w:rsidRPr="003A05D0" w:rsidRDefault="009A1BCD">
      <w:pPr>
        <w:shd w:val="clear" w:color="auto" w:fill="FFF9E0"/>
        <w:spacing w:after="0"/>
        <w:ind w:left="120"/>
        <w:rPr>
          <w:lang w:val="ru-RU"/>
        </w:rPr>
      </w:pPr>
      <w:r w:rsidRPr="003A05D0">
        <w:rPr>
          <w:rFonts w:ascii="Calibri" w:hAnsi="Calibri" w:cs="Calibri"/>
          <w:b/>
          <w:color w:val="1E1E1E"/>
          <w:lang w:val="ru-RU"/>
        </w:rPr>
        <w:t>Пояснение:</w:t>
      </w:r>
    </w:p>
    <w:p w14:paraId="70160716" w14:textId="77777777" w:rsidR="00CF127C" w:rsidRPr="003A05D0" w:rsidRDefault="009A1BCD">
      <w:pPr>
        <w:shd w:val="clear" w:color="auto" w:fill="FFF9E0"/>
        <w:spacing w:after="0"/>
        <w:ind w:left="120"/>
        <w:rPr>
          <w:lang w:val="ru-RU"/>
        </w:rPr>
      </w:pPr>
      <w:r w:rsidRPr="003A05D0">
        <w:rPr>
          <w:rFonts w:ascii="Calibri" w:hAnsi="Calibri" w:cs="Calibri"/>
          <w:color w:val="1E1E1E"/>
          <w:sz w:val="21"/>
          <w:lang w:val="ru-RU"/>
        </w:rPr>
        <w:t>Задание: ввести оценки 10 студентов; одна функция должна принять оценки, посчитать средний балл, найти максимум и минимум и вывести результат.</w:t>
      </w:r>
    </w:p>
    <w:p w14:paraId="181ADB05" w14:textId="77777777" w:rsidR="00CF127C" w:rsidRPr="003A05D0" w:rsidRDefault="009A1BCD">
      <w:pPr>
        <w:shd w:val="clear" w:color="auto" w:fill="FFF9E0"/>
        <w:spacing w:after="0"/>
        <w:ind w:left="120"/>
        <w:rPr>
          <w:lang w:val="ru-RU"/>
        </w:rPr>
      </w:pPr>
      <w:r w:rsidRPr="003A05D0">
        <w:rPr>
          <w:rFonts w:ascii="Calibri" w:hAnsi="Calibri" w:cs="Calibri"/>
          <w:color w:val="1E1E1E"/>
          <w:sz w:val="21"/>
          <w:lang w:val="ru-RU"/>
        </w:rPr>
        <w:t xml:space="preserve">Код: функция </w:t>
      </w:r>
      <w:proofErr w:type="spellStart"/>
      <w:r w:rsidRPr="003A05D0">
        <w:rPr>
          <w:rFonts w:ascii="Calibri" w:hAnsi="Calibri" w:cs="Calibri"/>
          <w:color w:val="1E1E1E"/>
          <w:sz w:val="21"/>
          <w:lang w:val="ru-RU"/>
        </w:rPr>
        <w:t>автоматты_есеп</w:t>
      </w:r>
      <w:proofErr w:type="spellEnd"/>
      <w:r w:rsidRPr="003A05D0">
        <w:rPr>
          <w:rFonts w:ascii="Calibri" w:hAnsi="Calibri" w:cs="Calibri"/>
          <w:color w:val="1E1E1E"/>
          <w:sz w:val="21"/>
          <w:lang w:val="ru-RU"/>
        </w:rPr>
        <w:t>(</w:t>
      </w:r>
      <w:proofErr w:type="spellStart"/>
      <w:r w:rsidRPr="003A05D0">
        <w:rPr>
          <w:rFonts w:ascii="Calibri" w:hAnsi="Calibri" w:cs="Calibri"/>
          <w:color w:val="1E1E1E"/>
          <w:sz w:val="21"/>
          <w:lang w:val="ru-RU"/>
        </w:rPr>
        <w:t>бағалар</w:t>
      </w:r>
      <w:proofErr w:type="spellEnd"/>
      <w:r w:rsidRPr="003A05D0">
        <w:rPr>
          <w:rFonts w:ascii="Calibri" w:hAnsi="Calibri" w:cs="Calibri"/>
          <w:color w:val="1E1E1E"/>
          <w:sz w:val="21"/>
          <w:lang w:val="ru-RU"/>
        </w:rPr>
        <w:t xml:space="preserve">) через </w:t>
      </w:r>
      <w:r>
        <w:rPr>
          <w:rFonts w:ascii="Calibri" w:hAnsi="Calibri" w:cs="Calibri"/>
          <w:color w:val="1E1E1E"/>
          <w:sz w:val="21"/>
        </w:rPr>
        <w:t>built</w:t>
      </w:r>
      <w:r w:rsidRPr="003A05D0">
        <w:rPr>
          <w:rFonts w:ascii="Calibri" w:hAnsi="Calibri" w:cs="Calibri"/>
          <w:color w:val="1E1E1E"/>
          <w:sz w:val="21"/>
          <w:lang w:val="ru-RU"/>
        </w:rPr>
        <w:t>-</w:t>
      </w:r>
      <w:r>
        <w:rPr>
          <w:rFonts w:ascii="Calibri" w:hAnsi="Calibri" w:cs="Calibri"/>
          <w:color w:val="1E1E1E"/>
          <w:sz w:val="21"/>
        </w:rPr>
        <w:t>in</w:t>
      </w:r>
      <w:r w:rsidRPr="003A05D0">
        <w:rPr>
          <w:rFonts w:ascii="Calibri" w:hAnsi="Calibri" w:cs="Calibri"/>
          <w:color w:val="1E1E1E"/>
          <w:sz w:val="21"/>
          <w:lang w:val="ru-RU"/>
        </w:rPr>
        <w:t xml:space="preserve">-функции </w:t>
      </w:r>
      <w:r>
        <w:rPr>
          <w:rFonts w:ascii="Calibri" w:hAnsi="Calibri" w:cs="Calibri"/>
          <w:color w:val="1E1E1E"/>
          <w:sz w:val="21"/>
        </w:rPr>
        <w:t>sum</w:t>
      </w:r>
      <w:r w:rsidRPr="003A05D0">
        <w:rPr>
          <w:rFonts w:ascii="Calibri" w:hAnsi="Calibri" w:cs="Calibri"/>
          <w:color w:val="1E1E1E"/>
          <w:sz w:val="21"/>
          <w:lang w:val="ru-RU"/>
        </w:rPr>
        <w:t>/</w:t>
      </w:r>
      <w:proofErr w:type="spellStart"/>
      <w:r>
        <w:rPr>
          <w:rFonts w:ascii="Calibri" w:hAnsi="Calibri" w:cs="Calibri"/>
          <w:color w:val="1E1E1E"/>
          <w:sz w:val="21"/>
        </w:rPr>
        <w:t>len</w:t>
      </w:r>
      <w:proofErr w:type="spellEnd"/>
      <w:r w:rsidRPr="003A05D0">
        <w:rPr>
          <w:rFonts w:ascii="Calibri" w:hAnsi="Calibri" w:cs="Calibri"/>
          <w:color w:val="1E1E1E"/>
          <w:sz w:val="21"/>
          <w:lang w:val="ru-RU"/>
        </w:rPr>
        <w:t>/</w:t>
      </w:r>
      <w:r>
        <w:rPr>
          <w:rFonts w:ascii="Calibri" w:hAnsi="Calibri" w:cs="Calibri"/>
          <w:color w:val="1E1E1E"/>
          <w:sz w:val="21"/>
        </w:rPr>
        <w:t>max</w:t>
      </w:r>
      <w:r w:rsidRPr="003A05D0">
        <w:rPr>
          <w:rFonts w:ascii="Calibri" w:hAnsi="Calibri" w:cs="Calibri"/>
          <w:color w:val="1E1E1E"/>
          <w:sz w:val="21"/>
          <w:lang w:val="ru-RU"/>
        </w:rPr>
        <w:t>/</w:t>
      </w:r>
      <w:r>
        <w:rPr>
          <w:rFonts w:ascii="Calibri" w:hAnsi="Calibri" w:cs="Calibri"/>
          <w:color w:val="1E1E1E"/>
          <w:sz w:val="21"/>
        </w:rPr>
        <w:t>min</w:t>
      </w:r>
      <w:r w:rsidRPr="003A05D0">
        <w:rPr>
          <w:rFonts w:ascii="Calibri" w:hAnsi="Calibri" w:cs="Calibri"/>
          <w:color w:val="1E1E1E"/>
          <w:sz w:val="21"/>
          <w:lang w:val="ru-RU"/>
        </w:rPr>
        <w:t xml:space="preserve"> вычисляет среднее (81.60), наибольшую (95) и наименьшую (60) оценку. Список </w:t>
      </w:r>
      <w:proofErr w:type="spellStart"/>
      <w:r w:rsidRPr="003A05D0">
        <w:rPr>
          <w:rFonts w:ascii="Calibri" w:hAnsi="Calibri" w:cs="Calibri"/>
          <w:color w:val="1E1E1E"/>
          <w:sz w:val="21"/>
          <w:lang w:val="ru-RU"/>
        </w:rPr>
        <w:t>бағалар</w:t>
      </w:r>
      <w:proofErr w:type="spellEnd"/>
      <w:r w:rsidRPr="003A05D0">
        <w:rPr>
          <w:rFonts w:ascii="Calibri" w:hAnsi="Calibri" w:cs="Calibri"/>
          <w:color w:val="1E1E1E"/>
          <w:sz w:val="21"/>
          <w:lang w:val="ru-RU"/>
        </w:rPr>
        <w:t xml:space="preserve"> задан заранее.</w:t>
      </w:r>
    </w:p>
    <w:p w14:paraId="59510464" w14:textId="77777777" w:rsidR="00CF127C" w:rsidRPr="003A05D0" w:rsidRDefault="009A1BCD">
      <w:pPr>
        <w:shd w:val="clear" w:color="auto" w:fill="FFF9E0"/>
        <w:spacing w:after="0"/>
        <w:ind w:left="120"/>
        <w:rPr>
          <w:lang w:val="ru-RU"/>
        </w:rPr>
      </w:pPr>
      <w:r w:rsidRPr="003A05D0">
        <w:rPr>
          <w:rFonts w:ascii="Calibri" w:hAnsi="Calibri" w:cs="Calibri"/>
          <w:color w:val="1E1E1E"/>
          <w:sz w:val="21"/>
          <w:lang w:val="ru-RU"/>
        </w:rPr>
        <w:t xml:space="preserve">Суть: вся «автоматика» собрана в одной функции — данные подаются, всё считается и выводится одним вызовом, как макрос </w:t>
      </w:r>
      <w:r>
        <w:rPr>
          <w:rFonts w:ascii="Calibri" w:hAnsi="Calibri" w:cs="Calibri"/>
          <w:color w:val="1E1E1E"/>
          <w:sz w:val="21"/>
        </w:rPr>
        <w:t>Excel</w:t>
      </w:r>
      <w:r w:rsidRPr="003A05D0">
        <w:rPr>
          <w:rFonts w:ascii="Calibri" w:hAnsi="Calibri" w:cs="Calibri"/>
          <w:color w:val="1E1E1E"/>
          <w:sz w:val="21"/>
          <w:lang w:val="ru-RU"/>
        </w:rPr>
        <w:t>: ввод → обработка → результат.</w:t>
      </w:r>
    </w:p>
    <w:p w14:paraId="69010F79" w14:textId="77777777" w:rsidR="003A05D0" w:rsidRPr="003A05D0" w:rsidRDefault="003A05D0">
      <w:pPr>
        <w:spacing w:before="320" w:after="120"/>
        <w:rPr>
          <w:rFonts w:ascii="Calibri" w:hAnsi="Calibri" w:cs="Calibri"/>
          <w:b/>
          <w:color w:val="1E1E1E"/>
          <w:sz w:val="26"/>
          <w:lang w:val="ru-RU"/>
        </w:rPr>
      </w:pPr>
    </w:p>
    <w:p w14:paraId="7B8D6325" w14:textId="77777777" w:rsidR="003A05D0" w:rsidRPr="003A05D0" w:rsidRDefault="003A05D0">
      <w:pPr>
        <w:spacing w:before="320" w:after="120"/>
        <w:rPr>
          <w:rFonts w:ascii="Calibri" w:hAnsi="Calibri" w:cs="Calibri"/>
          <w:b/>
          <w:color w:val="1E1E1E"/>
          <w:sz w:val="26"/>
          <w:lang w:val="ru-RU"/>
        </w:rPr>
      </w:pPr>
    </w:p>
    <w:p w14:paraId="1422454D" w14:textId="7A2189E9" w:rsidR="00CF127C" w:rsidRPr="003A05D0" w:rsidRDefault="009A1BCD">
      <w:pPr>
        <w:spacing w:before="320" w:after="120"/>
        <w:rPr>
          <w:lang w:val="ru-RU"/>
        </w:rPr>
      </w:pPr>
      <w:r w:rsidRPr="003A05D0">
        <w:rPr>
          <w:rFonts w:ascii="Calibri" w:hAnsi="Calibri" w:cs="Calibri"/>
          <w:b/>
          <w:color w:val="1E1E1E"/>
          <w:sz w:val="26"/>
          <w:lang w:val="ru-RU"/>
        </w:rPr>
        <w:lastRenderedPageBreak/>
        <w:t>3-тапсырма. «Макро-рекордер»</w:t>
      </w:r>
    </w:p>
    <w:p w14:paraId="01C94DB4" w14:textId="77777777" w:rsidR="00CF127C" w:rsidRPr="003A05D0" w:rsidRDefault="009A1BCD">
      <w:pPr>
        <w:spacing w:after="80"/>
        <w:rPr>
          <w:lang w:val="ru-RU"/>
        </w:rPr>
      </w:pPr>
      <w:proofErr w:type="spellStart"/>
      <w:r w:rsidRPr="003A05D0">
        <w:rPr>
          <w:rFonts w:ascii="Calibri" w:hAnsi="Calibri" w:cs="Calibri"/>
          <w:b/>
          <w:color w:val="1E1E1E"/>
          <w:lang w:val="ru-RU"/>
        </w:rPr>
        <w:t>Бағдарлама</w:t>
      </w:r>
      <w:proofErr w:type="spellEnd"/>
      <w:r w:rsidRPr="003A05D0">
        <w:rPr>
          <w:rFonts w:ascii="Calibri" w:hAnsi="Calibri" w:cs="Calibri"/>
          <w:b/>
          <w:color w:val="1E1E1E"/>
          <w:lang w:val="ru-RU"/>
        </w:rPr>
        <w:t xml:space="preserve"> коды (</w:t>
      </w:r>
      <w:r>
        <w:rPr>
          <w:rFonts w:ascii="Calibri" w:hAnsi="Calibri" w:cs="Calibri"/>
          <w:b/>
          <w:color w:val="1E1E1E"/>
        </w:rPr>
        <w:t>Python</w:t>
      </w:r>
      <w:r w:rsidRPr="003A05D0">
        <w:rPr>
          <w:rFonts w:ascii="Calibri" w:hAnsi="Calibri" w:cs="Calibri"/>
          <w:b/>
          <w:color w:val="1E1E1E"/>
          <w:lang w:val="ru-RU"/>
        </w:rPr>
        <w:t>):</w:t>
      </w:r>
    </w:p>
    <w:p w14:paraId="22B6A4BF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color w:val="1E1E1E"/>
        </w:rPr>
        <w:t xml:space="preserve"> sys</w:t>
      </w:r>
    </w:p>
    <w:p w14:paraId="53DAE943" w14:textId="77777777" w:rsidR="00CF127C" w:rsidRDefault="00CF127C">
      <w:pPr>
        <w:shd w:val="clear" w:color="auto" w:fill="F7F7F7"/>
        <w:spacing w:after="0"/>
      </w:pPr>
    </w:p>
    <w:p w14:paraId="103390D3" w14:textId="77777777" w:rsidR="00CF127C" w:rsidRDefault="009A1BCD">
      <w:pPr>
        <w:shd w:val="clear" w:color="auto" w:fill="F7F7F7"/>
        <w:spacing w:after="0"/>
      </w:pPr>
      <w:proofErr w:type="gramStart"/>
      <w:r>
        <w:rPr>
          <w:rFonts w:ascii="Consolas" w:hAnsi="Consolas" w:cs="Consolas"/>
          <w:color w:val="1E1E1E"/>
        </w:rPr>
        <w:t>sys.stdout</w:t>
      </w:r>
      <w:proofErr w:type="gramEnd"/>
      <w:r>
        <w:rPr>
          <w:rFonts w:ascii="Consolas" w:hAnsi="Consolas" w:cs="Consolas"/>
          <w:color w:val="1E1E1E"/>
        </w:rPr>
        <w:t>.</w:t>
      </w:r>
      <w:r>
        <w:rPr>
          <w:rFonts w:ascii="Consolas" w:hAnsi="Consolas" w:cs="Consolas"/>
          <w:color w:val="7950E3"/>
        </w:rPr>
        <w:t>reconfigure</w:t>
      </w:r>
      <w:r>
        <w:rPr>
          <w:rFonts w:ascii="Consolas" w:hAnsi="Consolas" w:cs="Consolas"/>
          <w:color w:val="1E1E1E"/>
        </w:rPr>
        <w:t>(encoding=</w:t>
      </w:r>
      <w:r>
        <w:rPr>
          <w:rFonts w:ascii="Consolas" w:hAnsi="Consolas" w:cs="Consolas"/>
          <w:color w:val="A31515"/>
        </w:rPr>
        <w:t>'utf-8'</w:t>
      </w:r>
      <w:r>
        <w:rPr>
          <w:rFonts w:ascii="Consolas" w:hAnsi="Consolas" w:cs="Consolas"/>
          <w:color w:val="1E1E1E"/>
        </w:rPr>
        <w:t>)</w:t>
      </w:r>
    </w:p>
    <w:p w14:paraId="2547AE32" w14:textId="77777777" w:rsidR="00CF127C" w:rsidRDefault="00CF127C">
      <w:pPr>
        <w:shd w:val="clear" w:color="auto" w:fill="F7F7F7"/>
        <w:spacing w:after="0"/>
      </w:pPr>
    </w:p>
    <w:p w14:paraId="49F268D7" w14:textId="77777777" w:rsidR="00CF127C" w:rsidRDefault="00CF127C">
      <w:pPr>
        <w:shd w:val="clear" w:color="auto" w:fill="F7F7F7"/>
        <w:spacing w:after="0"/>
      </w:pPr>
    </w:p>
    <w:p w14:paraId="73ACCE2E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r w:rsidRPr="003A05D0">
        <w:rPr>
          <w:rFonts w:ascii="Consolas" w:hAnsi="Consolas" w:cs="Consolas"/>
          <w:color w:val="008000"/>
          <w:lang w:val="ru-RU"/>
        </w:rPr>
        <w:t xml:space="preserve"># 3-тапсырма. Макро-рекордер: </w:t>
      </w:r>
      <w:proofErr w:type="spellStart"/>
      <w:r w:rsidRPr="003A05D0">
        <w:rPr>
          <w:rFonts w:ascii="Consolas" w:hAnsi="Consolas" w:cs="Consolas"/>
          <w:color w:val="008000"/>
          <w:lang w:val="ru-RU"/>
        </w:rPr>
        <w:t>командаларды</w:t>
      </w:r>
      <w:proofErr w:type="spellEnd"/>
      <w:r w:rsidRPr="003A05D0">
        <w:rPr>
          <w:rFonts w:ascii="Consolas" w:hAnsi="Consolas" w:cs="Consolas"/>
          <w:color w:val="008000"/>
          <w:lang w:val="ru-RU"/>
        </w:rPr>
        <w:t xml:space="preserve"> </w:t>
      </w:r>
      <w:proofErr w:type="spellStart"/>
      <w:r w:rsidRPr="003A05D0">
        <w:rPr>
          <w:rFonts w:ascii="Consolas" w:hAnsi="Consolas" w:cs="Consolas"/>
          <w:color w:val="008000"/>
          <w:lang w:val="ru-RU"/>
        </w:rPr>
        <w:t>тізімге</w:t>
      </w:r>
      <w:proofErr w:type="spellEnd"/>
      <w:r w:rsidRPr="003A05D0">
        <w:rPr>
          <w:rFonts w:ascii="Consolas" w:hAnsi="Consolas" w:cs="Consolas"/>
          <w:color w:val="008000"/>
          <w:lang w:val="ru-RU"/>
        </w:rPr>
        <w:t xml:space="preserve"> </w:t>
      </w:r>
      <w:proofErr w:type="spellStart"/>
      <w:r w:rsidRPr="003A05D0">
        <w:rPr>
          <w:rFonts w:ascii="Consolas" w:hAnsi="Consolas" w:cs="Consolas"/>
          <w:color w:val="008000"/>
          <w:lang w:val="ru-RU"/>
        </w:rPr>
        <w:t>сақтау</w:t>
      </w:r>
      <w:proofErr w:type="spellEnd"/>
      <w:r w:rsidRPr="003A05D0">
        <w:rPr>
          <w:rFonts w:ascii="Consolas" w:hAnsi="Consolas" w:cs="Consolas"/>
          <w:color w:val="008000"/>
          <w:lang w:val="ru-RU"/>
        </w:rPr>
        <w:t xml:space="preserve"> + </w:t>
      </w:r>
      <w:proofErr w:type="spellStart"/>
      <w:r w:rsidRPr="003A05D0">
        <w:rPr>
          <w:rFonts w:ascii="Consolas" w:hAnsi="Consolas" w:cs="Consolas"/>
          <w:color w:val="008000"/>
          <w:lang w:val="ru-RU"/>
        </w:rPr>
        <w:t>Ойнату</w:t>
      </w:r>
      <w:proofErr w:type="spellEnd"/>
    </w:p>
    <w:p w14:paraId="476E9EE4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proofErr w:type="spellStart"/>
      <w:r w:rsidRPr="003A05D0">
        <w:rPr>
          <w:rFonts w:ascii="Consolas" w:hAnsi="Consolas" w:cs="Consolas"/>
          <w:color w:val="1E1E1E"/>
          <w:lang w:val="ru-RU"/>
        </w:rPr>
        <w:t>командалар</w:t>
      </w:r>
      <w:proofErr w:type="spellEnd"/>
      <w:r w:rsidRPr="003A05D0">
        <w:rPr>
          <w:rFonts w:ascii="Consolas" w:hAnsi="Consolas" w:cs="Consolas"/>
          <w:color w:val="1E1E1E"/>
          <w:lang w:val="ru-RU"/>
        </w:rPr>
        <w:t xml:space="preserve"> = []</w:t>
      </w:r>
    </w:p>
    <w:p w14:paraId="79D2651F" w14:textId="77777777" w:rsidR="00CF127C" w:rsidRPr="003A05D0" w:rsidRDefault="00CF127C">
      <w:pPr>
        <w:shd w:val="clear" w:color="auto" w:fill="F7F7F7"/>
        <w:spacing w:after="0"/>
        <w:rPr>
          <w:lang w:val="ru-RU"/>
        </w:rPr>
      </w:pPr>
    </w:p>
    <w:p w14:paraId="177E3D5E" w14:textId="77777777" w:rsidR="00CF127C" w:rsidRPr="003A05D0" w:rsidRDefault="00CF127C">
      <w:pPr>
        <w:shd w:val="clear" w:color="auto" w:fill="F7F7F7"/>
        <w:spacing w:after="0"/>
        <w:rPr>
          <w:lang w:val="ru-RU"/>
        </w:rPr>
      </w:pPr>
    </w:p>
    <w:p w14:paraId="6104F03A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def</w:t>
      </w:r>
      <w:r w:rsidRPr="003A05D0">
        <w:rPr>
          <w:rFonts w:ascii="Consolas" w:hAnsi="Consolas" w:cs="Consolas"/>
          <w:color w:val="1E1E1E"/>
          <w:lang w:val="ru-RU"/>
        </w:rPr>
        <w:t xml:space="preserve"> </w:t>
      </w:r>
      <w:proofErr w:type="spellStart"/>
      <w:r w:rsidRPr="003A05D0">
        <w:rPr>
          <w:rFonts w:ascii="Consolas" w:hAnsi="Consolas" w:cs="Consolas"/>
          <w:color w:val="1E1E1E"/>
          <w:lang w:val="ru-RU"/>
        </w:rPr>
        <w:t>тірке</w:t>
      </w:r>
      <w:proofErr w:type="spellEnd"/>
      <w:r w:rsidRPr="003A05D0">
        <w:rPr>
          <w:rFonts w:ascii="Consolas" w:hAnsi="Consolas" w:cs="Consolas"/>
          <w:color w:val="1E1E1E"/>
          <w:lang w:val="ru-RU"/>
        </w:rPr>
        <w:t>(команда):</w:t>
      </w:r>
    </w:p>
    <w:p w14:paraId="1580B9F0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lang w:val="ru-RU"/>
        </w:rPr>
        <w:t xml:space="preserve">    </w:t>
      </w:r>
      <w:proofErr w:type="spellStart"/>
      <w:proofErr w:type="gramStart"/>
      <w:r w:rsidRPr="003A05D0">
        <w:rPr>
          <w:rFonts w:ascii="Consolas" w:hAnsi="Consolas" w:cs="Consolas"/>
          <w:color w:val="1E1E1E"/>
          <w:lang w:val="ru-RU"/>
        </w:rPr>
        <w:t>командалар</w:t>
      </w:r>
      <w:proofErr w:type="spellEnd"/>
      <w:r w:rsidRPr="003A05D0">
        <w:rPr>
          <w:rFonts w:ascii="Consolas" w:hAnsi="Consolas" w:cs="Consolas"/>
          <w:color w:val="1E1E1E"/>
          <w:lang w:val="ru-RU"/>
        </w:rPr>
        <w:t>.</w:t>
      </w:r>
      <w:r>
        <w:rPr>
          <w:rFonts w:ascii="Consolas" w:hAnsi="Consolas" w:cs="Consolas"/>
          <w:color w:val="7950E3"/>
        </w:rPr>
        <w:t>append</w:t>
      </w:r>
      <w:proofErr w:type="gramEnd"/>
      <w:r w:rsidRPr="003A05D0">
        <w:rPr>
          <w:rFonts w:ascii="Consolas" w:hAnsi="Consolas" w:cs="Consolas"/>
          <w:color w:val="1E1E1E"/>
          <w:lang w:val="ru-RU"/>
        </w:rPr>
        <w:t>(команда)</w:t>
      </w:r>
    </w:p>
    <w:p w14:paraId="0669F000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lang w:val="ru-RU"/>
        </w:rPr>
        <w:t xml:space="preserve">    </w:t>
      </w:r>
      <w:proofErr w:type="gramStart"/>
      <w:r>
        <w:rPr>
          <w:rFonts w:ascii="Consolas" w:hAnsi="Consolas" w:cs="Consolas"/>
          <w:b/>
          <w:color w:val="AF00DB"/>
        </w:rPr>
        <w:t>print</w:t>
      </w:r>
      <w:r w:rsidRPr="003A05D0">
        <w:rPr>
          <w:rFonts w:ascii="Consolas" w:hAnsi="Consolas" w:cs="Consolas"/>
          <w:color w:val="1E1E1E"/>
          <w:lang w:val="ru-RU"/>
        </w:rPr>
        <w:t>(</w:t>
      </w:r>
      <w:proofErr w:type="gramEnd"/>
      <w:r w:rsidRPr="003A05D0">
        <w:rPr>
          <w:rFonts w:ascii="Consolas" w:hAnsi="Consolas" w:cs="Consolas"/>
          <w:color w:val="A31515"/>
          <w:lang w:val="ru-RU"/>
        </w:rPr>
        <w:t xml:space="preserve">"    </w:t>
      </w:r>
      <w:proofErr w:type="spellStart"/>
      <w:r w:rsidRPr="003A05D0">
        <w:rPr>
          <w:rFonts w:ascii="Consolas" w:hAnsi="Consolas" w:cs="Consolas"/>
          <w:color w:val="A31515"/>
          <w:lang w:val="ru-RU"/>
        </w:rPr>
        <w:t>Тіркелді</w:t>
      </w:r>
      <w:proofErr w:type="spellEnd"/>
      <w:r w:rsidRPr="003A05D0">
        <w:rPr>
          <w:rFonts w:ascii="Consolas" w:hAnsi="Consolas" w:cs="Consolas"/>
          <w:color w:val="A31515"/>
          <w:lang w:val="ru-RU"/>
        </w:rPr>
        <w:t>:"</w:t>
      </w:r>
      <w:r w:rsidRPr="003A05D0">
        <w:rPr>
          <w:rFonts w:ascii="Consolas" w:hAnsi="Consolas" w:cs="Consolas"/>
          <w:color w:val="1E1E1E"/>
          <w:lang w:val="ru-RU"/>
        </w:rPr>
        <w:t>, команда)</w:t>
      </w:r>
    </w:p>
    <w:p w14:paraId="2928F23D" w14:textId="77777777" w:rsidR="00CF127C" w:rsidRPr="003A05D0" w:rsidRDefault="00CF127C">
      <w:pPr>
        <w:shd w:val="clear" w:color="auto" w:fill="F7F7F7"/>
        <w:spacing w:after="0"/>
        <w:rPr>
          <w:lang w:val="ru-RU"/>
        </w:rPr>
      </w:pPr>
    </w:p>
    <w:p w14:paraId="22E1D784" w14:textId="77777777" w:rsidR="00CF127C" w:rsidRPr="003A05D0" w:rsidRDefault="00CF127C">
      <w:pPr>
        <w:shd w:val="clear" w:color="auto" w:fill="F7F7F7"/>
        <w:spacing w:after="0"/>
        <w:rPr>
          <w:lang w:val="ru-RU"/>
        </w:rPr>
      </w:pPr>
    </w:p>
    <w:p w14:paraId="4D15B620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r>
        <w:rPr>
          <w:rFonts w:ascii="Consolas" w:hAnsi="Consolas" w:cs="Consolas"/>
          <w:b/>
          <w:color w:val="AF00DB"/>
        </w:rPr>
        <w:t>def</w:t>
      </w:r>
      <w:r w:rsidRPr="003A05D0">
        <w:rPr>
          <w:rFonts w:ascii="Consolas" w:hAnsi="Consolas" w:cs="Consolas"/>
          <w:color w:val="1E1E1E"/>
          <w:lang w:val="ru-RU"/>
        </w:rPr>
        <w:t xml:space="preserve"> </w:t>
      </w:r>
      <w:proofErr w:type="spellStart"/>
      <w:proofErr w:type="gramStart"/>
      <w:r w:rsidRPr="003A05D0">
        <w:rPr>
          <w:rFonts w:ascii="Consolas" w:hAnsi="Consolas" w:cs="Consolas"/>
          <w:color w:val="1E1E1E"/>
          <w:lang w:val="ru-RU"/>
        </w:rPr>
        <w:t>ойнату</w:t>
      </w:r>
      <w:proofErr w:type="spellEnd"/>
      <w:r w:rsidRPr="003A05D0">
        <w:rPr>
          <w:rFonts w:ascii="Consolas" w:hAnsi="Consolas" w:cs="Consolas"/>
          <w:color w:val="1E1E1E"/>
          <w:lang w:val="ru-RU"/>
        </w:rPr>
        <w:t>(</w:t>
      </w:r>
      <w:proofErr w:type="gramEnd"/>
      <w:r w:rsidRPr="003A05D0">
        <w:rPr>
          <w:rFonts w:ascii="Consolas" w:hAnsi="Consolas" w:cs="Consolas"/>
          <w:color w:val="1E1E1E"/>
          <w:lang w:val="ru-RU"/>
        </w:rPr>
        <w:t>):</w:t>
      </w:r>
    </w:p>
    <w:p w14:paraId="54F8B4ED" w14:textId="77777777" w:rsidR="00CF127C" w:rsidRDefault="009A1BCD">
      <w:pPr>
        <w:shd w:val="clear" w:color="auto" w:fill="F7F7F7"/>
        <w:spacing w:after="0"/>
      </w:pPr>
      <w:r w:rsidRPr="003A05D0">
        <w:rPr>
          <w:rFonts w:ascii="Consolas" w:hAnsi="Consolas" w:cs="Consolas"/>
          <w:color w:val="1E1E1E"/>
          <w:lang w:val="ru-RU"/>
        </w:rPr>
        <w:t xml:space="preserve">    </w:t>
      </w:r>
      <w:proofErr w:type="gramStart"/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proofErr w:type="gramEnd"/>
      <w:r>
        <w:rPr>
          <w:rFonts w:ascii="Consolas" w:hAnsi="Consolas" w:cs="Consolas"/>
          <w:color w:val="A31515"/>
        </w:rPr>
        <w:t xml:space="preserve">"    === </w:t>
      </w:r>
      <w:proofErr w:type="spellStart"/>
      <w:r>
        <w:rPr>
          <w:rFonts w:ascii="Consolas" w:hAnsi="Consolas" w:cs="Consolas"/>
          <w:color w:val="A31515"/>
        </w:rPr>
        <w:t>Ойнату</w:t>
      </w:r>
      <w:proofErr w:type="spellEnd"/>
      <w:r>
        <w:rPr>
          <w:rFonts w:ascii="Consolas" w:hAnsi="Consolas" w:cs="Consolas"/>
          <w:color w:val="A31515"/>
        </w:rPr>
        <w:t xml:space="preserve"> ==="</w:t>
      </w:r>
      <w:r>
        <w:rPr>
          <w:rFonts w:ascii="Consolas" w:hAnsi="Consolas" w:cs="Consolas"/>
          <w:color w:val="1E1E1E"/>
        </w:rPr>
        <w:t>)</w:t>
      </w:r>
    </w:p>
    <w:p w14:paraId="6441D6FD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color w:val="1E1E1E"/>
        </w:rPr>
        <w:t xml:space="preserve"> cmd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color w:val="1E1E1E"/>
        </w:rPr>
        <w:t xml:space="preserve"> командалар:</w:t>
      </w:r>
    </w:p>
    <w:p w14:paraId="4CE1A185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proofErr w:type="gramStart"/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proofErr w:type="gramEnd"/>
      <w:r>
        <w:rPr>
          <w:rFonts w:ascii="Consolas" w:hAnsi="Consolas" w:cs="Consolas"/>
          <w:color w:val="A31515"/>
        </w:rPr>
        <w:t>"    &gt;&gt;"</w:t>
      </w:r>
      <w:r>
        <w:rPr>
          <w:rFonts w:ascii="Consolas" w:hAnsi="Consolas" w:cs="Consolas"/>
          <w:color w:val="1E1E1E"/>
        </w:rPr>
        <w:t>, cmd)</w:t>
      </w:r>
    </w:p>
    <w:p w14:paraId="06FE3D97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proofErr w:type="gramStart"/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proofErr w:type="gramEnd"/>
      <w:r>
        <w:rPr>
          <w:rFonts w:ascii="Consolas" w:hAnsi="Consolas" w:cs="Consolas"/>
          <w:color w:val="A31515"/>
        </w:rPr>
        <w:t>"    === Аяқталды ==="</w:t>
      </w:r>
      <w:r>
        <w:rPr>
          <w:rFonts w:ascii="Consolas" w:hAnsi="Consolas" w:cs="Consolas"/>
          <w:color w:val="1E1E1E"/>
        </w:rPr>
        <w:t>)</w:t>
      </w:r>
    </w:p>
    <w:p w14:paraId="628D8E43" w14:textId="77777777" w:rsidR="00CF127C" w:rsidRDefault="00CF127C">
      <w:pPr>
        <w:shd w:val="clear" w:color="auto" w:fill="F7F7F7"/>
        <w:spacing w:after="0"/>
      </w:pPr>
    </w:p>
    <w:p w14:paraId="6B979A52" w14:textId="77777777" w:rsidR="00CF127C" w:rsidRDefault="00CF127C">
      <w:pPr>
        <w:shd w:val="clear" w:color="auto" w:fill="F7F7F7"/>
        <w:spacing w:after="0"/>
      </w:pPr>
    </w:p>
    <w:p w14:paraId="320830E7" w14:textId="77777777" w:rsidR="00CF127C" w:rsidRDefault="009A1BCD">
      <w:pPr>
        <w:shd w:val="clear" w:color="auto" w:fill="F7F7F7"/>
        <w:spacing w:after="0"/>
      </w:pPr>
      <w:r>
        <w:rPr>
          <w:rFonts w:ascii="Consolas" w:hAnsi="Consolas" w:cs="Consolas"/>
          <w:color w:val="008000"/>
        </w:rPr>
        <w:t># Пайдаланушының әрекеттерін жазып алу</w:t>
      </w:r>
    </w:p>
    <w:p w14:paraId="7F48E428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proofErr w:type="gramStart"/>
      <w:r>
        <w:rPr>
          <w:rFonts w:ascii="Consolas" w:hAnsi="Consolas" w:cs="Consolas"/>
          <w:b/>
          <w:color w:val="AF00DB"/>
        </w:rPr>
        <w:t>print</w:t>
      </w:r>
      <w:r w:rsidRPr="003A05D0">
        <w:rPr>
          <w:rFonts w:ascii="Consolas" w:hAnsi="Consolas" w:cs="Consolas"/>
          <w:color w:val="1E1E1E"/>
          <w:lang w:val="ru-RU"/>
        </w:rPr>
        <w:t>(</w:t>
      </w:r>
      <w:proofErr w:type="gramEnd"/>
      <w:r w:rsidRPr="003A05D0">
        <w:rPr>
          <w:rFonts w:ascii="Consolas" w:hAnsi="Consolas" w:cs="Consolas"/>
          <w:color w:val="A31515"/>
          <w:lang w:val="ru-RU"/>
        </w:rPr>
        <w:t>"3) Макро-рекордер:"</w:t>
      </w:r>
      <w:r w:rsidRPr="003A05D0">
        <w:rPr>
          <w:rFonts w:ascii="Consolas" w:hAnsi="Consolas" w:cs="Consolas"/>
          <w:color w:val="1E1E1E"/>
          <w:lang w:val="ru-RU"/>
        </w:rPr>
        <w:t>)</w:t>
      </w:r>
    </w:p>
    <w:p w14:paraId="2A65D55C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proofErr w:type="spellStart"/>
      <w:proofErr w:type="gramStart"/>
      <w:r w:rsidRPr="003A05D0">
        <w:rPr>
          <w:rFonts w:ascii="Consolas" w:hAnsi="Consolas" w:cs="Consolas"/>
          <w:color w:val="1E1E1E"/>
          <w:lang w:val="ru-RU"/>
        </w:rPr>
        <w:t>тірке</w:t>
      </w:r>
      <w:proofErr w:type="spellEnd"/>
      <w:r w:rsidRPr="003A05D0">
        <w:rPr>
          <w:rFonts w:ascii="Consolas" w:hAnsi="Consolas" w:cs="Consolas"/>
          <w:color w:val="1E1E1E"/>
          <w:lang w:val="ru-RU"/>
        </w:rPr>
        <w:t>(</w:t>
      </w:r>
      <w:proofErr w:type="gramEnd"/>
      <w:r w:rsidRPr="003A05D0">
        <w:rPr>
          <w:rFonts w:ascii="Consolas" w:hAnsi="Consolas" w:cs="Consolas"/>
          <w:color w:val="A31515"/>
          <w:lang w:val="ru-RU"/>
        </w:rPr>
        <w:t xml:space="preserve">"Файл </w:t>
      </w:r>
      <w:proofErr w:type="spellStart"/>
      <w:r w:rsidRPr="003A05D0">
        <w:rPr>
          <w:rFonts w:ascii="Consolas" w:hAnsi="Consolas" w:cs="Consolas"/>
          <w:color w:val="A31515"/>
          <w:lang w:val="ru-RU"/>
        </w:rPr>
        <w:t>ашу</w:t>
      </w:r>
      <w:proofErr w:type="spellEnd"/>
      <w:r w:rsidRPr="003A05D0">
        <w:rPr>
          <w:rFonts w:ascii="Consolas" w:hAnsi="Consolas" w:cs="Consolas"/>
          <w:color w:val="A31515"/>
          <w:lang w:val="ru-RU"/>
        </w:rPr>
        <w:t>"</w:t>
      </w:r>
      <w:r w:rsidRPr="003A05D0">
        <w:rPr>
          <w:rFonts w:ascii="Consolas" w:hAnsi="Consolas" w:cs="Consolas"/>
          <w:color w:val="1E1E1E"/>
          <w:lang w:val="ru-RU"/>
        </w:rPr>
        <w:t>)</w:t>
      </w:r>
    </w:p>
    <w:p w14:paraId="1FB6E398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proofErr w:type="spellStart"/>
      <w:proofErr w:type="gramStart"/>
      <w:r w:rsidRPr="003A05D0">
        <w:rPr>
          <w:rFonts w:ascii="Consolas" w:hAnsi="Consolas" w:cs="Consolas"/>
          <w:color w:val="1E1E1E"/>
          <w:lang w:val="ru-RU"/>
        </w:rPr>
        <w:t>тірке</w:t>
      </w:r>
      <w:proofErr w:type="spellEnd"/>
      <w:r w:rsidRPr="003A05D0">
        <w:rPr>
          <w:rFonts w:ascii="Consolas" w:hAnsi="Consolas" w:cs="Consolas"/>
          <w:color w:val="1E1E1E"/>
          <w:lang w:val="ru-RU"/>
        </w:rPr>
        <w:t>(</w:t>
      </w:r>
      <w:proofErr w:type="gramEnd"/>
      <w:r w:rsidRPr="003A05D0">
        <w:rPr>
          <w:rFonts w:ascii="Consolas" w:hAnsi="Consolas" w:cs="Consolas"/>
          <w:color w:val="A31515"/>
          <w:lang w:val="ru-RU"/>
        </w:rPr>
        <w:t>"</w:t>
      </w:r>
      <w:proofErr w:type="spellStart"/>
      <w:r w:rsidRPr="003A05D0">
        <w:rPr>
          <w:rFonts w:ascii="Consolas" w:hAnsi="Consolas" w:cs="Consolas"/>
          <w:color w:val="A31515"/>
          <w:lang w:val="ru-RU"/>
        </w:rPr>
        <w:t>Мәлімет</w:t>
      </w:r>
      <w:proofErr w:type="spellEnd"/>
      <w:r w:rsidRPr="003A05D0">
        <w:rPr>
          <w:rFonts w:ascii="Consolas" w:hAnsi="Consolas" w:cs="Consolas"/>
          <w:color w:val="A31515"/>
          <w:lang w:val="ru-RU"/>
        </w:rPr>
        <w:t xml:space="preserve"> </w:t>
      </w:r>
      <w:proofErr w:type="spellStart"/>
      <w:r w:rsidRPr="003A05D0">
        <w:rPr>
          <w:rFonts w:ascii="Consolas" w:hAnsi="Consolas" w:cs="Consolas"/>
          <w:color w:val="A31515"/>
          <w:lang w:val="ru-RU"/>
        </w:rPr>
        <w:t>енгізу</w:t>
      </w:r>
      <w:proofErr w:type="spellEnd"/>
      <w:r w:rsidRPr="003A05D0">
        <w:rPr>
          <w:rFonts w:ascii="Consolas" w:hAnsi="Consolas" w:cs="Consolas"/>
          <w:color w:val="A31515"/>
          <w:lang w:val="ru-RU"/>
        </w:rPr>
        <w:t>"</w:t>
      </w:r>
      <w:r w:rsidRPr="003A05D0">
        <w:rPr>
          <w:rFonts w:ascii="Consolas" w:hAnsi="Consolas" w:cs="Consolas"/>
          <w:color w:val="1E1E1E"/>
          <w:lang w:val="ru-RU"/>
        </w:rPr>
        <w:t>)</w:t>
      </w:r>
    </w:p>
    <w:p w14:paraId="46460866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proofErr w:type="spellStart"/>
      <w:r w:rsidRPr="003A05D0">
        <w:rPr>
          <w:rFonts w:ascii="Consolas" w:hAnsi="Consolas" w:cs="Consolas"/>
          <w:color w:val="1E1E1E"/>
          <w:lang w:val="ru-RU"/>
        </w:rPr>
        <w:t>тірке</w:t>
      </w:r>
      <w:proofErr w:type="spellEnd"/>
      <w:r w:rsidRPr="003A05D0">
        <w:rPr>
          <w:rFonts w:ascii="Consolas" w:hAnsi="Consolas" w:cs="Consolas"/>
          <w:color w:val="1E1E1E"/>
          <w:lang w:val="ru-RU"/>
        </w:rPr>
        <w:t>(</w:t>
      </w:r>
      <w:r w:rsidRPr="003A05D0">
        <w:rPr>
          <w:rFonts w:ascii="Consolas" w:hAnsi="Consolas" w:cs="Consolas"/>
          <w:color w:val="A31515"/>
          <w:lang w:val="ru-RU"/>
        </w:rPr>
        <w:t>"</w:t>
      </w:r>
      <w:proofErr w:type="spellStart"/>
      <w:r w:rsidRPr="003A05D0">
        <w:rPr>
          <w:rFonts w:ascii="Consolas" w:hAnsi="Consolas" w:cs="Consolas"/>
          <w:color w:val="A31515"/>
          <w:lang w:val="ru-RU"/>
        </w:rPr>
        <w:t>Есептеу</w:t>
      </w:r>
      <w:proofErr w:type="spellEnd"/>
      <w:r w:rsidRPr="003A05D0">
        <w:rPr>
          <w:rFonts w:ascii="Consolas" w:hAnsi="Consolas" w:cs="Consolas"/>
          <w:color w:val="A31515"/>
          <w:lang w:val="ru-RU"/>
        </w:rPr>
        <w:t>"</w:t>
      </w:r>
      <w:r w:rsidRPr="003A05D0">
        <w:rPr>
          <w:rFonts w:ascii="Consolas" w:hAnsi="Consolas" w:cs="Consolas"/>
          <w:color w:val="1E1E1E"/>
          <w:lang w:val="ru-RU"/>
        </w:rPr>
        <w:t>)</w:t>
      </w:r>
    </w:p>
    <w:p w14:paraId="07BD0427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proofErr w:type="spellStart"/>
      <w:r w:rsidRPr="003A05D0">
        <w:rPr>
          <w:rFonts w:ascii="Consolas" w:hAnsi="Consolas" w:cs="Consolas"/>
          <w:color w:val="1E1E1E"/>
          <w:lang w:val="ru-RU"/>
        </w:rPr>
        <w:t>тірке</w:t>
      </w:r>
      <w:proofErr w:type="spellEnd"/>
      <w:r w:rsidRPr="003A05D0">
        <w:rPr>
          <w:rFonts w:ascii="Consolas" w:hAnsi="Consolas" w:cs="Consolas"/>
          <w:color w:val="1E1E1E"/>
          <w:lang w:val="ru-RU"/>
        </w:rPr>
        <w:t>(</w:t>
      </w:r>
      <w:r w:rsidRPr="003A05D0">
        <w:rPr>
          <w:rFonts w:ascii="Consolas" w:hAnsi="Consolas" w:cs="Consolas"/>
          <w:color w:val="A31515"/>
          <w:lang w:val="ru-RU"/>
        </w:rPr>
        <w:t>"</w:t>
      </w:r>
      <w:proofErr w:type="spellStart"/>
      <w:r w:rsidRPr="003A05D0">
        <w:rPr>
          <w:rFonts w:ascii="Consolas" w:hAnsi="Consolas" w:cs="Consolas"/>
          <w:color w:val="A31515"/>
          <w:lang w:val="ru-RU"/>
        </w:rPr>
        <w:t>Сақтау</w:t>
      </w:r>
      <w:proofErr w:type="spellEnd"/>
      <w:r w:rsidRPr="003A05D0">
        <w:rPr>
          <w:rFonts w:ascii="Consolas" w:hAnsi="Consolas" w:cs="Consolas"/>
          <w:color w:val="A31515"/>
          <w:lang w:val="ru-RU"/>
        </w:rPr>
        <w:t>"</w:t>
      </w:r>
      <w:r w:rsidRPr="003A05D0">
        <w:rPr>
          <w:rFonts w:ascii="Consolas" w:hAnsi="Consolas" w:cs="Consolas"/>
          <w:color w:val="1E1E1E"/>
          <w:lang w:val="ru-RU"/>
        </w:rPr>
        <w:t>)</w:t>
      </w:r>
    </w:p>
    <w:p w14:paraId="79551080" w14:textId="77777777" w:rsidR="00CF127C" w:rsidRPr="003A05D0" w:rsidRDefault="00CF127C">
      <w:pPr>
        <w:shd w:val="clear" w:color="auto" w:fill="F7F7F7"/>
        <w:spacing w:after="0"/>
        <w:rPr>
          <w:lang w:val="ru-RU"/>
        </w:rPr>
      </w:pPr>
    </w:p>
    <w:p w14:paraId="4F66F184" w14:textId="77777777" w:rsidR="00CF127C" w:rsidRPr="003A05D0" w:rsidRDefault="009A1BCD">
      <w:pPr>
        <w:shd w:val="clear" w:color="auto" w:fill="F7F7F7"/>
        <w:spacing w:after="0"/>
        <w:rPr>
          <w:lang w:val="ru-RU"/>
        </w:rPr>
      </w:pPr>
      <w:proofErr w:type="spellStart"/>
      <w:proofErr w:type="gramStart"/>
      <w:r w:rsidRPr="003A05D0">
        <w:rPr>
          <w:rFonts w:ascii="Consolas" w:hAnsi="Consolas" w:cs="Consolas"/>
          <w:color w:val="1E1E1E"/>
          <w:lang w:val="ru-RU"/>
        </w:rPr>
        <w:t>ойнату</w:t>
      </w:r>
      <w:proofErr w:type="spellEnd"/>
      <w:r w:rsidRPr="003A05D0">
        <w:rPr>
          <w:rFonts w:ascii="Consolas" w:hAnsi="Consolas" w:cs="Consolas"/>
          <w:color w:val="1E1E1E"/>
          <w:lang w:val="ru-RU"/>
        </w:rPr>
        <w:t>(</w:t>
      </w:r>
      <w:proofErr w:type="gramEnd"/>
      <w:r w:rsidRPr="003A05D0">
        <w:rPr>
          <w:rFonts w:ascii="Consolas" w:hAnsi="Consolas" w:cs="Consolas"/>
          <w:color w:val="1E1E1E"/>
          <w:lang w:val="ru-RU"/>
        </w:rPr>
        <w:t>)</w:t>
      </w:r>
    </w:p>
    <w:p w14:paraId="3B4C27E6" w14:textId="77777777" w:rsidR="00CF127C" w:rsidRPr="003A05D0" w:rsidRDefault="009A1BCD">
      <w:pPr>
        <w:shd w:val="clear" w:color="auto" w:fill="EFF6FF"/>
        <w:spacing w:before="80" w:after="0"/>
        <w:rPr>
          <w:lang w:val="ru-RU"/>
        </w:rPr>
      </w:pPr>
      <w:proofErr w:type="spellStart"/>
      <w:r w:rsidRPr="003A05D0">
        <w:rPr>
          <w:rFonts w:ascii="Calibri" w:hAnsi="Calibri" w:cs="Calibri"/>
          <w:b/>
          <w:color w:val="1E1E1E"/>
          <w:lang w:val="ru-RU"/>
        </w:rPr>
        <w:t>Орындау</w:t>
      </w:r>
      <w:proofErr w:type="spellEnd"/>
      <w:r w:rsidRPr="003A05D0">
        <w:rPr>
          <w:rFonts w:ascii="Calibri" w:hAnsi="Calibri" w:cs="Calibri"/>
          <w:b/>
          <w:color w:val="1E1E1E"/>
          <w:lang w:val="ru-RU"/>
        </w:rPr>
        <w:t xml:space="preserve"> </w:t>
      </w:r>
      <w:proofErr w:type="spellStart"/>
      <w:r w:rsidRPr="003A05D0">
        <w:rPr>
          <w:rFonts w:ascii="Calibri" w:hAnsi="Calibri" w:cs="Calibri"/>
          <w:b/>
          <w:color w:val="1E1E1E"/>
          <w:lang w:val="ru-RU"/>
        </w:rPr>
        <w:t>нәтижесі</w:t>
      </w:r>
      <w:proofErr w:type="spellEnd"/>
      <w:r w:rsidRPr="003A05D0">
        <w:rPr>
          <w:rFonts w:ascii="Calibri" w:hAnsi="Calibri" w:cs="Calibri"/>
          <w:b/>
          <w:color w:val="1E1E1E"/>
          <w:lang w:val="ru-RU"/>
        </w:rPr>
        <w:t>:</w:t>
      </w:r>
    </w:p>
    <w:p w14:paraId="73A37F50" w14:textId="77777777" w:rsidR="00CF127C" w:rsidRPr="003A05D0" w:rsidRDefault="009A1BCD">
      <w:pPr>
        <w:shd w:val="clear" w:color="auto" w:fill="EFF6FF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sz w:val="20"/>
          <w:lang w:val="ru-RU"/>
        </w:rPr>
        <w:t>3) Макро-рекордер:</w:t>
      </w:r>
    </w:p>
    <w:p w14:paraId="62581B51" w14:textId="77777777" w:rsidR="00CF127C" w:rsidRPr="003A05D0" w:rsidRDefault="009A1BCD">
      <w:pPr>
        <w:shd w:val="clear" w:color="auto" w:fill="EFF6FF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sz w:val="20"/>
          <w:lang w:val="ru-RU"/>
        </w:rPr>
        <w:t xml:space="preserve">   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Тіркелді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 xml:space="preserve">: Файл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ашу</w:t>
      </w:r>
      <w:proofErr w:type="spellEnd"/>
    </w:p>
    <w:p w14:paraId="691CEAFC" w14:textId="77777777" w:rsidR="00CF127C" w:rsidRPr="003A05D0" w:rsidRDefault="009A1BCD">
      <w:pPr>
        <w:shd w:val="clear" w:color="auto" w:fill="EFF6FF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sz w:val="20"/>
          <w:lang w:val="ru-RU"/>
        </w:rPr>
        <w:t xml:space="preserve">   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Тіркелді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 xml:space="preserve">: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Мәлімет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енгізу</w:t>
      </w:r>
      <w:proofErr w:type="spellEnd"/>
    </w:p>
    <w:p w14:paraId="156FA95B" w14:textId="77777777" w:rsidR="00CF127C" w:rsidRPr="003A05D0" w:rsidRDefault="009A1BCD">
      <w:pPr>
        <w:shd w:val="clear" w:color="auto" w:fill="EFF6FF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sz w:val="20"/>
          <w:lang w:val="ru-RU"/>
        </w:rPr>
        <w:t xml:space="preserve">   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Тіркелді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 xml:space="preserve">: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Есептеу</w:t>
      </w:r>
      <w:proofErr w:type="spellEnd"/>
    </w:p>
    <w:p w14:paraId="77C0B96F" w14:textId="77777777" w:rsidR="00CF127C" w:rsidRPr="003A05D0" w:rsidRDefault="009A1BCD">
      <w:pPr>
        <w:shd w:val="clear" w:color="auto" w:fill="EFF6FF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sz w:val="20"/>
          <w:lang w:val="ru-RU"/>
        </w:rPr>
        <w:t xml:space="preserve">   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Тіркелді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 xml:space="preserve">: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Сақтау</w:t>
      </w:r>
      <w:proofErr w:type="spellEnd"/>
    </w:p>
    <w:p w14:paraId="3796CC10" w14:textId="77777777" w:rsidR="00CF127C" w:rsidRPr="003A05D0" w:rsidRDefault="009A1BCD">
      <w:pPr>
        <w:shd w:val="clear" w:color="auto" w:fill="EFF6FF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sz w:val="20"/>
          <w:lang w:val="ru-RU"/>
        </w:rPr>
        <w:t xml:space="preserve">    ===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Ойнату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 xml:space="preserve"> ===</w:t>
      </w:r>
    </w:p>
    <w:p w14:paraId="2F1F5BA7" w14:textId="77777777" w:rsidR="00CF127C" w:rsidRPr="003A05D0" w:rsidRDefault="009A1BCD">
      <w:pPr>
        <w:shd w:val="clear" w:color="auto" w:fill="EFF6FF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sz w:val="20"/>
          <w:lang w:val="ru-RU"/>
        </w:rPr>
        <w:t xml:space="preserve">    &gt;&gt; Файл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ашу</w:t>
      </w:r>
      <w:proofErr w:type="spellEnd"/>
    </w:p>
    <w:p w14:paraId="610BE757" w14:textId="77777777" w:rsidR="00CF127C" w:rsidRPr="003A05D0" w:rsidRDefault="009A1BCD">
      <w:pPr>
        <w:shd w:val="clear" w:color="auto" w:fill="EFF6FF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sz w:val="20"/>
          <w:lang w:val="ru-RU"/>
        </w:rPr>
        <w:t xml:space="preserve">    &gt;&gt;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Мәлімет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енгізу</w:t>
      </w:r>
      <w:proofErr w:type="spellEnd"/>
    </w:p>
    <w:p w14:paraId="20B6CDFF" w14:textId="77777777" w:rsidR="00CF127C" w:rsidRPr="003A05D0" w:rsidRDefault="009A1BCD">
      <w:pPr>
        <w:shd w:val="clear" w:color="auto" w:fill="EFF6FF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sz w:val="20"/>
          <w:lang w:val="ru-RU"/>
        </w:rPr>
        <w:t xml:space="preserve">    &gt;&gt;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Есептеу</w:t>
      </w:r>
      <w:proofErr w:type="spellEnd"/>
    </w:p>
    <w:p w14:paraId="20097DDD" w14:textId="77777777" w:rsidR="00CF127C" w:rsidRPr="003A05D0" w:rsidRDefault="009A1BCD">
      <w:pPr>
        <w:shd w:val="clear" w:color="auto" w:fill="EFF6FF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sz w:val="20"/>
          <w:lang w:val="ru-RU"/>
        </w:rPr>
        <w:t xml:space="preserve">    &gt;&gt;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Сақтау</w:t>
      </w:r>
      <w:proofErr w:type="spellEnd"/>
    </w:p>
    <w:p w14:paraId="272E530A" w14:textId="77777777" w:rsidR="00CF127C" w:rsidRPr="003A05D0" w:rsidRDefault="009A1BCD">
      <w:pPr>
        <w:shd w:val="clear" w:color="auto" w:fill="EFF6FF"/>
        <w:spacing w:after="0"/>
        <w:rPr>
          <w:lang w:val="ru-RU"/>
        </w:rPr>
      </w:pPr>
      <w:r w:rsidRPr="003A05D0">
        <w:rPr>
          <w:rFonts w:ascii="Consolas" w:hAnsi="Consolas" w:cs="Consolas"/>
          <w:color w:val="1E1E1E"/>
          <w:sz w:val="20"/>
          <w:lang w:val="ru-RU"/>
        </w:rPr>
        <w:t xml:space="preserve">    === </w:t>
      </w:r>
      <w:proofErr w:type="spellStart"/>
      <w:r w:rsidRPr="003A05D0">
        <w:rPr>
          <w:rFonts w:ascii="Consolas" w:hAnsi="Consolas" w:cs="Consolas"/>
          <w:color w:val="1E1E1E"/>
          <w:sz w:val="20"/>
          <w:lang w:val="ru-RU"/>
        </w:rPr>
        <w:t>Аяқталды</w:t>
      </w:r>
      <w:proofErr w:type="spellEnd"/>
      <w:r w:rsidRPr="003A05D0">
        <w:rPr>
          <w:rFonts w:ascii="Consolas" w:hAnsi="Consolas" w:cs="Consolas"/>
          <w:color w:val="1E1E1E"/>
          <w:sz w:val="20"/>
          <w:lang w:val="ru-RU"/>
        </w:rPr>
        <w:t xml:space="preserve"> ===</w:t>
      </w:r>
    </w:p>
    <w:p w14:paraId="3734729C" w14:textId="77777777" w:rsidR="00CF127C" w:rsidRPr="003A05D0" w:rsidRDefault="009A1BCD">
      <w:pPr>
        <w:shd w:val="clear" w:color="auto" w:fill="FFF9E0"/>
        <w:spacing w:after="0"/>
        <w:ind w:left="120"/>
        <w:rPr>
          <w:lang w:val="ru-RU"/>
        </w:rPr>
      </w:pPr>
      <w:r w:rsidRPr="003A05D0">
        <w:rPr>
          <w:rFonts w:ascii="Calibri" w:hAnsi="Calibri" w:cs="Calibri"/>
          <w:b/>
          <w:color w:val="1E1E1E"/>
          <w:lang w:val="ru-RU"/>
        </w:rPr>
        <w:lastRenderedPageBreak/>
        <w:t>Пояснение:</w:t>
      </w:r>
    </w:p>
    <w:p w14:paraId="721DAB8D" w14:textId="77777777" w:rsidR="00CF127C" w:rsidRPr="003A05D0" w:rsidRDefault="009A1BCD">
      <w:pPr>
        <w:shd w:val="clear" w:color="auto" w:fill="FFF9E0"/>
        <w:spacing w:after="0"/>
        <w:ind w:left="120"/>
        <w:rPr>
          <w:lang w:val="ru-RU"/>
        </w:rPr>
      </w:pPr>
      <w:r w:rsidRPr="003A05D0">
        <w:rPr>
          <w:rFonts w:ascii="Calibri" w:hAnsi="Calibri" w:cs="Calibri"/>
          <w:color w:val="1E1E1E"/>
          <w:sz w:val="21"/>
          <w:lang w:val="ru-RU"/>
        </w:rPr>
        <w:t>Задание: записывать команды пользователя в список (макро-рекордер), затем командой «</w:t>
      </w:r>
      <w:proofErr w:type="spellStart"/>
      <w:r w:rsidRPr="003A05D0">
        <w:rPr>
          <w:rFonts w:ascii="Calibri" w:hAnsi="Calibri" w:cs="Calibri"/>
          <w:color w:val="1E1E1E"/>
          <w:sz w:val="21"/>
          <w:lang w:val="ru-RU"/>
        </w:rPr>
        <w:t>Ойнату</w:t>
      </w:r>
      <w:proofErr w:type="spellEnd"/>
      <w:r w:rsidRPr="003A05D0">
        <w:rPr>
          <w:rFonts w:ascii="Calibri" w:hAnsi="Calibri" w:cs="Calibri"/>
          <w:color w:val="1E1E1E"/>
          <w:sz w:val="21"/>
          <w:lang w:val="ru-RU"/>
        </w:rPr>
        <w:t>» воспроизвести все действия.</w:t>
      </w:r>
    </w:p>
    <w:p w14:paraId="774B3B1A" w14:textId="77777777" w:rsidR="00CF127C" w:rsidRPr="003A05D0" w:rsidRDefault="009A1BCD">
      <w:pPr>
        <w:shd w:val="clear" w:color="auto" w:fill="FFF9E0"/>
        <w:spacing w:after="0"/>
        <w:ind w:left="120"/>
        <w:rPr>
          <w:lang w:val="ru-RU"/>
        </w:rPr>
      </w:pPr>
      <w:r w:rsidRPr="003A05D0">
        <w:rPr>
          <w:rFonts w:ascii="Calibri" w:hAnsi="Calibri" w:cs="Calibri"/>
          <w:color w:val="1E1E1E"/>
          <w:sz w:val="21"/>
          <w:lang w:val="ru-RU"/>
        </w:rPr>
        <w:t xml:space="preserve">Код: </w:t>
      </w:r>
      <w:proofErr w:type="spellStart"/>
      <w:r w:rsidRPr="003A05D0">
        <w:rPr>
          <w:rFonts w:ascii="Calibri" w:hAnsi="Calibri" w:cs="Calibri"/>
          <w:color w:val="1E1E1E"/>
          <w:sz w:val="21"/>
          <w:lang w:val="ru-RU"/>
        </w:rPr>
        <w:t>тірке</w:t>
      </w:r>
      <w:proofErr w:type="spellEnd"/>
      <w:r w:rsidRPr="003A05D0">
        <w:rPr>
          <w:rFonts w:ascii="Calibri" w:hAnsi="Calibri" w:cs="Calibri"/>
          <w:color w:val="1E1E1E"/>
          <w:sz w:val="21"/>
          <w:lang w:val="ru-RU"/>
        </w:rPr>
        <w:t xml:space="preserve">(команда) добавляет строку в список </w:t>
      </w:r>
      <w:proofErr w:type="spellStart"/>
      <w:r w:rsidRPr="003A05D0">
        <w:rPr>
          <w:rFonts w:ascii="Calibri" w:hAnsi="Calibri" w:cs="Calibri"/>
          <w:color w:val="1E1E1E"/>
          <w:sz w:val="21"/>
          <w:lang w:val="ru-RU"/>
        </w:rPr>
        <w:t>командалар</w:t>
      </w:r>
      <w:proofErr w:type="spellEnd"/>
      <w:r w:rsidRPr="003A05D0">
        <w:rPr>
          <w:rFonts w:ascii="Calibri" w:hAnsi="Calibri" w:cs="Calibri"/>
          <w:color w:val="1E1E1E"/>
          <w:sz w:val="21"/>
          <w:lang w:val="ru-RU"/>
        </w:rPr>
        <w:t xml:space="preserve">. </w:t>
      </w:r>
      <w:proofErr w:type="spellStart"/>
      <w:proofErr w:type="gramStart"/>
      <w:r w:rsidRPr="003A05D0">
        <w:rPr>
          <w:rFonts w:ascii="Calibri" w:hAnsi="Calibri" w:cs="Calibri"/>
          <w:color w:val="1E1E1E"/>
          <w:sz w:val="21"/>
          <w:lang w:val="ru-RU"/>
        </w:rPr>
        <w:t>ойнату</w:t>
      </w:r>
      <w:proofErr w:type="spellEnd"/>
      <w:r w:rsidRPr="003A05D0">
        <w:rPr>
          <w:rFonts w:ascii="Calibri" w:hAnsi="Calibri" w:cs="Calibri"/>
          <w:color w:val="1E1E1E"/>
          <w:sz w:val="21"/>
          <w:lang w:val="ru-RU"/>
        </w:rPr>
        <w:t>(</w:t>
      </w:r>
      <w:proofErr w:type="gramEnd"/>
      <w:r w:rsidRPr="003A05D0">
        <w:rPr>
          <w:rFonts w:ascii="Calibri" w:hAnsi="Calibri" w:cs="Calibri"/>
          <w:color w:val="1E1E1E"/>
          <w:sz w:val="21"/>
          <w:lang w:val="ru-RU"/>
        </w:rPr>
        <w:t xml:space="preserve">) проходит по списку и печатает «&gt;&gt; &lt;команда&gt;». Сначала </w:t>
      </w:r>
      <w:proofErr w:type="spellStart"/>
      <w:r w:rsidRPr="003A05D0">
        <w:rPr>
          <w:rFonts w:ascii="Calibri" w:hAnsi="Calibri" w:cs="Calibri"/>
          <w:color w:val="1E1E1E"/>
          <w:sz w:val="21"/>
          <w:lang w:val="ru-RU"/>
        </w:rPr>
        <w:t>тірке</w:t>
      </w:r>
      <w:proofErr w:type="spellEnd"/>
      <w:r w:rsidRPr="003A05D0">
        <w:rPr>
          <w:rFonts w:ascii="Calibri" w:hAnsi="Calibri" w:cs="Calibri"/>
          <w:color w:val="1E1E1E"/>
          <w:sz w:val="21"/>
          <w:lang w:val="ru-RU"/>
        </w:rPr>
        <w:t xml:space="preserve"> вызывается 4 раза (запись), потом </w:t>
      </w:r>
      <w:proofErr w:type="spellStart"/>
      <w:proofErr w:type="gramStart"/>
      <w:r w:rsidRPr="003A05D0">
        <w:rPr>
          <w:rFonts w:ascii="Calibri" w:hAnsi="Calibri" w:cs="Calibri"/>
          <w:color w:val="1E1E1E"/>
          <w:sz w:val="21"/>
          <w:lang w:val="ru-RU"/>
        </w:rPr>
        <w:t>ойнату</w:t>
      </w:r>
      <w:proofErr w:type="spellEnd"/>
      <w:r w:rsidRPr="003A05D0">
        <w:rPr>
          <w:rFonts w:ascii="Calibri" w:hAnsi="Calibri" w:cs="Calibri"/>
          <w:color w:val="1E1E1E"/>
          <w:sz w:val="21"/>
          <w:lang w:val="ru-RU"/>
        </w:rPr>
        <w:t>(</w:t>
      </w:r>
      <w:proofErr w:type="gramEnd"/>
      <w:r w:rsidRPr="003A05D0">
        <w:rPr>
          <w:rFonts w:ascii="Calibri" w:hAnsi="Calibri" w:cs="Calibri"/>
          <w:color w:val="1E1E1E"/>
          <w:sz w:val="21"/>
          <w:lang w:val="ru-RU"/>
        </w:rPr>
        <w:t>) воспроизводит.</w:t>
      </w:r>
    </w:p>
    <w:p w14:paraId="1C275074" w14:textId="77777777" w:rsidR="00CF127C" w:rsidRPr="003A05D0" w:rsidRDefault="009A1BCD">
      <w:pPr>
        <w:shd w:val="clear" w:color="auto" w:fill="FFF9E0"/>
        <w:spacing w:after="0"/>
        <w:ind w:left="120"/>
        <w:rPr>
          <w:lang w:val="ru-RU"/>
        </w:rPr>
      </w:pPr>
      <w:r w:rsidRPr="003A05D0">
        <w:rPr>
          <w:rFonts w:ascii="Calibri" w:hAnsi="Calibri" w:cs="Calibri"/>
          <w:color w:val="1E1E1E"/>
          <w:sz w:val="21"/>
          <w:lang w:val="ru-RU"/>
        </w:rPr>
        <w:t>Суть: рекордер — это накопитель действий (как простая история). Потом список «проигрывается» как макрос. Это основа автоматизации: сохранить последовательность и выполнить её позже.</w:t>
      </w:r>
    </w:p>
    <w:p w14:paraId="11CF5C22" w14:textId="6CB8FE3D" w:rsidR="00CF127C" w:rsidRDefault="00CF127C">
      <w:pPr>
        <w:shd w:val="clear" w:color="auto" w:fill="FFF9E0"/>
        <w:spacing w:after="0"/>
        <w:ind w:left="120"/>
      </w:pPr>
      <w:bookmarkStart w:id="0" w:name="_GoBack"/>
      <w:bookmarkEnd w:id="0"/>
    </w:p>
    <w:sectPr w:rsidR="00CF127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A05D0"/>
    <w:rsid w:val="009A1BCD"/>
    <w:rsid w:val="00AA1D8D"/>
    <w:rsid w:val="00B47730"/>
    <w:rsid w:val="00CB0664"/>
    <w:rsid w:val="00CF127C"/>
    <w:rsid w:val="00F2755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52683F"/>
  <w14:defaultImageDpi w14:val="300"/>
  <w15:docId w15:val="{FFD47205-8C7F-41FD-AA21-C412746CC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94869BA-0A5F-4329-9923-54012F18E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3960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nursultanernaz13@gmail.com</cp:lastModifiedBy>
  <cp:revision>4</cp:revision>
  <dcterms:created xsi:type="dcterms:W3CDTF">2013-12-23T23:15:00Z</dcterms:created>
  <dcterms:modified xsi:type="dcterms:W3CDTF">2026-09-10T04:55:00Z</dcterms:modified>
  <cp:category/>
</cp:coreProperties>
</file>