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B50C" w14:textId="77777777" w:rsidR="0048075F" w:rsidRDefault="008145DC">
      <w:pPr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№15</w:t>
      </w:r>
    </w:p>
    <w:p w14:paraId="58475E81" w14:textId="77777777" w:rsidR="0048075F" w:rsidRDefault="008145DC">
      <w:pPr>
        <w:jc w:val="center"/>
      </w:pPr>
      <w:r>
        <w:rPr>
          <w:rFonts w:ascii="Calibri" w:hAnsi="Calibri" w:cs="Calibri"/>
          <w:b/>
          <w:color w:val="1E1E1E"/>
          <w:sz w:val="30"/>
        </w:rPr>
        <w:t>Тақырыбы: Ерекше жағдайлардың механизмі. Параллелизация</w:t>
      </w:r>
    </w:p>
    <w:p w14:paraId="45017033" w14:textId="77777777" w:rsidR="0048075F" w:rsidRDefault="008145DC"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«Қауіпсіз калькулятор»</w:t>
      </w:r>
    </w:p>
    <w:p w14:paraId="633A3F99" w14:textId="77777777" w:rsidR="0048075F" w:rsidRDefault="008145DC">
      <w:pPr>
        <w:spacing w:after="80"/>
      </w:pPr>
      <w:r>
        <w:rPr>
          <w:rFonts w:ascii="Calibri" w:hAnsi="Calibri" w:cs="Calibri"/>
          <w:b/>
          <w:color w:val="1E1E1E"/>
        </w:rPr>
        <w:t>Бағдарлама коды (Python):</w:t>
      </w:r>
    </w:p>
    <w:p w14:paraId="4CA6C01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008000"/>
        </w:rPr>
        <w:t># 1-тапсырма. «Қауіпсіз калькулятор» — try/except</w:t>
      </w:r>
    </w:p>
    <w:p w14:paraId="34237D88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5093A21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4ABD7A4F" w14:textId="77777777" w:rsidR="0048075F" w:rsidRDefault="0048075F">
      <w:pPr>
        <w:shd w:val="clear" w:color="auto" w:fill="F7F7F7"/>
        <w:spacing w:after="0"/>
      </w:pPr>
    </w:p>
    <w:p w14:paraId="620A068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try</w:t>
      </w:r>
      <w:r>
        <w:rPr>
          <w:rFonts w:ascii="Consolas" w:hAnsi="Consolas" w:cs="Consolas"/>
          <w:color w:val="1E1E1E"/>
        </w:rPr>
        <w:t>:</w:t>
      </w:r>
    </w:p>
    <w:p w14:paraId="35A892F4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a =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float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"Бірінші сан: "</w:t>
      </w:r>
      <w:r>
        <w:rPr>
          <w:rFonts w:ascii="Consolas" w:hAnsi="Consolas" w:cs="Consolas"/>
          <w:color w:val="1E1E1E"/>
        </w:rPr>
        <w:t xml:space="preserve">))      </w:t>
      </w:r>
      <w:r>
        <w:rPr>
          <w:rFonts w:ascii="Consolas" w:hAnsi="Consolas" w:cs="Consolas"/>
          <w:color w:val="008000"/>
        </w:rPr>
        <w:t># мәтін енгізу қатесі -&gt; ValueError</w:t>
      </w:r>
    </w:p>
    <w:p w14:paraId="1F1A596F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b = </w:t>
      </w:r>
      <w:r>
        <w:rPr>
          <w:rFonts w:ascii="Consolas" w:hAnsi="Consolas" w:cs="Consolas"/>
          <w:b/>
          <w:color w:val="AF00DB"/>
        </w:rPr>
        <w:t>float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"Екінші сан: "</w:t>
      </w:r>
      <w:r>
        <w:rPr>
          <w:rFonts w:ascii="Consolas" w:hAnsi="Consolas" w:cs="Consolas"/>
          <w:color w:val="1E1E1E"/>
        </w:rPr>
        <w:t>))</w:t>
      </w:r>
    </w:p>
    <w:p w14:paraId="50E5B30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op = 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"Амал (+, -, *, /): "</w:t>
      </w:r>
      <w:r>
        <w:rPr>
          <w:rFonts w:ascii="Consolas" w:hAnsi="Consolas" w:cs="Consolas"/>
          <w:color w:val="1E1E1E"/>
        </w:rPr>
        <w:t>)</w:t>
      </w:r>
    </w:p>
    <w:p w14:paraId="17127DEC" w14:textId="77777777" w:rsidR="0048075F" w:rsidRDefault="0048075F">
      <w:pPr>
        <w:shd w:val="clear" w:color="auto" w:fill="F7F7F7"/>
        <w:spacing w:after="0"/>
      </w:pPr>
    </w:p>
    <w:p w14:paraId="3B7580CE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op == </w:t>
      </w:r>
      <w:r>
        <w:rPr>
          <w:rFonts w:ascii="Consolas" w:hAnsi="Consolas" w:cs="Consolas"/>
          <w:color w:val="A31515"/>
        </w:rPr>
        <w:t>"+"</w:t>
      </w:r>
      <w:r>
        <w:rPr>
          <w:rFonts w:ascii="Consolas" w:hAnsi="Consolas" w:cs="Consolas"/>
          <w:color w:val="1E1E1E"/>
        </w:rPr>
        <w:t>:</w:t>
      </w:r>
    </w:p>
    <w:p w14:paraId="25DB2FE9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"Нәтиже:"</w:t>
      </w:r>
      <w:r>
        <w:rPr>
          <w:rFonts w:ascii="Consolas" w:hAnsi="Consolas" w:cs="Consolas"/>
          <w:color w:val="1E1E1E"/>
        </w:rPr>
        <w:t>, a + b)</w:t>
      </w:r>
    </w:p>
    <w:p w14:paraId="64C9C5A6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color w:val="1E1E1E"/>
        </w:rPr>
        <w:t xml:space="preserve"> op == </w:t>
      </w:r>
      <w:r>
        <w:rPr>
          <w:rFonts w:ascii="Consolas" w:hAnsi="Consolas" w:cs="Consolas"/>
          <w:color w:val="A31515"/>
        </w:rPr>
        <w:t>"-"</w:t>
      </w:r>
      <w:r>
        <w:rPr>
          <w:rFonts w:ascii="Consolas" w:hAnsi="Consolas" w:cs="Consolas"/>
          <w:color w:val="1E1E1E"/>
        </w:rPr>
        <w:t>:</w:t>
      </w:r>
    </w:p>
    <w:p w14:paraId="2BB06080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"Нәтиже:"</w:t>
      </w:r>
      <w:r>
        <w:rPr>
          <w:rFonts w:ascii="Consolas" w:hAnsi="Consolas" w:cs="Consolas"/>
          <w:color w:val="1E1E1E"/>
        </w:rPr>
        <w:t>, a - b)</w:t>
      </w:r>
    </w:p>
    <w:p w14:paraId="2872D74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color w:val="1E1E1E"/>
        </w:rPr>
        <w:t xml:space="preserve"> op == </w:t>
      </w:r>
      <w:r>
        <w:rPr>
          <w:rFonts w:ascii="Consolas" w:hAnsi="Consolas" w:cs="Consolas"/>
          <w:color w:val="A31515"/>
        </w:rPr>
        <w:t>"*"</w:t>
      </w:r>
      <w:r>
        <w:rPr>
          <w:rFonts w:ascii="Consolas" w:hAnsi="Consolas" w:cs="Consolas"/>
          <w:color w:val="1E1E1E"/>
        </w:rPr>
        <w:t>:</w:t>
      </w:r>
    </w:p>
    <w:p w14:paraId="58B8C0C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"Нәтиже:"</w:t>
      </w:r>
      <w:r>
        <w:rPr>
          <w:rFonts w:ascii="Consolas" w:hAnsi="Consolas" w:cs="Consolas"/>
          <w:color w:val="1E1E1E"/>
        </w:rPr>
        <w:t>, a * b)</w:t>
      </w:r>
    </w:p>
    <w:p w14:paraId="42C7E51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color w:val="1E1E1E"/>
        </w:rPr>
        <w:t xml:space="preserve"> op == </w:t>
      </w:r>
      <w:r>
        <w:rPr>
          <w:rFonts w:ascii="Consolas" w:hAnsi="Consolas" w:cs="Consolas"/>
          <w:color w:val="A31515"/>
        </w:rPr>
        <w:t>"/"</w:t>
      </w:r>
      <w:r>
        <w:rPr>
          <w:rFonts w:ascii="Consolas" w:hAnsi="Consolas" w:cs="Consolas"/>
          <w:color w:val="1E1E1E"/>
        </w:rPr>
        <w:t>:</w:t>
      </w:r>
    </w:p>
    <w:p w14:paraId="09AD4F1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"Нәтиже:"</w:t>
      </w:r>
      <w:r>
        <w:rPr>
          <w:rFonts w:ascii="Consolas" w:hAnsi="Consolas" w:cs="Consolas"/>
          <w:color w:val="1E1E1E"/>
        </w:rPr>
        <w:t>, a / b)</w:t>
      </w:r>
    </w:p>
    <w:p w14:paraId="58BF2E98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color w:val="1E1E1E"/>
        </w:rPr>
        <w:t xml:space="preserve">:                                    </w:t>
      </w:r>
      <w:r>
        <w:rPr>
          <w:rFonts w:ascii="Consolas" w:hAnsi="Consolas" w:cs="Consolas"/>
          <w:color w:val="008000"/>
        </w:rPr>
        <w:t># белгісіз амал</w:t>
      </w:r>
    </w:p>
    <w:p w14:paraId="396B5AE1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"Қате: Белгісіз амал!"</w:t>
      </w:r>
      <w:r>
        <w:rPr>
          <w:rFonts w:ascii="Consolas" w:hAnsi="Consolas" w:cs="Consolas"/>
          <w:color w:val="1E1E1E"/>
        </w:rPr>
        <w:t>)</w:t>
      </w:r>
    </w:p>
    <w:p w14:paraId="668A4586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except</w:t>
      </w:r>
      <w:r>
        <w:rPr>
          <w:rFonts w:ascii="Consolas" w:hAnsi="Consolas" w:cs="Consolas"/>
          <w:color w:val="1E1E1E"/>
        </w:rPr>
        <w:t xml:space="preserve"> ZeroDivisionError:                    </w:t>
      </w:r>
      <w:r>
        <w:rPr>
          <w:rFonts w:ascii="Consolas" w:hAnsi="Consolas" w:cs="Consolas"/>
          <w:color w:val="008000"/>
        </w:rPr>
        <w:t># нөлге бөлу</w:t>
      </w:r>
    </w:p>
    <w:p w14:paraId="619A131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"Қате: Нөлге бөлуге болмайды!"</w:t>
      </w:r>
      <w:r>
        <w:rPr>
          <w:rFonts w:ascii="Consolas" w:hAnsi="Consolas" w:cs="Consolas"/>
          <w:color w:val="1E1E1E"/>
        </w:rPr>
        <w:t>)</w:t>
      </w:r>
    </w:p>
    <w:p w14:paraId="6EDAA13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except</w:t>
      </w:r>
      <w:r>
        <w:rPr>
          <w:rFonts w:ascii="Consolas" w:hAnsi="Consolas" w:cs="Consolas"/>
          <w:color w:val="1E1E1E"/>
        </w:rPr>
        <w:t xml:space="preserve"> ValueError:                           </w:t>
      </w:r>
      <w:r>
        <w:rPr>
          <w:rFonts w:ascii="Consolas" w:hAnsi="Consolas" w:cs="Consolas"/>
          <w:color w:val="008000"/>
        </w:rPr>
        <w:t># сан орнына мәтін</w:t>
      </w:r>
    </w:p>
    <w:p w14:paraId="546852C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"Қате: Сан енгізіңіз!"</w:t>
      </w:r>
      <w:r>
        <w:rPr>
          <w:rFonts w:ascii="Consolas" w:hAnsi="Consolas" w:cs="Consolas"/>
          <w:color w:val="1E1E1E"/>
        </w:rPr>
        <w:t>)</w:t>
      </w:r>
    </w:p>
    <w:p w14:paraId="413BE645" w14:textId="06A71D23" w:rsidR="0048075F" w:rsidRDefault="008145DC">
      <w:pPr>
        <w:shd w:val="clear" w:color="auto" w:fill="EFF6FF"/>
        <w:spacing w:before="80" w:after="0"/>
        <w:rPr>
          <w:rFonts w:ascii="Calibri" w:hAnsi="Calibri" w:cs="Calibri"/>
          <w:b/>
          <w:color w:val="1E1E1E"/>
        </w:rPr>
      </w:pPr>
      <w:proofErr w:type="spellStart"/>
      <w:r>
        <w:rPr>
          <w:rFonts w:ascii="Calibri" w:hAnsi="Calibri" w:cs="Calibri"/>
          <w:b/>
          <w:color w:val="1E1E1E"/>
        </w:rPr>
        <w:t>Орындау</w:t>
      </w:r>
      <w:proofErr w:type="spellEnd"/>
      <w:r>
        <w:rPr>
          <w:rFonts w:ascii="Calibri" w:hAnsi="Calibri" w:cs="Calibri"/>
          <w:b/>
          <w:color w:val="1E1E1E"/>
        </w:rPr>
        <w:t xml:space="preserve"> </w:t>
      </w:r>
      <w:proofErr w:type="spellStart"/>
      <w:r>
        <w:rPr>
          <w:rFonts w:ascii="Calibri" w:hAnsi="Calibri" w:cs="Calibri"/>
          <w:b/>
          <w:color w:val="1E1E1E"/>
        </w:rPr>
        <w:t>нәтижесі</w:t>
      </w:r>
      <w:proofErr w:type="spellEnd"/>
      <w:r>
        <w:rPr>
          <w:rFonts w:ascii="Calibri" w:hAnsi="Calibri" w:cs="Calibri"/>
          <w:b/>
          <w:color w:val="1E1E1E"/>
        </w:rPr>
        <w:t>:</w:t>
      </w:r>
    </w:p>
    <w:p w14:paraId="4547ED01" w14:textId="1171CC8B" w:rsidR="00DE6CDC" w:rsidRPr="00DE6CDC" w:rsidRDefault="00DE6CDC" w:rsidP="00DE6CDC">
      <w:pPr>
        <w:shd w:val="clear" w:color="auto" w:fill="EFF6FF"/>
        <w:spacing w:before="80" w:after="0"/>
        <w:rPr>
          <w:rFonts w:asciiTheme="majorHAnsi" w:hAnsiTheme="majorHAnsi" w:cstheme="majorHAnsi"/>
          <w:lang w:val="ru-RU"/>
        </w:rPr>
      </w:pPr>
      <w:proofErr w:type="spellStart"/>
      <w:r w:rsidRPr="00DE6CDC">
        <w:rPr>
          <w:rFonts w:asciiTheme="majorHAnsi" w:hAnsiTheme="majorHAnsi" w:cstheme="majorHAnsi"/>
          <w:lang w:val="ru-RU"/>
        </w:rPr>
        <w:t>Бірінші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 </w:t>
      </w:r>
      <w:proofErr w:type="spellStart"/>
      <w:r w:rsidRPr="00DE6CDC">
        <w:rPr>
          <w:rFonts w:asciiTheme="majorHAnsi" w:hAnsiTheme="majorHAnsi" w:cstheme="majorHAnsi"/>
          <w:lang w:val="ru-RU"/>
        </w:rPr>
        <w:t>сан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: 20 </w:t>
      </w:r>
    </w:p>
    <w:p w14:paraId="735C24F7" w14:textId="70FF2F0D" w:rsidR="00DE6CDC" w:rsidRPr="00DE6CDC" w:rsidRDefault="00DE6CDC" w:rsidP="00DE6CDC">
      <w:pPr>
        <w:shd w:val="clear" w:color="auto" w:fill="EFF6FF"/>
        <w:spacing w:before="80" w:after="0"/>
        <w:rPr>
          <w:rFonts w:asciiTheme="majorHAnsi" w:hAnsiTheme="majorHAnsi" w:cstheme="majorHAnsi"/>
          <w:lang w:val="ru-RU"/>
        </w:rPr>
      </w:pPr>
      <w:proofErr w:type="spellStart"/>
      <w:r w:rsidRPr="00DE6CDC">
        <w:rPr>
          <w:rFonts w:asciiTheme="majorHAnsi" w:hAnsiTheme="majorHAnsi" w:cstheme="majorHAnsi"/>
          <w:lang w:val="ru-RU"/>
        </w:rPr>
        <w:t>Екінші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 </w:t>
      </w:r>
      <w:proofErr w:type="spellStart"/>
      <w:r w:rsidRPr="00DE6CDC">
        <w:rPr>
          <w:rFonts w:asciiTheme="majorHAnsi" w:hAnsiTheme="majorHAnsi" w:cstheme="majorHAnsi"/>
          <w:lang w:val="ru-RU"/>
        </w:rPr>
        <w:t>сан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: 0           </w:t>
      </w:r>
    </w:p>
    <w:p w14:paraId="3102FD42" w14:textId="5357F92E" w:rsidR="00DE6CDC" w:rsidRPr="00DE6CDC" w:rsidRDefault="00DE6CDC" w:rsidP="00DE6CDC">
      <w:pPr>
        <w:shd w:val="clear" w:color="auto" w:fill="EFF6FF"/>
        <w:spacing w:before="80" w:after="0"/>
        <w:rPr>
          <w:rFonts w:asciiTheme="majorHAnsi" w:hAnsiTheme="majorHAnsi" w:cstheme="majorHAnsi"/>
          <w:lang w:val="ru-RU"/>
        </w:rPr>
      </w:pPr>
      <w:proofErr w:type="spellStart"/>
      <w:r w:rsidRPr="00DE6CDC">
        <w:rPr>
          <w:rFonts w:asciiTheme="majorHAnsi" w:hAnsiTheme="majorHAnsi" w:cstheme="majorHAnsi"/>
          <w:lang w:val="ru-RU"/>
        </w:rPr>
        <w:t>Амал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 (+, -, *, /): /    </w:t>
      </w:r>
    </w:p>
    <w:p w14:paraId="5415817C" w14:textId="5ABAAB9C" w:rsidR="00DE6CDC" w:rsidRPr="00DE6CDC" w:rsidRDefault="00DE6CDC" w:rsidP="00DE6CDC">
      <w:pPr>
        <w:shd w:val="clear" w:color="auto" w:fill="EFF6FF"/>
        <w:spacing w:before="80" w:after="0"/>
        <w:rPr>
          <w:rFonts w:asciiTheme="majorHAnsi" w:hAnsiTheme="majorHAnsi" w:cstheme="majorHAnsi"/>
          <w:lang w:val="ru-RU"/>
        </w:rPr>
      </w:pPr>
      <w:proofErr w:type="spellStart"/>
      <w:r w:rsidRPr="00DE6CDC">
        <w:rPr>
          <w:rFonts w:asciiTheme="majorHAnsi" w:hAnsiTheme="majorHAnsi" w:cstheme="majorHAnsi"/>
          <w:lang w:val="ru-RU"/>
        </w:rPr>
        <w:t>Қате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: </w:t>
      </w:r>
      <w:proofErr w:type="spellStart"/>
      <w:r w:rsidRPr="00DE6CDC">
        <w:rPr>
          <w:rFonts w:asciiTheme="majorHAnsi" w:hAnsiTheme="majorHAnsi" w:cstheme="majorHAnsi"/>
          <w:lang w:val="ru-RU"/>
        </w:rPr>
        <w:t>Нөлге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 </w:t>
      </w:r>
      <w:proofErr w:type="spellStart"/>
      <w:r w:rsidRPr="00DE6CDC">
        <w:rPr>
          <w:rFonts w:asciiTheme="majorHAnsi" w:hAnsiTheme="majorHAnsi" w:cstheme="majorHAnsi"/>
          <w:lang w:val="ru-RU"/>
        </w:rPr>
        <w:t>бөлуге</w:t>
      </w:r>
      <w:proofErr w:type="spellEnd"/>
      <w:r w:rsidRPr="00DE6CDC">
        <w:rPr>
          <w:rFonts w:asciiTheme="majorHAnsi" w:hAnsiTheme="majorHAnsi" w:cstheme="majorHAnsi"/>
          <w:lang w:val="ru-RU"/>
        </w:rPr>
        <w:t xml:space="preserve"> </w:t>
      </w:r>
      <w:proofErr w:type="spellStart"/>
      <w:r w:rsidRPr="00DE6CDC">
        <w:rPr>
          <w:rFonts w:asciiTheme="majorHAnsi" w:hAnsiTheme="majorHAnsi" w:cstheme="majorHAnsi"/>
          <w:lang w:val="ru-RU"/>
        </w:rPr>
        <w:t>болмайды</w:t>
      </w:r>
      <w:proofErr w:type="spellEnd"/>
      <w:r w:rsidRPr="00DE6CDC">
        <w:rPr>
          <w:rFonts w:asciiTheme="majorHAnsi" w:hAnsiTheme="majorHAnsi" w:cstheme="majorHAnsi"/>
          <w:lang w:val="ru-RU"/>
        </w:rPr>
        <w:t>!</w:t>
      </w:r>
    </w:p>
    <w:p w14:paraId="6EC8397E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125294F5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>Задание: калькулятор должен обрабатывать деление на ноль, ввод текста вместо числа и неизвестный оператор, не падая с ошибкой.</w:t>
      </w:r>
    </w:p>
    <w:p w14:paraId="052929FD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lastRenderedPageBreak/>
        <w:t xml:space="preserve">Код: вся работа обёрнута в </w:t>
      </w:r>
      <w:r>
        <w:rPr>
          <w:rFonts w:ascii="Calibri" w:hAnsi="Calibri" w:cs="Calibri"/>
          <w:color w:val="1E1E1E"/>
          <w:sz w:val="21"/>
        </w:rPr>
        <w:t>try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. Внутри — обычные проверки операций. Специальные блоки </w:t>
      </w:r>
      <w:r>
        <w:rPr>
          <w:rFonts w:ascii="Calibri" w:hAnsi="Calibri" w:cs="Calibri"/>
          <w:color w:val="1E1E1E"/>
          <w:sz w:val="21"/>
        </w:rPr>
        <w:t>except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: </w:t>
      </w:r>
      <w:proofErr w:type="spellStart"/>
      <w:r>
        <w:rPr>
          <w:rFonts w:ascii="Calibri" w:hAnsi="Calibri" w:cs="Calibri"/>
          <w:color w:val="1E1E1E"/>
          <w:sz w:val="21"/>
        </w:rPr>
        <w:t>ZeroDivisionError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(«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Нөлге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бөлуге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бо</w:t>
      </w:r>
      <w:r w:rsidRPr="00DE6CDC">
        <w:rPr>
          <w:rFonts w:ascii="Calibri" w:hAnsi="Calibri" w:cs="Calibri"/>
          <w:color w:val="1E1E1E"/>
          <w:sz w:val="21"/>
          <w:lang w:val="ru-RU"/>
        </w:rPr>
        <w:t>лмайды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!») и </w:t>
      </w:r>
      <w:proofErr w:type="spellStart"/>
      <w:r>
        <w:rPr>
          <w:rFonts w:ascii="Calibri" w:hAnsi="Calibri" w:cs="Calibri"/>
          <w:color w:val="1E1E1E"/>
          <w:sz w:val="21"/>
        </w:rPr>
        <w:t>ValueError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(«Сан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енгізіңіз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!»). Неизвестная операция ловится через </w:t>
      </w:r>
      <w:r>
        <w:rPr>
          <w:rFonts w:ascii="Calibri" w:hAnsi="Calibri" w:cs="Calibri"/>
          <w:color w:val="1E1E1E"/>
          <w:sz w:val="21"/>
        </w:rPr>
        <w:t>else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-ветку </w:t>
      </w:r>
      <w:r>
        <w:rPr>
          <w:rFonts w:ascii="Calibri" w:hAnsi="Calibri" w:cs="Calibri"/>
          <w:color w:val="1E1E1E"/>
          <w:sz w:val="21"/>
        </w:rPr>
        <w:t>if</w:t>
      </w:r>
      <w:r w:rsidRPr="00DE6CDC">
        <w:rPr>
          <w:rFonts w:ascii="Calibri" w:hAnsi="Calibri" w:cs="Calibri"/>
          <w:color w:val="1E1E1E"/>
          <w:sz w:val="21"/>
          <w:lang w:val="ru-RU"/>
        </w:rPr>
        <w:t>.</w:t>
      </w:r>
    </w:p>
    <w:p w14:paraId="173C7E1E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Суть: </w:t>
      </w:r>
      <w:r>
        <w:rPr>
          <w:rFonts w:ascii="Calibri" w:hAnsi="Calibri" w:cs="Calibri"/>
          <w:color w:val="1E1E1E"/>
          <w:sz w:val="21"/>
        </w:rPr>
        <w:t>try</w:t>
      </w:r>
      <w:r w:rsidRPr="00DE6CDC">
        <w:rPr>
          <w:rFonts w:ascii="Calibri" w:hAnsi="Calibri" w:cs="Calibri"/>
          <w:color w:val="1E1E1E"/>
          <w:sz w:val="21"/>
          <w:lang w:val="ru-RU"/>
        </w:rPr>
        <w:t>/</w:t>
      </w:r>
      <w:r>
        <w:rPr>
          <w:rFonts w:ascii="Calibri" w:hAnsi="Calibri" w:cs="Calibri"/>
          <w:color w:val="1E1E1E"/>
          <w:sz w:val="21"/>
        </w:rPr>
        <w:t>except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— механизм «попробуй, а если ошибка — сделай вот это». Программа не прекращается при ошибке, а печатает понятное сообщение. Результат: деление 20/</w:t>
      </w:r>
      <w:r w:rsidRPr="00DE6CDC">
        <w:rPr>
          <w:rFonts w:ascii="Calibri" w:hAnsi="Calibri" w:cs="Calibri"/>
          <w:color w:val="1E1E1E"/>
          <w:sz w:val="21"/>
          <w:lang w:val="ru-RU"/>
        </w:rPr>
        <w:t>0 даёт «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Қате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: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Нөлге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бөлуге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болмайды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>!».</w:t>
      </w:r>
    </w:p>
    <w:p w14:paraId="06BF0903" w14:textId="77777777" w:rsidR="0048075F" w:rsidRPr="00DE6CDC" w:rsidRDefault="008145DC">
      <w:pPr>
        <w:spacing w:before="320" w:after="120"/>
        <w:rPr>
          <w:lang w:val="ru-RU"/>
        </w:rPr>
      </w:pPr>
      <w:r w:rsidRPr="00DE6CDC">
        <w:rPr>
          <w:rFonts w:ascii="Calibri" w:hAnsi="Calibri" w:cs="Calibri"/>
          <w:b/>
          <w:color w:val="1E1E1E"/>
          <w:sz w:val="26"/>
          <w:lang w:val="ru-RU"/>
        </w:rPr>
        <w:t xml:space="preserve">2-тапсырма. «Банк </w:t>
      </w:r>
      <w:proofErr w:type="spellStart"/>
      <w:r w:rsidRPr="00DE6CDC">
        <w:rPr>
          <w:rFonts w:ascii="Calibri" w:hAnsi="Calibri" w:cs="Calibri"/>
          <w:b/>
          <w:color w:val="1E1E1E"/>
          <w:sz w:val="26"/>
          <w:lang w:val="ru-RU"/>
        </w:rPr>
        <w:t>жүйесі</w:t>
      </w:r>
      <w:proofErr w:type="spellEnd"/>
      <w:r w:rsidRPr="00DE6CDC">
        <w:rPr>
          <w:rFonts w:ascii="Calibri" w:hAnsi="Calibri" w:cs="Calibri"/>
          <w:b/>
          <w:color w:val="1E1E1E"/>
          <w:sz w:val="26"/>
          <w:lang w:val="ru-RU"/>
        </w:rPr>
        <w:t>»</w:t>
      </w:r>
    </w:p>
    <w:p w14:paraId="69C96FD6" w14:textId="77777777" w:rsidR="0048075F" w:rsidRPr="00DE6CDC" w:rsidRDefault="008145DC">
      <w:pPr>
        <w:spacing w:after="80"/>
        <w:rPr>
          <w:lang w:val="ru-RU"/>
        </w:rPr>
      </w:pPr>
      <w:proofErr w:type="spellStart"/>
      <w:r w:rsidRPr="00DE6CDC">
        <w:rPr>
          <w:rFonts w:ascii="Calibri" w:hAnsi="Calibri" w:cs="Calibri"/>
          <w:b/>
          <w:color w:val="1E1E1E"/>
          <w:lang w:val="ru-RU"/>
        </w:rPr>
        <w:t>Бағдарлама</w:t>
      </w:r>
      <w:proofErr w:type="spellEnd"/>
      <w:r w:rsidRPr="00DE6CDC">
        <w:rPr>
          <w:rFonts w:ascii="Calibri" w:hAnsi="Calibri" w:cs="Calibri"/>
          <w:b/>
          <w:color w:val="1E1E1E"/>
          <w:lang w:val="ru-RU"/>
        </w:rPr>
        <w:t xml:space="preserve"> коды (</w:t>
      </w:r>
      <w:r>
        <w:rPr>
          <w:rFonts w:ascii="Calibri" w:hAnsi="Calibri" w:cs="Calibri"/>
          <w:b/>
          <w:color w:val="1E1E1E"/>
        </w:rPr>
        <w:t>Python</w:t>
      </w:r>
      <w:r w:rsidRPr="00DE6CDC">
        <w:rPr>
          <w:rFonts w:ascii="Calibri" w:hAnsi="Calibri" w:cs="Calibri"/>
          <w:b/>
          <w:color w:val="1E1E1E"/>
          <w:lang w:val="ru-RU"/>
        </w:rPr>
        <w:t>):</w:t>
      </w:r>
    </w:p>
    <w:p w14:paraId="6FD443F9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008000"/>
        </w:rPr>
        <w:t># 2-тапсырма. «Банк жүйесі» — raise</w:t>
      </w:r>
    </w:p>
    <w:p w14:paraId="3D40A27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73A6792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54822ADA" w14:textId="77777777" w:rsidR="0048075F" w:rsidRDefault="0048075F">
      <w:pPr>
        <w:shd w:val="clear" w:color="auto" w:fill="F7F7F7"/>
        <w:spacing w:after="0"/>
      </w:pPr>
    </w:p>
    <w:p w14:paraId="20B2BFD8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balance = </w:t>
      </w:r>
      <w:r>
        <w:rPr>
          <w:rFonts w:ascii="Consolas" w:hAnsi="Consolas" w:cs="Consolas"/>
          <w:color w:val="098000"/>
        </w:rPr>
        <w:t>100000</w:t>
      </w:r>
      <w:r>
        <w:rPr>
          <w:rFonts w:ascii="Consolas" w:hAnsi="Consolas" w:cs="Consolas"/>
          <w:color w:val="1E1E1E"/>
        </w:rPr>
        <w:t xml:space="preserve">                      </w:t>
      </w:r>
      <w:r>
        <w:rPr>
          <w:rFonts w:ascii="Consolas" w:hAnsi="Consolas" w:cs="Consolas"/>
          <w:color w:val="008000"/>
        </w:rPr>
        <w:t># банк шотындағы теңге</w:t>
      </w:r>
    </w:p>
    <w:p w14:paraId="0476825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"Баланс:"</w:t>
      </w:r>
      <w:r>
        <w:rPr>
          <w:rFonts w:ascii="Consolas" w:hAnsi="Consolas" w:cs="Consolas"/>
          <w:color w:val="1E1E1E"/>
        </w:rPr>
        <w:t xml:space="preserve">, balance, </w:t>
      </w:r>
      <w:r>
        <w:rPr>
          <w:rFonts w:ascii="Consolas" w:hAnsi="Consolas" w:cs="Consolas"/>
          <w:color w:val="A31515"/>
        </w:rPr>
        <w:t>"теңге"</w:t>
      </w:r>
      <w:r>
        <w:rPr>
          <w:rFonts w:ascii="Consolas" w:hAnsi="Consolas" w:cs="Consolas"/>
          <w:color w:val="1E1E1E"/>
        </w:rPr>
        <w:t>)</w:t>
      </w:r>
    </w:p>
    <w:p w14:paraId="5173C270" w14:textId="77777777" w:rsidR="0048075F" w:rsidRDefault="0048075F">
      <w:pPr>
        <w:shd w:val="clear" w:color="auto" w:fill="F7F7F7"/>
        <w:spacing w:after="0"/>
      </w:pPr>
    </w:p>
    <w:p w14:paraId="60F7134F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try</w:t>
      </w:r>
      <w:r>
        <w:rPr>
          <w:rFonts w:ascii="Consolas" w:hAnsi="Consolas" w:cs="Consolas"/>
          <w:color w:val="1E1E1E"/>
        </w:rPr>
        <w:t>:</w:t>
      </w:r>
    </w:p>
    <w:p w14:paraId="01ACA8A0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amount = </w:t>
      </w:r>
      <w:r>
        <w:rPr>
          <w:rFonts w:ascii="Consolas" w:hAnsi="Consolas" w:cs="Consolas"/>
          <w:b/>
          <w:color w:val="AF00DB"/>
        </w:rPr>
        <w:t>float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b/>
          <w:color w:val="AF00DB"/>
        </w:rPr>
        <w:t>input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"Шешіп алатын сома: "</w:t>
      </w:r>
      <w:r>
        <w:rPr>
          <w:rFonts w:ascii="Consolas" w:hAnsi="Consolas" w:cs="Consolas"/>
          <w:color w:val="1E1E1E"/>
        </w:rPr>
        <w:t>))</w:t>
      </w:r>
    </w:p>
    <w:p w14:paraId="57CDBD51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amount &lt; </w:t>
      </w:r>
      <w:r>
        <w:rPr>
          <w:rFonts w:ascii="Consolas" w:hAnsi="Consolas" w:cs="Consolas"/>
          <w:color w:val="098000"/>
        </w:rPr>
        <w:t>0</w:t>
      </w:r>
      <w:r>
        <w:rPr>
          <w:rFonts w:ascii="Consolas" w:hAnsi="Consolas" w:cs="Consolas"/>
          <w:color w:val="1E1E1E"/>
        </w:rPr>
        <w:t xml:space="preserve">:                     </w:t>
      </w:r>
      <w:r>
        <w:rPr>
          <w:rFonts w:ascii="Consolas" w:hAnsi="Consolas" w:cs="Consolas"/>
          <w:color w:val="008000"/>
        </w:rPr>
        <w:t># сома 0-ден кіші</w:t>
      </w:r>
    </w:p>
    <w:p w14:paraId="0AE4B94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raise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ValueError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"Сома теріс болмауы керек!"</w:t>
      </w:r>
      <w:r>
        <w:rPr>
          <w:rFonts w:ascii="Consolas" w:hAnsi="Consolas" w:cs="Consolas"/>
          <w:color w:val="1E1E1E"/>
        </w:rPr>
        <w:t>)</w:t>
      </w:r>
    </w:p>
    <w:p w14:paraId="03A58688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amount &gt; balance:               </w:t>
      </w:r>
      <w:r>
        <w:rPr>
          <w:rFonts w:ascii="Consolas" w:hAnsi="Consolas" w:cs="Consolas"/>
          <w:color w:val="008000"/>
        </w:rPr>
        <w:t># сома баланстан көп</w:t>
      </w:r>
    </w:p>
    <w:p w14:paraId="0026D4C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raise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ValueError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"Баланста жеткіліксіз ақша!"</w:t>
      </w:r>
      <w:r>
        <w:rPr>
          <w:rFonts w:ascii="Consolas" w:hAnsi="Consolas" w:cs="Consolas"/>
          <w:color w:val="1E1E1E"/>
        </w:rPr>
        <w:t>)</w:t>
      </w:r>
    </w:p>
    <w:p w14:paraId="6CBE2AD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balance -= amount</w:t>
      </w:r>
    </w:p>
    <w:p w14:paraId="567F4630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"Операция орындалды. Қалған баланс:"</w:t>
      </w:r>
      <w:r>
        <w:rPr>
          <w:rFonts w:ascii="Consolas" w:hAnsi="Consolas" w:cs="Consolas"/>
          <w:color w:val="1E1E1E"/>
        </w:rPr>
        <w:t>, balance)</w:t>
      </w:r>
    </w:p>
    <w:p w14:paraId="6BB488D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except</w:t>
      </w:r>
      <w:r>
        <w:rPr>
          <w:rFonts w:ascii="Consolas" w:hAnsi="Consolas" w:cs="Consolas"/>
          <w:color w:val="1E1E1E"/>
        </w:rPr>
        <w:t xml:space="preserve"> ValueError </w:t>
      </w:r>
      <w:r>
        <w:rPr>
          <w:rFonts w:ascii="Consolas" w:hAnsi="Consolas" w:cs="Consolas"/>
          <w:b/>
          <w:color w:val="AF00DB"/>
        </w:rPr>
        <w:t>as</w:t>
      </w:r>
      <w:r>
        <w:rPr>
          <w:rFonts w:ascii="Consolas" w:hAnsi="Consolas" w:cs="Consolas"/>
          <w:color w:val="1E1E1E"/>
        </w:rPr>
        <w:t xml:space="preserve"> e:                </w:t>
      </w:r>
      <w:r>
        <w:rPr>
          <w:rFonts w:ascii="Consolas" w:hAnsi="Consolas" w:cs="Consolas"/>
          <w:color w:val="008000"/>
        </w:rPr>
        <w:t># мәтін те ValueError береді</w:t>
      </w:r>
    </w:p>
    <w:p w14:paraId="07F34F9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"Қате:"</w:t>
      </w:r>
      <w:r>
        <w:rPr>
          <w:rFonts w:ascii="Consolas" w:hAnsi="Consolas" w:cs="Consolas"/>
          <w:color w:val="1E1E1E"/>
        </w:rPr>
        <w:t>, e)</w:t>
      </w:r>
    </w:p>
    <w:p w14:paraId="1C403A08" w14:textId="77777777" w:rsidR="0048075F" w:rsidRDefault="008145DC">
      <w:pPr>
        <w:shd w:val="clear" w:color="auto" w:fill="EFF6FF"/>
        <w:spacing w:before="80" w:after="0"/>
      </w:pPr>
      <w:r>
        <w:rPr>
          <w:rFonts w:ascii="Calibri" w:hAnsi="Calibri" w:cs="Calibri"/>
          <w:b/>
          <w:color w:val="1E1E1E"/>
        </w:rPr>
        <w:t>Орындау нәтижесі:</w:t>
      </w:r>
    </w:p>
    <w:p w14:paraId="66FEFBE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Сценарий 1 — </w:t>
      </w:r>
      <w:r w:rsidRPr="00DE6CDC">
        <w:rPr>
          <w:rFonts w:ascii="Consolas" w:hAnsi="Consolas" w:cs="Consolas"/>
          <w:color w:val="1E1E1E"/>
          <w:sz w:val="20"/>
          <w:lang w:val="ru-RU"/>
        </w:rPr>
        <w:t>снятие 25000 (успех):</w:t>
      </w:r>
    </w:p>
    <w:p w14:paraId="5F12B332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Баланс: 100000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теңге</w:t>
      </w:r>
      <w:proofErr w:type="spellEnd"/>
    </w:p>
    <w:p w14:paraId="6B715CAE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Шешіп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алатын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сома: Операция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орындалды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.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Қалған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баланс: 75000.0</w:t>
      </w:r>
    </w:p>
    <w:p w14:paraId="76FD5F0B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</w:p>
    <w:p w14:paraId="71340F1F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>Сценарий 2 — снятие 200000:</w:t>
      </w:r>
    </w:p>
    <w:p w14:paraId="7535084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Баланс: 100000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теңге</w:t>
      </w:r>
      <w:proofErr w:type="spellEnd"/>
    </w:p>
    <w:p w14:paraId="0E8B7AEA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Шешіп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алатын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сома: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Қате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: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Баланста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жеткіліксіз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ақша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!</w:t>
      </w:r>
    </w:p>
    <w:p w14:paraId="17F724DF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7F4E4BE2" w14:textId="77777777" w:rsidR="0048075F" w:rsidRDefault="008145DC">
      <w:pPr>
        <w:shd w:val="clear" w:color="auto" w:fill="FFF9E0"/>
        <w:spacing w:after="0"/>
        <w:ind w:left="120"/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Задание: банк с балансом 100000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теңге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; при снятии обрабатывать отрицательные суммы, превышение баланса и ввод текста. </w:t>
      </w:r>
      <w:proofErr w:type="spellStart"/>
      <w:r>
        <w:rPr>
          <w:rFonts w:ascii="Calibri" w:hAnsi="Calibri" w:cs="Calibri"/>
          <w:color w:val="1E1E1E"/>
          <w:sz w:val="21"/>
        </w:rPr>
        <w:t>Использовать</w:t>
      </w:r>
      <w:proofErr w:type="spellEnd"/>
      <w:r>
        <w:rPr>
          <w:rFonts w:ascii="Calibri" w:hAnsi="Calibri" w:cs="Calibri"/>
          <w:color w:val="1E1E1E"/>
          <w:sz w:val="21"/>
        </w:rPr>
        <w:t xml:space="preserve"> raise.</w:t>
      </w:r>
    </w:p>
    <w:p w14:paraId="79C22B3D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>
        <w:rPr>
          <w:rFonts w:ascii="Calibri" w:hAnsi="Calibri" w:cs="Calibri"/>
          <w:color w:val="1E1E1E"/>
          <w:sz w:val="21"/>
        </w:rPr>
        <w:t xml:space="preserve">Код: if amount &lt; 0 → raise ValueError; if amount &gt; balance → raise ValueError (создаём ошибку сами). 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Обе суммы ловятся одним </w:t>
      </w:r>
      <w:r>
        <w:rPr>
          <w:rFonts w:ascii="Calibri" w:hAnsi="Calibri" w:cs="Calibri"/>
          <w:color w:val="1E1E1E"/>
          <w:sz w:val="21"/>
        </w:rPr>
        <w:t>except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>
        <w:rPr>
          <w:rFonts w:ascii="Calibri" w:hAnsi="Calibri" w:cs="Calibri"/>
          <w:color w:val="1E1E1E"/>
          <w:sz w:val="21"/>
        </w:rPr>
        <w:t>ValueError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r>
        <w:rPr>
          <w:rFonts w:ascii="Calibri" w:hAnsi="Calibri" w:cs="Calibri"/>
          <w:color w:val="1E1E1E"/>
          <w:sz w:val="21"/>
        </w:rPr>
        <w:t>as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r>
        <w:rPr>
          <w:rFonts w:ascii="Calibri" w:hAnsi="Calibri" w:cs="Calibri"/>
          <w:color w:val="1E1E1E"/>
          <w:sz w:val="21"/>
        </w:rPr>
        <w:t>e</w:t>
      </w:r>
      <w:r w:rsidRPr="00DE6CDC">
        <w:rPr>
          <w:rFonts w:ascii="Calibri" w:hAnsi="Calibri" w:cs="Calibri"/>
          <w:color w:val="1E1E1E"/>
          <w:sz w:val="21"/>
          <w:lang w:val="ru-RU"/>
        </w:rPr>
        <w:t>, к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оторый печатает </w:t>
      </w:r>
      <w:r>
        <w:rPr>
          <w:rFonts w:ascii="Calibri" w:hAnsi="Calibri" w:cs="Calibri"/>
          <w:color w:val="1E1E1E"/>
          <w:sz w:val="21"/>
        </w:rPr>
        <w:t>e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. Ввод текста (не число) тоже даёт </w:t>
      </w:r>
      <w:proofErr w:type="spellStart"/>
      <w:r>
        <w:rPr>
          <w:rFonts w:ascii="Calibri" w:hAnsi="Calibri" w:cs="Calibri"/>
          <w:color w:val="1E1E1E"/>
          <w:sz w:val="21"/>
        </w:rPr>
        <w:t>ValueError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автоматически.</w:t>
      </w:r>
    </w:p>
    <w:p w14:paraId="2901B308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Суть: </w:t>
      </w:r>
      <w:r>
        <w:rPr>
          <w:rFonts w:ascii="Calibri" w:hAnsi="Calibri" w:cs="Calibri"/>
          <w:color w:val="1E1E1E"/>
          <w:sz w:val="21"/>
        </w:rPr>
        <w:t>raise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— оператор, который сам генерирует ошибку в нужный момент. Он превращает логическую проверку (сумма некорректна) в обрабатываемое исключение. Результат: снятие 200000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→ «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Қате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: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Баланста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жеткіліксіз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ақша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>!».</w:t>
      </w:r>
    </w:p>
    <w:p w14:paraId="413DF4BA" w14:textId="77777777" w:rsidR="0048075F" w:rsidRPr="00DE6CDC" w:rsidRDefault="008145DC">
      <w:pPr>
        <w:spacing w:before="320" w:after="120"/>
        <w:rPr>
          <w:lang w:val="ru-RU"/>
        </w:rPr>
      </w:pPr>
      <w:r w:rsidRPr="00DE6CDC">
        <w:rPr>
          <w:rFonts w:ascii="Calibri" w:hAnsi="Calibri" w:cs="Calibri"/>
          <w:b/>
          <w:color w:val="1E1E1E"/>
          <w:sz w:val="26"/>
          <w:lang w:val="ru-RU"/>
        </w:rPr>
        <w:lastRenderedPageBreak/>
        <w:t xml:space="preserve">3-тапсырма. «Параллель </w:t>
      </w:r>
      <w:proofErr w:type="spellStart"/>
      <w:r w:rsidRPr="00DE6CDC">
        <w:rPr>
          <w:rFonts w:ascii="Calibri" w:hAnsi="Calibri" w:cs="Calibri"/>
          <w:b/>
          <w:color w:val="1E1E1E"/>
          <w:sz w:val="26"/>
          <w:lang w:val="ru-RU"/>
        </w:rPr>
        <w:t>жұмыс</w:t>
      </w:r>
      <w:proofErr w:type="spellEnd"/>
      <w:r w:rsidRPr="00DE6CDC">
        <w:rPr>
          <w:rFonts w:ascii="Calibri" w:hAnsi="Calibri" w:cs="Calibri"/>
          <w:b/>
          <w:color w:val="1E1E1E"/>
          <w:sz w:val="26"/>
          <w:lang w:val="ru-RU"/>
        </w:rPr>
        <w:t>»</w:t>
      </w:r>
    </w:p>
    <w:p w14:paraId="00E24D9B" w14:textId="77777777" w:rsidR="0048075F" w:rsidRPr="00DE6CDC" w:rsidRDefault="008145DC">
      <w:pPr>
        <w:spacing w:after="80"/>
        <w:rPr>
          <w:lang w:val="ru-RU"/>
        </w:rPr>
      </w:pPr>
      <w:proofErr w:type="spellStart"/>
      <w:r w:rsidRPr="00DE6CDC">
        <w:rPr>
          <w:rFonts w:ascii="Calibri" w:hAnsi="Calibri" w:cs="Calibri"/>
          <w:b/>
          <w:color w:val="1E1E1E"/>
          <w:lang w:val="ru-RU"/>
        </w:rPr>
        <w:t>Бағдарлама</w:t>
      </w:r>
      <w:proofErr w:type="spellEnd"/>
      <w:r w:rsidRPr="00DE6CDC">
        <w:rPr>
          <w:rFonts w:ascii="Calibri" w:hAnsi="Calibri" w:cs="Calibri"/>
          <w:b/>
          <w:color w:val="1E1E1E"/>
          <w:lang w:val="ru-RU"/>
        </w:rPr>
        <w:t xml:space="preserve"> коды (</w:t>
      </w:r>
      <w:r>
        <w:rPr>
          <w:rFonts w:ascii="Calibri" w:hAnsi="Calibri" w:cs="Calibri"/>
          <w:b/>
          <w:color w:val="1E1E1E"/>
        </w:rPr>
        <w:t>Python</w:t>
      </w:r>
      <w:r w:rsidRPr="00DE6CDC">
        <w:rPr>
          <w:rFonts w:ascii="Calibri" w:hAnsi="Calibri" w:cs="Calibri"/>
          <w:b/>
          <w:color w:val="1E1E1E"/>
          <w:lang w:val="ru-RU"/>
        </w:rPr>
        <w:t>):</w:t>
      </w:r>
    </w:p>
    <w:p w14:paraId="04C7D21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008000"/>
        </w:rPr>
        <w:t># 3-тапсырма. «Параллель жұмыс» — threading</w:t>
      </w:r>
    </w:p>
    <w:p w14:paraId="00D42264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0000FF"/>
        </w:rPr>
        <w:t>threading</w:t>
      </w:r>
    </w:p>
    <w:p w14:paraId="6538075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0000FF"/>
        </w:rPr>
        <w:t>time</w:t>
      </w:r>
    </w:p>
    <w:p w14:paraId="317F5BB9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7DEE8904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430B633A" w14:textId="77777777" w:rsidR="0048075F" w:rsidRDefault="0048075F">
      <w:pPr>
        <w:shd w:val="clear" w:color="auto" w:fill="F7F7F7"/>
        <w:spacing w:after="0"/>
      </w:pPr>
    </w:p>
    <w:p w14:paraId="26EA7CD1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download</w:t>
      </w:r>
      <w:r>
        <w:rPr>
          <w:rFonts w:ascii="Consolas" w:hAnsi="Consolas" w:cs="Consolas"/>
          <w:color w:val="1E1E1E"/>
        </w:rPr>
        <w:t>():</w:t>
      </w:r>
    </w:p>
    <w:p w14:paraId="0CC3221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i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3</w:t>
      </w:r>
      <w:r>
        <w:rPr>
          <w:rFonts w:ascii="Consolas" w:hAnsi="Consolas" w:cs="Consolas"/>
          <w:color w:val="1E1E1E"/>
        </w:rPr>
        <w:t>):</w:t>
      </w:r>
    </w:p>
    <w:p w14:paraId="35007140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"Файл жүктелуде..."</w:t>
      </w:r>
      <w:r>
        <w:rPr>
          <w:rFonts w:ascii="Consolas" w:hAnsi="Consolas" w:cs="Consolas"/>
          <w:color w:val="1E1E1E"/>
        </w:rPr>
        <w:t>)</w:t>
      </w:r>
    </w:p>
    <w:p w14:paraId="6D057F5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color w:val="0000FF"/>
        </w:rPr>
        <w:t>time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sleep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0.5</w:t>
      </w:r>
      <w:r>
        <w:rPr>
          <w:rFonts w:ascii="Consolas" w:hAnsi="Consolas" w:cs="Consolas"/>
          <w:color w:val="1E1E1E"/>
        </w:rPr>
        <w:t>)</w:t>
      </w:r>
    </w:p>
    <w:p w14:paraId="06F3E7D5" w14:textId="77777777" w:rsidR="0048075F" w:rsidRDefault="0048075F">
      <w:pPr>
        <w:shd w:val="clear" w:color="auto" w:fill="F7F7F7"/>
        <w:spacing w:after="0"/>
      </w:pPr>
    </w:p>
    <w:p w14:paraId="56119026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music</w:t>
      </w:r>
      <w:r>
        <w:rPr>
          <w:rFonts w:ascii="Consolas" w:hAnsi="Consolas" w:cs="Consolas"/>
          <w:color w:val="1E1E1E"/>
        </w:rPr>
        <w:t>():</w:t>
      </w:r>
    </w:p>
    <w:p w14:paraId="7AD3DD5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i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3</w:t>
      </w:r>
      <w:r>
        <w:rPr>
          <w:rFonts w:ascii="Consolas" w:hAnsi="Consolas" w:cs="Consolas"/>
          <w:color w:val="1E1E1E"/>
        </w:rPr>
        <w:t>):</w:t>
      </w:r>
    </w:p>
    <w:p w14:paraId="2CE037A4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"Музыка ойнатылуда..."</w:t>
      </w:r>
      <w:r>
        <w:rPr>
          <w:rFonts w:ascii="Consolas" w:hAnsi="Consolas" w:cs="Consolas"/>
          <w:color w:val="1E1E1E"/>
        </w:rPr>
        <w:t>)</w:t>
      </w:r>
    </w:p>
    <w:p w14:paraId="30C355F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color w:val="0000FF"/>
        </w:rPr>
        <w:t>time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sleep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0.5</w:t>
      </w:r>
      <w:r>
        <w:rPr>
          <w:rFonts w:ascii="Consolas" w:hAnsi="Consolas" w:cs="Consolas"/>
          <w:color w:val="1E1E1E"/>
        </w:rPr>
        <w:t>)</w:t>
      </w:r>
    </w:p>
    <w:p w14:paraId="50C6825B" w14:textId="77777777" w:rsidR="0048075F" w:rsidRDefault="0048075F">
      <w:pPr>
        <w:shd w:val="clear" w:color="auto" w:fill="F7F7F7"/>
        <w:spacing w:after="0"/>
      </w:pPr>
    </w:p>
    <w:p w14:paraId="6A83C6C8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compute</w:t>
      </w:r>
      <w:r>
        <w:rPr>
          <w:rFonts w:ascii="Consolas" w:hAnsi="Consolas" w:cs="Consolas"/>
          <w:color w:val="1E1E1E"/>
        </w:rPr>
        <w:t>():</w:t>
      </w:r>
    </w:p>
    <w:p w14:paraId="5C6DCBCF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i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3</w:t>
      </w:r>
      <w:r>
        <w:rPr>
          <w:rFonts w:ascii="Consolas" w:hAnsi="Consolas" w:cs="Consolas"/>
          <w:color w:val="1E1E1E"/>
        </w:rPr>
        <w:t>):</w:t>
      </w:r>
    </w:p>
    <w:p w14:paraId="7B30A647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 xml:space="preserve">"Мәліметтер </w:t>
      </w:r>
      <w:r>
        <w:rPr>
          <w:rFonts w:ascii="Consolas" w:hAnsi="Consolas" w:cs="Consolas"/>
          <w:color w:val="A31515"/>
        </w:rPr>
        <w:t>есептелуде..."</w:t>
      </w:r>
      <w:r>
        <w:rPr>
          <w:rFonts w:ascii="Consolas" w:hAnsi="Consolas" w:cs="Consolas"/>
          <w:color w:val="1E1E1E"/>
        </w:rPr>
        <w:t>)</w:t>
      </w:r>
    </w:p>
    <w:p w14:paraId="1467E915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color w:val="0000FF"/>
        </w:rPr>
        <w:t>time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sleep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0.5</w:t>
      </w:r>
      <w:r>
        <w:rPr>
          <w:rFonts w:ascii="Consolas" w:hAnsi="Consolas" w:cs="Consolas"/>
          <w:color w:val="1E1E1E"/>
        </w:rPr>
        <w:t>)</w:t>
      </w:r>
    </w:p>
    <w:p w14:paraId="716584B2" w14:textId="77777777" w:rsidR="0048075F" w:rsidRDefault="0048075F">
      <w:pPr>
        <w:shd w:val="clear" w:color="auto" w:fill="F7F7F7"/>
        <w:spacing w:after="0"/>
      </w:pPr>
    </w:p>
    <w:p w14:paraId="5EA09819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t1 = </w:t>
      </w:r>
      <w:r>
        <w:rPr>
          <w:rFonts w:ascii="Consolas" w:hAnsi="Consolas" w:cs="Consolas"/>
          <w:color w:val="0000FF"/>
        </w:rPr>
        <w:t>threading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Thread</w:t>
      </w:r>
      <w:r>
        <w:rPr>
          <w:rFonts w:ascii="Consolas" w:hAnsi="Consolas" w:cs="Consolas"/>
          <w:color w:val="1E1E1E"/>
        </w:rPr>
        <w:t>(target=download)</w:t>
      </w:r>
    </w:p>
    <w:p w14:paraId="51F7E59A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t2 = </w:t>
      </w:r>
      <w:r>
        <w:rPr>
          <w:rFonts w:ascii="Consolas" w:hAnsi="Consolas" w:cs="Consolas"/>
          <w:color w:val="0000FF"/>
        </w:rPr>
        <w:t>threading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Thread</w:t>
      </w:r>
      <w:r>
        <w:rPr>
          <w:rFonts w:ascii="Consolas" w:hAnsi="Consolas" w:cs="Consolas"/>
          <w:color w:val="1E1E1E"/>
        </w:rPr>
        <w:t>(target=music)</w:t>
      </w:r>
    </w:p>
    <w:p w14:paraId="2E301BB7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t3 = </w:t>
      </w:r>
      <w:r>
        <w:rPr>
          <w:rFonts w:ascii="Consolas" w:hAnsi="Consolas" w:cs="Consolas"/>
          <w:color w:val="0000FF"/>
        </w:rPr>
        <w:t>threading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Thread</w:t>
      </w:r>
      <w:r>
        <w:rPr>
          <w:rFonts w:ascii="Consolas" w:hAnsi="Consolas" w:cs="Consolas"/>
          <w:color w:val="1E1E1E"/>
        </w:rPr>
        <w:t>(target=compute)</w:t>
      </w:r>
    </w:p>
    <w:p w14:paraId="06A3FBFF" w14:textId="77777777" w:rsidR="0048075F" w:rsidRDefault="0048075F">
      <w:pPr>
        <w:shd w:val="clear" w:color="auto" w:fill="F7F7F7"/>
        <w:spacing w:after="0"/>
      </w:pPr>
    </w:p>
    <w:p w14:paraId="5C07282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t1.</w:t>
      </w:r>
      <w:r>
        <w:rPr>
          <w:rFonts w:ascii="Consolas" w:hAnsi="Consolas" w:cs="Consolas"/>
          <w:color w:val="7950E3"/>
        </w:rPr>
        <w:t>start</w:t>
      </w:r>
      <w:r>
        <w:rPr>
          <w:rFonts w:ascii="Consolas" w:hAnsi="Consolas" w:cs="Consolas"/>
          <w:color w:val="1E1E1E"/>
        </w:rPr>
        <w:t xml:space="preserve">()          </w:t>
      </w:r>
      <w:r>
        <w:rPr>
          <w:rFonts w:ascii="Consolas" w:hAnsi="Consolas" w:cs="Consolas"/>
          <w:color w:val="008000"/>
        </w:rPr>
        <w:t># ағындарды бір уақытта іске қосу</w:t>
      </w:r>
    </w:p>
    <w:p w14:paraId="199D0537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t2.</w:t>
      </w:r>
      <w:r>
        <w:rPr>
          <w:rFonts w:ascii="Consolas" w:hAnsi="Consolas" w:cs="Consolas"/>
          <w:color w:val="7950E3"/>
        </w:rPr>
        <w:t>start</w:t>
      </w:r>
      <w:r>
        <w:rPr>
          <w:rFonts w:ascii="Consolas" w:hAnsi="Consolas" w:cs="Consolas"/>
          <w:color w:val="1E1E1E"/>
        </w:rPr>
        <w:t>()</w:t>
      </w:r>
    </w:p>
    <w:p w14:paraId="37DDD1A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t3.</w:t>
      </w:r>
      <w:r>
        <w:rPr>
          <w:rFonts w:ascii="Consolas" w:hAnsi="Consolas" w:cs="Consolas"/>
          <w:color w:val="7950E3"/>
        </w:rPr>
        <w:t>start</w:t>
      </w:r>
      <w:r>
        <w:rPr>
          <w:rFonts w:ascii="Consolas" w:hAnsi="Consolas" w:cs="Consolas"/>
          <w:color w:val="1E1E1E"/>
        </w:rPr>
        <w:t>()</w:t>
      </w:r>
    </w:p>
    <w:p w14:paraId="53C159EC" w14:textId="77777777" w:rsidR="0048075F" w:rsidRDefault="0048075F">
      <w:pPr>
        <w:shd w:val="clear" w:color="auto" w:fill="F7F7F7"/>
        <w:spacing w:after="0"/>
      </w:pPr>
    </w:p>
    <w:p w14:paraId="3BA3938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t1.</w:t>
      </w:r>
      <w:r>
        <w:rPr>
          <w:rFonts w:ascii="Consolas" w:hAnsi="Consolas" w:cs="Consolas"/>
          <w:color w:val="7950E3"/>
        </w:rPr>
        <w:t>join</w:t>
      </w:r>
      <w:r>
        <w:rPr>
          <w:rFonts w:ascii="Consolas" w:hAnsi="Consolas" w:cs="Consolas"/>
          <w:color w:val="1E1E1E"/>
        </w:rPr>
        <w:t xml:space="preserve">()           </w:t>
      </w:r>
      <w:r>
        <w:rPr>
          <w:rFonts w:ascii="Consolas" w:hAnsi="Consolas" w:cs="Consolas"/>
          <w:color w:val="008000"/>
        </w:rPr>
        <w:t># ағ</w:t>
      </w:r>
      <w:r>
        <w:rPr>
          <w:rFonts w:ascii="Consolas" w:hAnsi="Consolas" w:cs="Consolas"/>
          <w:color w:val="008000"/>
        </w:rPr>
        <w:t>ындар аяқталғанша күту</w:t>
      </w:r>
    </w:p>
    <w:p w14:paraId="0D60090D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t2.</w:t>
      </w:r>
      <w:r>
        <w:rPr>
          <w:rFonts w:ascii="Consolas" w:hAnsi="Consolas" w:cs="Consolas"/>
          <w:color w:val="7950E3"/>
        </w:rPr>
        <w:t>join</w:t>
      </w:r>
      <w:r>
        <w:rPr>
          <w:rFonts w:ascii="Consolas" w:hAnsi="Consolas" w:cs="Consolas"/>
          <w:color w:val="1E1E1E"/>
        </w:rPr>
        <w:t>()</w:t>
      </w:r>
    </w:p>
    <w:p w14:paraId="3847EB20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t3.</w:t>
      </w:r>
      <w:r>
        <w:rPr>
          <w:rFonts w:ascii="Consolas" w:hAnsi="Consolas" w:cs="Consolas"/>
          <w:color w:val="7950E3"/>
        </w:rPr>
        <w:t>join</w:t>
      </w:r>
      <w:r>
        <w:rPr>
          <w:rFonts w:ascii="Consolas" w:hAnsi="Consolas" w:cs="Consolas"/>
          <w:color w:val="1E1E1E"/>
        </w:rPr>
        <w:t>()</w:t>
      </w:r>
    </w:p>
    <w:p w14:paraId="3A13F554" w14:textId="77777777" w:rsidR="0048075F" w:rsidRDefault="0048075F">
      <w:pPr>
        <w:shd w:val="clear" w:color="auto" w:fill="F7F7F7"/>
        <w:spacing w:after="0"/>
      </w:pPr>
    </w:p>
    <w:p w14:paraId="2AB77507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"Барлық тапсырма аяқталды!"</w:t>
      </w:r>
      <w:r>
        <w:rPr>
          <w:rFonts w:ascii="Consolas" w:hAnsi="Consolas" w:cs="Consolas"/>
          <w:color w:val="1E1E1E"/>
        </w:rPr>
        <w:t>)</w:t>
      </w:r>
    </w:p>
    <w:p w14:paraId="5B115B64" w14:textId="77777777" w:rsidR="0048075F" w:rsidRPr="00DE6CDC" w:rsidRDefault="008145DC">
      <w:pPr>
        <w:shd w:val="clear" w:color="auto" w:fill="EFF6FF"/>
        <w:spacing w:before="80" w:after="0"/>
        <w:rPr>
          <w:lang w:val="ru-RU"/>
        </w:rPr>
      </w:pPr>
      <w:proofErr w:type="spellStart"/>
      <w:r w:rsidRPr="00DE6CDC">
        <w:rPr>
          <w:rFonts w:ascii="Calibri" w:hAnsi="Calibri" w:cs="Calibri"/>
          <w:b/>
          <w:color w:val="1E1E1E"/>
          <w:lang w:val="ru-RU"/>
        </w:rPr>
        <w:t>Орындау</w:t>
      </w:r>
      <w:proofErr w:type="spellEnd"/>
      <w:r w:rsidRPr="00DE6CDC">
        <w:rPr>
          <w:rFonts w:ascii="Calibri" w:hAnsi="Calibri" w:cs="Calibri"/>
          <w:b/>
          <w:color w:val="1E1E1E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b/>
          <w:color w:val="1E1E1E"/>
          <w:lang w:val="ru-RU"/>
        </w:rPr>
        <w:t>нәтижесі</w:t>
      </w:r>
      <w:proofErr w:type="spellEnd"/>
      <w:r w:rsidRPr="00DE6CDC">
        <w:rPr>
          <w:rFonts w:ascii="Calibri" w:hAnsi="Calibri" w:cs="Calibri"/>
          <w:b/>
          <w:color w:val="1E1E1E"/>
          <w:lang w:val="ru-RU"/>
        </w:rPr>
        <w:t>:</w:t>
      </w:r>
    </w:p>
    <w:p w14:paraId="43EC00F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Файл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жүктелуде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4FEDE450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Музыка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ойнатылуда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745CB012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Мәліметтер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есептелуде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22DB88AB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Файл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жүктелуде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5B16D1C6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Музыка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ойнатылуда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157A87FA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Мәліметтер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есептелуде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18BF3CA4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lastRenderedPageBreak/>
        <w:t xml:space="preserve">Файл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жүктелуде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7B86299B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Музыка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ойнатылуда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64F70AD4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Мәліметтер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есептелуде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...</w:t>
      </w:r>
    </w:p>
    <w:p w14:paraId="74675A0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Барлық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тапсырма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аяқталды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!</w:t>
      </w:r>
    </w:p>
    <w:p w14:paraId="3BF5B7C7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b/>
          <w:color w:val="1E1E1E"/>
          <w:lang w:val="ru-RU"/>
        </w:rPr>
        <w:t>Пояснение:</w:t>
      </w:r>
    </w:p>
    <w:p w14:paraId="5C98233C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Задание: три задачи (загрузка файла, музыка, вычисления) должны работать «одновременно» — каждая в своём потоке через </w:t>
      </w:r>
      <w:r>
        <w:rPr>
          <w:rFonts w:ascii="Calibri" w:hAnsi="Calibri" w:cs="Calibri"/>
          <w:color w:val="1E1E1E"/>
          <w:sz w:val="21"/>
        </w:rPr>
        <w:t>threading</w:t>
      </w:r>
      <w:r w:rsidRPr="00DE6CDC">
        <w:rPr>
          <w:rFonts w:ascii="Calibri" w:hAnsi="Calibri" w:cs="Calibri"/>
          <w:color w:val="1E1E1E"/>
          <w:sz w:val="21"/>
          <w:lang w:val="ru-RU"/>
        </w:rPr>
        <w:t>.</w:t>
      </w:r>
    </w:p>
    <w:p w14:paraId="538C9BBF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Код: три функции </w:t>
      </w:r>
      <w:r>
        <w:rPr>
          <w:rFonts w:ascii="Calibri" w:hAnsi="Calibri" w:cs="Calibri"/>
          <w:color w:val="1E1E1E"/>
          <w:sz w:val="21"/>
        </w:rPr>
        <w:t>download</w:t>
      </w:r>
      <w:r w:rsidRPr="00DE6CDC">
        <w:rPr>
          <w:rFonts w:ascii="Calibri" w:hAnsi="Calibri" w:cs="Calibri"/>
          <w:color w:val="1E1E1E"/>
          <w:sz w:val="21"/>
          <w:lang w:val="ru-RU"/>
        </w:rPr>
        <w:t>/</w:t>
      </w:r>
      <w:r>
        <w:rPr>
          <w:rFonts w:ascii="Calibri" w:hAnsi="Calibri" w:cs="Calibri"/>
          <w:color w:val="1E1E1E"/>
          <w:sz w:val="21"/>
        </w:rPr>
        <w:t>music</w:t>
      </w:r>
      <w:r w:rsidRPr="00DE6CDC">
        <w:rPr>
          <w:rFonts w:ascii="Calibri" w:hAnsi="Calibri" w:cs="Calibri"/>
          <w:color w:val="1E1E1E"/>
          <w:sz w:val="21"/>
          <w:lang w:val="ru-RU"/>
        </w:rPr>
        <w:t>/</w:t>
      </w:r>
      <w:r>
        <w:rPr>
          <w:rFonts w:ascii="Calibri" w:hAnsi="Calibri" w:cs="Calibri"/>
          <w:color w:val="1E1E1E"/>
          <w:sz w:val="21"/>
        </w:rPr>
        <w:t>compute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печатают со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общение циклически с </w:t>
      </w:r>
      <w:proofErr w:type="gramStart"/>
      <w:r>
        <w:rPr>
          <w:rFonts w:ascii="Calibri" w:hAnsi="Calibri" w:cs="Calibri"/>
          <w:color w:val="1E1E1E"/>
          <w:sz w:val="21"/>
        </w:rPr>
        <w:t>time</w:t>
      </w:r>
      <w:r w:rsidRPr="00DE6CDC">
        <w:rPr>
          <w:rFonts w:ascii="Calibri" w:hAnsi="Calibri" w:cs="Calibri"/>
          <w:color w:val="1E1E1E"/>
          <w:sz w:val="21"/>
          <w:lang w:val="ru-RU"/>
        </w:rPr>
        <w:t>.</w:t>
      </w:r>
      <w:r>
        <w:rPr>
          <w:rFonts w:ascii="Calibri" w:hAnsi="Calibri" w:cs="Calibri"/>
          <w:color w:val="1E1E1E"/>
          <w:sz w:val="21"/>
        </w:rPr>
        <w:t>sleep</w:t>
      </w:r>
      <w:proofErr w:type="gramEnd"/>
      <w:r w:rsidRPr="00DE6CDC">
        <w:rPr>
          <w:rFonts w:ascii="Calibri" w:hAnsi="Calibri" w:cs="Calibri"/>
          <w:color w:val="1E1E1E"/>
          <w:sz w:val="21"/>
          <w:lang w:val="ru-RU"/>
        </w:rPr>
        <w:t xml:space="preserve">(0.5). </w:t>
      </w:r>
      <w:r>
        <w:rPr>
          <w:rFonts w:ascii="Calibri" w:hAnsi="Calibri" w:cs="Calibri"/>
          <w:color w:val="1E1E1E"/>
          <w:sz w:val="21"/>
        </w:rPr>
        <w:t>threading</w:t>
      </w:r>
      <w:r w:rsidRPr="00DE6CDC">
        <w:rPr>
          <w:rFonts w:ascii="Calibri" w:hAnsi="Calibri" w:cs="Calibri"/>
          <w:color w:val="1E1E1E"/>
          <w:sz w:val="21"/>
          <w:lang w:val="ru-RU"/>
        </w:rPr>
        <w:t>.</w:t>
      </w:r>
      <w:r>
        <w:rPr>
          <w:rFonts w:ascii="Calibri" w:hAnsi="Calibri" w:cs="Calibri"/>
          <w:color w:val="1E1E1E"/>
          <w:sz w:val="21"/>
        </w:rPr>
        <w:t>Thread</w:t>
      </w:r>
      <w:r w:rsidRPr="00DE6CDC">
        <w:rPr>
          <w:rFonts w:ascii="Calibri" w:hAnsi="Calibri" w:cs="Calibri"/>
          <w:color w:val="1E1E1E"/>
          <w:sz w:val="21"/>
          <w:lang w:val="ru-RU"/>
        </w:rPr>
        <w:t>(</w:t>
      </w:r>
      <w:r>
        <w:rPr>
          <w:rFonts w:ascii="Calibri" w:hAnsi="Calibri" w:cs="Calibri"/>
          <w:color w:val="1E1E1E"/>
          <w:sz w:val="21"/>
        </w:rPr>
        <w:t>target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=...) создаёт поток; </w:t>
      </w:r>
      <w:r>
        <w:rPr>
          <w:rFonts w:ascii="Calibri" w:hAnsi="Calibri" w:cs="Calibri"/>
          <w:color w:val="1E1E1E"/>
          <w:sz w:val="21"/>
        </w:rPr>
        <w:t>start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() запускает; </w:t>
      </w:r>
      <w:r>
        <w:rPr>
          <w:rFonts w:ascii="Calibri" w:hAnsi="Calibri" w:cs="Calibri"/>
          <w:color w:val="1E1E1E"/>
          <w:sz w:val="21"/>
        </w:rPr>
        <w:t>join</w:t>
      </w:r>
      <w:r w:rsidRPr="00DE6CDC">
        <w:rPr>
          <w:rFonts w:ascii="Calibri" w:hAnsi="Calibri" w:cs="Calibri"/>
          <w:color w:val="1E1E1E"/>
          <w:sz w:val="21"/>
          <w:lang w:val="ru-RU"/>
        </w:rPr>
        <w:t>() ждёт завершения.</w:t>
      </w:r>
    </w:p>
    <w:p w14:paraId="543FDE41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>Суть: потоки делят время процессора — порядок сообщений перемешивается (видно, что задачи выполняются вместе, а не последовательно)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. </w:t>
      </w:r>
      <w:proofErr w:type="gramStart"/>
      <w:r>
        <w:rPr>
          <w:rFonts w:ascii="Calibri" w:hAnsi="Calibri" w:cs="Calibri"/>
          <w:color w:val="1E1E1E"/>
          <w:sz w:val="21"/>
        </w:rPr>
        <w:t>start</w:t>
      </w:r>
      <w:r w:rsidRPr="00DE6CDC">
        <w:rPr>
          <w:rFonts w:ascii="Calibri" w:hAnsi="Calibri" w:cs="Calibri"/>
          <w:color w:val="1E1E1E"/>
          <w:sz w:val="21"/>
          <w:lang w:val="ru-RU"/>
        </w:rPr>
        <w:t>(</w:t>
      </w:r>
      <w:proofErr w:type="gramEnd"/>
      <w:r w:rsidRPr="00DE6CDC">
        <w:rPr>
          <w:rFonts w:ascii="Calibri" w:hAnsi="Calibri" w:cs="Calibri"/>
          <w:color w:val="1E1E1E"/>
          <w:sz w:val="21"/>
          <w:lang w:val="ru-RU"/>
        </w:rPr>
        <w:t xml:space="preserve">) запускает, </w:t>
      </w:r>
      <w:r>
        <w:rPr>
          <w:rFonts w:ascii="Calibri" w:hAnsi="Calibri" w:cs="Calibri"/>
          <w:color w:val="1E1E1E"/>
          <w:sz w:val="21"/>
        </w:rPr>
        <w:t>join</w:t>
      </w:r>
      <w:r w:rsidRPr="00DE6CDC">
        <w:rPr>
          <w:rFonts w:ascii="Calibri" w:hAnsi="Calibri" w:cs="Calibri"/>
          <w:color w:val="1E1E1E"/>
          <w:sz w:val="21"/>
          <w:lang w:val="ru-RU"/>
        </w:rPr>
        <w:t>() ждёт конца. Результат: чередование сообщений, в конце «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Барлық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тапсырма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color w:val="1E1E1E"/>
          <w:sz w:val="21"/>
          <w:lang w:val="ru-RU"/>
        </w:rPr>
        <w:t>аяқталды</w:t>
      </w:r>
      <w:proofErr w:type="spellEnd"/>
      <w:r w:rsidRPr="00DE6CDC">
        <w:rPr>
          <w:rFonts w:ascii="Calibri" w:hAnsi="Calibri" w:cs="Calibri"/>
          <w:color w:val="1E1E1E"/>
          <w:sz w:val="21"/>
          <w:lang w:val="ru-RU"/>
        </w:rPr>
        <w:t>!».</w:t>
      </w:r>
    </w:p>
    <w:p w14:paraId="313E44B9" w14:textId="77777777" w:rsidR="0048075F" w:rsidRPr="00DE6CDC" w:rsidRDefault="008145DC">
      <w:pPr>
        <w:spacing w:before="320" w:after="120"/>
        <w:rPr>
          <w:lang w:val="ru-RU"/>
        </w:rPr>
      </w:pPr>
      <w:r w:rsidRPr="00DE6CDC">
        <w:rPr>
          <w:rFonts w:ascii="Calibri" w:hAnsi="Calibri" w:cs="Calibri"/>
          <w:b/>
          <w:color w:val="1E1E1E"/>
          <w:sz w:val="26"/>
          <w:lang w:val="ru-RU"/>
        </w:rPr>
        <w:t>4-тапсырма. «</w:t>
      </w:r>
      <w:proofErr w:type="spellStart"/>
      <w:r w:rsidRPr="00DE6CDC">
        <w:rPr>
          <w:rFonts w:ascii="Calibri" w:hAnsi="Calibri" w:cs="Calibri"/>
          <w:b/>
          <w:color w:val="1E1E1E"/>
          <w:sz w:val="26"/>
          <w:lang w:val="ru-RU"/>
        </w:rPr>
        <w:t>Роботтар</w:t>
      </w:r>
      <w:proofErr w:type="spellEnd"/>
      <w:r w:rsidRPr="00DE6CDC">
        <w:rPr>
          <w:rFonts w:ascii="Calibri" w:hAnsi="Calibri" w:cs="Calibri"/>
          <w:b/>
          <w:color w:val="1E1E1E"/>
          <w:sz w:val="26"/>
          <w:lang w:val="ru-RU"/>
        </w:rPr>
        <w:t xml:space="preserve"> </w:t>
      </w:r>
      <w:proofErr w:type="spellStart"/>
      <w:r w:rsidRPr="00DE6CDC">
        <w:rPr>
          <w:rFonts w:ascii="Calibri" w:hAnsi="Calibri" w:cs="Calibri"/>
          <w:b/>
          <w:color w:val="1E1E1E"/>
          <w:sz w:val="26"/>
          <w:lang w:val="ru-RU"/>
        </w:rPr>
        <w:t>жарысы</w:t>
      </w:r>
      <w:proofErr w:type="spellEnd"/>
      <w:r w:rsidRPr="00DE6CDC">
        <w:rPr>
          <w:rFonts w:ascii="Calibri" w:hAnsi="Calibri" w:cs="Calibri"/>
          <w:b/>
          <w:color w:val="1E1E1E"/>
          <w:sz w:val="26"/>
          <w:lang w:val="ru-RU"/>
        </w:rPr>
        <w:t>»</w:t>
      </w:r>
    </w:p>
    <w:p w14:paraId="3CDF3045" w14:textId="77777777" w:rsidR="0048075F" w:rsidRPr="00DE6CDC" w:rsidRDefault="008145DC">
      <w:pPr>
        <w:spacing w:after="80"/>
        <w:rPr>
          <w:lang w:val="ru-RU"/>
        </w:rPr>
      </w:pPr>
      <w:proofErr w:type="spellStart"/>
      <w:r w:rsidRPr="00DE6CDC">
        <w:rPr>
          <w:rFonts w:ascii="Calibri" w:hAnsi="Calibri" w:cs="Calibri"/>
          <w:b/>
          <w:color w:val="1E1E1E"/>
          <w:lang w:val="ru-RU"/>
        </w:rPr>
        <w:t>Бағдарлама</w:t>
      </w:r>
      <w:proofErr w:type="spellEnd"/>
      <w:r w:rsidRPr="00DE6CDC">
        <w:rPr>
          <w:rFonts w:ascii="Calibri" w:hAnsi="Calibri" w:cs="Calibri"/>
          <w:b/>
          <w:color w:val="1E1E1E"/>
          <w:lang w:val="ru-RU"/>
        </w:rPr>
        <w:t xml:space="preserve"> коды (</w:t>
      </w:r>
      <w:r>
        <w:rPr>
          <w:rFonts w:ascii="Calibri" w:hAnsi="Calibri" w:cs="Calibri"/>
          <w:b/>
          <w:color w:val="1E1E1E"/>
        </w:rPr>
        <w:t>Python</w:t>
      </w:r>
      <w:r w:rsidRPr="00DE6CDC">
        <w:rPr>
          <w:rFonts w:ascii="Calibri" w:hAnsi="Calibri" w:cs="Calibri"/>
          <w:b/>
          <w:color w:val="1E1E1E"/>
          <w:lang w:val="ru-RU"/>
        </w:rPr>
        <w:t>):</w:t>
      </w:r>
    </w:p>
    <w:p w14:paraId="594B9058" w14:textId="77777777" w:rsidR="0048075F" w:rsidRPr="00DE6CDC" w:rsidRDefault="008145DC">
      <w:pPr>
        <w:shd w:val="clear" w:color="auto" w:fill="F7F7F7"/>
        <w:spacing w:after="0"/>
        <w:rPr>
          <w:lang w:val="ru-RU"/>
        </w:rPr>
      </w:pPr>
      <w:r w:rsidRPr="00DE6CDC">
        <w:rPr>
          <w:rFonts w:ascii="Consolas" w:hAnsi="Consolas" w:cs="Consolas"/>
          <w:color w:val="008000"/>
          <w:lang w:val="ru-RU"/>
        </w:rPr>
        <w:t># 4-тапсырма. «</w:t>
      </w:r>
      <w:proofErr w:type="spellStart"/>
      <w:r w:rsidRPr="00DE6CDC">
        <w:rPr>
          <w:rFonts w:ascii="Consolas" w:hAnsi="Consolas" w:cs="Consolas"/>
          <w:color w:val="008000"/>
          <w:lang w:val="ru-RU"/>
        </w:rPr>
        <w:t>Роботтар</w:t>
      </w:r>
      <w:proofErr w:type="spellEnd"/>
      <w:r w:rsidRPr="00DE6CDC">
        <w:rPr>
          <w:rFonts w:ascii="Consolas" w:hAnsi="Consolas" w:cs="Consolas"/>
          <w:color w:val="00800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008000"/>
          <w:lang w:val="ru-RU"/>
        </w:rPr>
        <w:t>жарысы</w:t>
      </w:r>
      <w:proofErr w:type="spellEnd"/>
      <w:r w:rsidRPr="00DE6CDC">
        <w:rPr>
          <w:rFonts w:ascii="Consolas" w:hAnsi="Consolas" w:cs="Consolas"/>
          <w:color w:val="008000"/>
          <w:lang w:val="ru-RU"/>
        </w:rPr>
        <w:t xml:space="preserve">» — </w:t>
      </w:r>
      <w:r>
        <w:rPr>
          <w:rFonts w:ascii="Consolas" w:hAnsi="Consolas" w:cs="Consolas"/>
          <w:color w:val="008000"/>
        </w:rPr>
        <w:t>threading</w:t>
      </w:r>
    </w:p>
    <w:p w14:paraId="42ED7289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0000FF"/>
        </w:rPr>
        <w:t>threading</w:t>
      </w:r>
    </w:p>
    <w:p w14:paraId="2A4FC13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0000FF"/>
        </w:rPr>
        <w:t>time</w:t>
      </w:r>
    </w:p>
    <w:p w14:paraId="50B3635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color w:val="1E1E1E"/>
        </w:rPr>
        <w:t xml:space="preserve"> sys</w:t>
      </w:r>
    </w:p>
    <w:p w14:paraId="0CF6178F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sys.stdout.</w:t>
      </w:r>
      <w:r>
        <w:rPr>
          <w:rFonts w:ascii="Consolas" w:hAnsi="Consolas" w:cs="Consolas"/>
          <w:color w:val="7950E3"/>
        </w:rPr>
        <w:t>reconfigure</w:t>
      </w:r>
      <w:r>
        <w:rPr>
          <w:rFonts w:ascii="Consolas" w:hAnsi="Consolas" w:cs="Consolas"/>
          <w:color w:val="1E1E1E"/>
        </w:rPr>
        <w:t>(encoding=</w:t>
      </w:r>
      <w:r>
        <w:rPr>
          <w:rFonts w:ascii="Consolas" w:hAnsi="Consolas" w:cs="Consolas"/>
          <w:color w:val="A31515"/>
        </w:rPr>
        <w:t>'utf-8'</w:t>
      </w:r>
      <w:r>
        <w:rPr>
          <w:rFonts w:ascii="Consolas" w:hAnsi="Consolas" w:cs="Consolas"/>
          <w:color w:val="1E1E1E"/>
        </w:rPr>
        <w:t>)</w:t>
      </w:r>
    </w:p>
    <w:p w14:paraId="57F28976" w14:textId="77777777" w:rsidR="0048075F" w:rsidRDefault="0048075F">
      <w:pPr>
        <w:shd w:val="clear" w:color="auto" w:fill="F7F7F7"/>
        <w:spacing w:after="0"/>
      </w:pPr>
    </w:p>
    <w:p w14:paraId="0E905CC5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finish =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color w:val="1E1E1E"/>
        </w:rPr>
        <w:t xml:space="preserve">         </w:t>
      </w:r>
      <w:r>
        <w:rPr>
          <w:rFonts w:ascii="Consolas" w:hAnsi="Consolas" w:cs="Consolas"/>
          <w:color w:val="008000"/>
        </w:rPr>
        <w:t># жеңімпазды сақтайтын айнымалы</w:t>
      </w:r>
    </w:p>
    <w:p w14:paraId="5343B06E" w14:textId="77777777" w:rsidR="0048075F" w:rsidRDefault="0048075F">
      <w:pPr>
        <w:shd w:val="clear" w:color="auto" w:fill="F7F7F7"/>
        <w:spacing w:after="0"/>
      </w:pPr>
    </w:p>
    <w:p w14:paraId="66D4550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color w:val="7950E3"/>
        </w:rPr>
        <w:t>robot</w:t>
      </w:r>
      <w:r>
        <w:rPr>
          <w:rFonts w:ascii="Consolas" w:hAnsi="Consolas" w:cs="Consolas"/>
          <w:color w:val="1E1E1E"/>
        </w:rPr>
        <w:t>(name):</w:t>
      </w:r>
    </w:p>
    <w:p w14:paraId="7ACE20E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global</w:t>
      </w:r>
      <w:r>
        <w:rPr>
          <w:rFonts w:ascii="Consolas" w:hAnsi="Consolas" w:cs="Consolas"/>
          <w:color w:val="1E1E1E"/>
        </w:rPr>
        <w:t xml:space="preserve"> finish</w:t>
      </w:r>
    </w:p>
    <w:p w14:paraId="50D0ABA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color w:val="1E1E1E"/>
        </w:rPr>
        <w:t xml:space="preserve"> step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1</w:t>
      </w:r>
      <w:r>
        <w:rPr>
          <w:rFonts w:ascii="Consolas" w:hAnsi="Consolas" w:cs="Consolas"/>
          <w:color w:val="1E1E1E"/>
        </w:rPr>
        <w:t xml:space="preserve">, </w:t>
      </w:r>
      <w:r>
        <w:rPr>
          <w:rFonts w:ascii="Consolas" w:hAnsi="Consolas" w:cs="Consolas"/>
          <w:color w:val="098000"/>
        </w:rPr>
        <w:t>6</w:t>
      </w:r>
      <w:r>
        <w:rPr>
          <w:rFonts w:ascii="Consolas" w:hAnsi="Consolas" w:cs="Consolas"/>
          <w:color w:val="1E1E1E"/>
        </w:rPr>
        <w:t xml:space="preserve">):          </w:t>
      </w:r>
      <w:r>
        <w:rPr>
          <w:rFonts w:ascii="Consolas" w:hAnsi="Consolas" w:cs="Consolas"/>
          <w:color w:val="008000"/>
        </w:rPr>
        <w:t># әр робот 5 қадам</w:t>
      </w:r>
    </w:p>
    <w:p w14:paraId="705559C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(f</w:t>
      </w:r>
      <w:r>
        <w:rPr>
          <w:rFonts w:ascii="Consolas" w:hAnsi="Consolas" w:cs="Consolas"/>
          <w:color w:val="A31515"/>
        </w:rPr>
        <w:t>"{name} → {step} қадам"</w:t>
      </w:r>
      <w:r>
        <w:rPr>
          <w:rFonts w:ascii="Consolas" w:hAnsi="Consolas" w:cs="Consolas"/>
          <w:color w:val="1E1E1E"/>
        </w:rPr>
        <w:t>)</w:t>
      </w:r>
    </w:p>
    <w:p w14:paraId="15618DF8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</w:t>
      </w:r>
      <w:r>
        <w:rPr>
          <w:rFonts w:ascii="Consolas" w:hAnsi="Consolas" w:cs="Consolas"/>
          <w:color w:val="0000FF"/>
        </w:rPr>
        <w:t>time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sleep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098000"/>
        </w:rPr>
        <w:t>0.2</w:t>
      </w:r>
      <w:r>
        <w:rPr>
          <w:rFonts w:ascii="Consolas" w:hAnsi="Consolas" w:cs="Consolas"/>
          <w:color w:val="1E1E1E"/>
        </w:rPr>
        <w:t>)</w:t>
      </w:r>
    </w:p>
    <w:p w14:paraId="5A902DF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color w:val="1E1E1E"/>
        </w:rPr>
        <w:t xml:space="preserve"> finish </w:t>
      </w:r>
      <w:r>
        <w:rPr>
          <w:rFonts w:ascii="Consolas" w:hAnsi="Consolas" w:cs="Consolas"/>
          <w:b/>
          <w:color w:val="AF00DB"/>
        </w:rPr>
        <w:t>is</w:t>
      </w:r>
      <w:r>
        <w:rPr>
          <w:rFonts w:ascii="Consolas" w:hAnsi="Consolas" w:cs="Consolas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  <w:r>
        <w:rPr>
          <w:rFonts w:ascii="Consolas" w:hAnsi="Consolas" w:cs="Consolas"/>
          <w:color w:val="1E1E1E"/>
        </w:rPr>
        <w:t xml:space="preserve">:                </w:t>
      </w:r>
      <w:r>
        <w:rPr>
          <w:rFonts w:ascii="Consolas" w:hAnsi="Consolas" w:cs="Consolas"/>
          <w:color w:val="008000"/>
        </w:rPr>
        <w:t># бірінші аяқтаған — жеңімпаз</w:t>
      </w:r>
    </w:p>
    <w:p w14:paraId="683F885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    finish = name</w:t>
      </w:r>
    </w:p>
    <w:p w14:paraId="685F1D64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   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(f</w:t>
      </w:r>
      <w:r>
        <w:rPr>
          <w:rFonts w:ascii="Consolas" w:hAnsi="Consolas" w:cs="Consolas"/>
          <w:color w:val="A31515"/>
        </w:rPr>
        <w:t>"{name} мәреге жетті!"</w:t>
      </w:r>
      <w:r>
        <w:rPr>
          <w:rFonts w:ascii="Consolas" w:hAnsi="Consolas" w:cs="Consolas"/>
          <w:color w:val="1E1E1E"/>
        </w:rPr>
        <w:t>)</w:t>
      </w:r>
    </w:p>
    <w:p w14:paraId="23F77BB8" w14:textId="77777777" w:rsidR="0048075F" w:rsidRDefault="0048075F">
      <w:pPr>
        <w:shd w:val="clear" w:color="auto" w:fill="F7F7F7"/>
        <w:spacing w:after="0"/>
      </w:pPr>
    </w:p>
    <w:p w14:paraId="6851F505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r1 = </w:t>
      </w:r>
      <w:r>
        <w:rPr>
          <w:rFonts w:ascii="Consolas" w:hAnsi="Consolas" w:cs="Consolas"/>
          <w:color w:val="0000FF"/>
        </w:rPr>
        <w:t>threading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Thread</w:t>
      </w:r>
      <w:r>
        <w:rPr>
          <w:rFonts w:ascii="Consolas" w:hAnsi="Consolas" w:cs="Consolas"/>
          <w:color w:val="1E1E1E"/>
        </w:rPr>
        <w:t>(target=robot, args=(</w:t>
      </w:r>
      <w:r>
        <w:rPr>
          <w:rFonts w:ascii="Consolas" w:hAnsi="Consolas" w:cs="Consolas"/>
          <w:color w:val="A31515"/>
        </w:rPr>
        <w:t>"Робот 1"</w:t>
      </w:r>
      <w:r>
        <w:rPr>
          <w:rFonts w:ascii="Consolas" w:hAnsi="Consolas" w:cs="Consolas"/>
          <w:color w:val="1E1E1E"/>
        </w:rPr>
        <w:t>,))</w:t>
      </w:r>
    </w:p>
    <w:p w14:paraId="2B319CF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r2 = </w:t>
      </w:r>
      <w:r>
        <w:rPr>
          <w:rFonts w:ascii="Consolas" w:hAnsi="Consolas" w:cs="Consolas"/>
          <w:color w:val="0000FF"/>
        </w:rPr>
        <w:t>threading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Thread</w:t>
      </w:r>
      <w:r>
        <w:rPr>
          <w:rFonts w:ascii="Consolas" w:hAnsi="Consolas" w:cs="Consolas"/>
          <w:color w:val="1E1E1E"/>
        </w:rPr>
        <w:t>(target=robot, args=(</w:t>
      </w:r>
      <w:r>
        <w:rPr>
          <w:rFonts w:ascii="Consolas" w:hAnsi="Consolas" w:cs="Consolas"/>
          <w:color w:val="A31515"/>
        </w:rPr>
        <w:t>"Робот 2"</w:t>
      </w:r>
      <w:r>
        <w:rPr>
          <w:rFonts w:ascii="Consolas" w:hAnsi="Consolas" w:cs="Consolas"/>
          <w:color w:val="1E1E1E"/>
        </w:rPr>
        <w:t>,))</w:t>
      </w:r>
    </w:p>
    <w:p w14:paraId="29600CB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 xml:space="preserve">r3 = </w:t>
      </w:r>
      <w:r>
        <w:rPr>
          <w:rFonts w:ascii="Consolas" w:hAnsi="Consolas" w:cs="Consolas"/>
          <w:color w:val="0000FF"/>
        </w:rPr>
        <w:t>threading</w:t>
      </w:r>
      <w:r>
        <w:rPr>
          <w:rFonts w:ascii="Consolas" w:hAnsi="Consolas" w:cs="Consolas"/>
          <w:color w:val="1E1E1E"/>
        </w:rPr>
        <w:t>.</w:t>
      </w:r>
      <w:r>
        <w:rPr>
          <w:rFonts w:ascii="Consolas" w:hAnsi="Consolas" w:cs="Consolas"/>
          <w:color w:val="7950E3"/>
        </w:rPr>
        <w:t>Thread</w:t>
      </w:r>
      <w:r>
        <w:rPr>
          <w:rFonts w:ascii="Consolas" w:hAnsi="Consolas" w:cs="Consolas"/>
          <w:color w:val="1E1E1E"/>
        </w:rPr>
        <w:t>(target=robot, args=(</w:t>
      </w:r>
      <w:r>
        <w:rPr>
          <w:rFonts w:ascii="Consolas" w:hAnsi="Consolas" w:cs="Consolas"/>
          <w:color w:val="A31515"/>
        </w:rPr>
        <w:t>"Робот 3"</w:t>
      </w:r>
      <w:r>
        <w:rPr>
          <w:rFonts w:ascii="Consolas" w:hAnsi="Consolas" w:cs="Consolas"/>
          <w:color w:val="1E1E1E"/>
        </w:rPr>
        <w:t>,))</w:t>
      </w:r>
    </w:p>
    <w:p w14:paraId="64D3D564" w14:textId="77777777" w:rsidR="0048075F" w:rsidRDefault="0048075F">
      <w:pPr>
        <w:shd w:val="clear" w:color="auto" w:fill="F7F7F7"/>
        <w:spacing w:after="0"/>
      </w:pPr>
    </w:p>
    <w:p w14:paraId="2DAE372B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r1.</w:t>
      </w:r>
      <w:r>
        <w:rPr>
          <w:rFonts w:ascii="Consolas" w:hAnsi="Consolas" w:cs="Consolas"/>
          <w:color w:val="7950E3"/>
        </w:rPr>
        <w:t>start</w:t>
      </w:r>
      <w:r>
        <w:rPr>
          <w:rFonts w:ascii="Consolas" w:hAnsi="Consolas" w:cs="Consolas"/>
          <w:color w:val="1E1E1E"/>
        </w:rPr>
        <w:t>()</w:t>
      </w:r>
    </w:p>
    <w:p w14:paraId="0F873E4C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r2.</w:t>
      </w:r>
      <w:r>
        <w:rPr>
          <w:rFonts w:ascii="Consolas" w:hAnsi="Consolas" w:cs="Consolas"/>
          <w:color w:val="7950E3"/>
        </w:rPr>
        <w:t>start</w:t>
      </w:r>
      <w:r>
        <w:rPr>
          <w:rFonts w:ascii="Consolas" w:hAnsi="Consolas" w:cs="Consolas"/>
          <w:color w:val="1E1E1E"/>
        </w:rPr>
        <w:t>()</w:t>
      </w:r>
    </w:p>
    <w:p w14:paraId="526D9CA2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r3.</w:t>
      </w:r>
      <w:r>
        <w:rPr>
          <w:rFonts w:ascii="Consolas" w:hAnsi="Consolas" w:cs="Consolas"/>
          <w:color w:val="7950E3"/>
        </w:rPr>
        <w:t>start</w:t>
      </w:r>
      <w:r>
        <w:rPr>
          <w:rFonts w:ascii="Consolas" w:hAnsi="Consolas" w:cs="Consolas"/>
          <w:color w:val="1E1E1E"/>
        </w:rPr>
        <w:t>()</w:t>
      </w:r>
    </w:p>
    <w:p w14:paraId="521EE770" w14:textId="77777777" w:rsidR="0048075F" w:rsidRDefault="0048075F">
      <w:pPr>
        <w:shd w:val="clear" w:color="auto" w:fill="F7F7F7"/>
        <w:spacing w:after="0"/>
      </w:pPr>
    </w:p>
    <w:p w14:paraId="06A1A5CF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r1.</w:t>
      </w:r>
      <w:r>
        <w:rPr>
          <w:rFonts w:ascii="Consolas" w:hAnsi="Consolas" w:cs="Consolas"/>
          <w:color w:val="7950E3"/>
        </w:rPr>
        <w:t>join</w:t>
      </w:r>
      <w:r>
        <w:rPr>
          <w:rFonts w:ascii="Consolas" w:hAnsi="Consolas" w:cs="Consolas"/>
          <w:color w:val="1E1E1E"/>
        </w:rPr>
        <w:t>()</w:t>
      </w:r>
    </w:p>
    <w:p w14:paraId="02629BD1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r2.</w:t>
      </w:r>
      <w:r>
        <w:rPr>
          <w:rFonts w:ascii="Consolas" w:hAnsi="Consolas" w:cs="Consolas"/>
          <w:color w:val="7950E3"/>
        </w:rPr>
        <w:t>join</w:t>
      </w:r>
      <w:r>
        <w:rPr>
          <w:rFonts w:ascii="Consolas" w:hAnsi="Consolas" w:cs="Consolas"/>
          <w:color w:val="1E1E1E"/>
        </w:rPr>
        <w:t>()</w:t>
      </w:r>
    </w:p>
    <w:p w14:paraId="1C005B73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color w:val="1E1E1E"/>
        </w:rPr>
        <w:t>r3.</w:t>
      </w:r>
      <w:r>
        <w:rPr>
          <w:rFonts w:ascii="Consolas" w:hAnsi="Consolas" w:cs="Consolas"/>
          <w:color w:val="7950E3"/>
        </w:rPr>
        <w:t>join</w:t>
      </w:r>
      <w:r>
        <w:rPr>
          <w:rFonts w:ascii="Consolas" w:hAnsi="Consolas" w:cs="Consolas"/>
          <w:color w:val="1E1E1E"/>
        </w:rPr>
        <w:t>()</w:t>
      </w:r>
    </w:p>
    <w:p w14:paraId="54C0F8EF" w14:textId="77777777" w:rsidR="0048075F" w:rsidRDefault="0048075F">
      <w:pPr>
        <w:shd w:val="clear" w:color="auto" w:fill="F7F7F7"/>
        <w:spacing w:after="0"/>
      </w:pPr>
    </w:p>
    <w:p w14:paraId="0A1AD579" w14:textId="77777777" w:rsidR="0048075F" w:rsidRDefault="008145DC">
      <w:pPr>
        <w:shd w:val="clear" w:color="auto" w:fill="F7F7F7"/>
        <w:spacing w:after="0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color w:val="1E1E1E"/>
        </w:rPr>
        <w:t>(</w:t>
      </w:r>
      <w:r>
        <w:rPr>
          <w:rFonts w:ascii="Consolas" w:hAnsi="Consolas" w:cs="Consolas"/>
          <w:color w:val="A31515"/>
        </w:rPr>
        <w:t>"\nЖеңімпаз:"</w:t>
      </w:r>
      <w:r>
        <w:rPr>
          <w:rFonts w:ascii="Consolas" w:hAnsi="Consolas" w:cs="Consolas"/>
          <w:color w:val="1E1E1E"/>
        </w:rPr>
        <w:t>, finish)</w:t>
      </w:r>
    </w:p>
    <w:p w14:paraId="427C44F8" w14:textId="77777777" w:rsidR="0048075F" w:rsidRDefault="008145DC">
      <w:pPr>
        <w:shd w:val="clear" w:color="auto" w:fill="EFF6FF"/>
        <w:spacing w:before="80" w:after="0"/>
      </w:pPr>
      <w:r>
        <w:rPr>
          <w:rFonts w:ascii="Calibri" w:hAnsi="Calibri" w:cs="Calibri"/>
          <w:b/>
          <w:color w:val="1E1E1E"/>
        </w:rPr>
        <w:t>Орындау нәтижесі:</w:t>
      </w:r>
    </w:p>
    <w:p w14:paraId="346EB8E8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1 → 1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16B87BD1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2 → 1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3E72CB1B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3 → 1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54E69DE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1 → 2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2E44919E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2 → 2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1793270E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3 → 2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034DF099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1 → 3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6013CD03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2 → 3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72ACC51B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3 → 3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6912858E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1 → 4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069A9665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2 → 4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73885331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3 → 4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4FEC68F9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1 → 5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3B840122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2 → 5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522C45AD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3 → 5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қадам</w:t>
      </w:r>
      <w:proofErr w:type="spellEnd"/>
    </w:p>
    <w:p w14:paraId="0779CCE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1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мәреге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жетті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!</w:t>
      </w:r>
    </w:p>
    <w:p w14:paraId="66B65F3B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2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мәреге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жетті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!</w:t>
      </w:r>
    </w:p>
    <w:p w14:paraId="7D7045CD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Робот 3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мәреге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жетті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!</w:t>
      </w:r>
    </w:p>
    <w:p w14:paraId="5732D4D7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r w:rsidRPr="00DE6CDC">
        <w:rPr>
          <w:rFonts w:ascii="Consolas" w:hAnsi="Consolas" w:cs="Consolas"/>
          <w:color w:val="1E1E1E"/>
          <w:sz w:val="20"/>
          <w:lang w:val="ru-RU"/>
        </w:rPr>
        <w:t xml:space="preserve"> </w:t>
      </w:r>
    </w:p>
    <w:p w14:paraId="541C1040" w14:textId="77777777" w:rsidR="0048075F" w:rsidRPr="00DE6CDC" w:rsidRDefault="008145DC">
      <w:pPr>
        <w:shd w:val="clear" w:color="auto" w:fill="EFF6FF"/>
        <w:spacing w:after="0"/>
        <w:rPr>
          <w:lang w:val="ru-RU"/>
        </w:rPr>
      </w:pPr>
      <w:proofErr w:type="spellStart"/>
      <w:r w:rsidRPr="00DE6CDC">
        <w:rPr>
          <w:rFonts w:ascii="Consolas" w:hAnsi="Consolas" w:cs="Consolas"/>
          <w:color w:val="1E1E1E"/>
          <w:sz w:val="20"/>
          <w:lang w:val="ru-RU"/>
        </w:rPr>
        <w:t>Жеңімпаз</w:t>
      </w:r>
      <w:proofErr w:type="spellEnd"/>
      <w:r w:rsidRPr="00DE6CDC">
        <w:rPr>
          <w:rFonts w:ascii="Consolas" w:hAnsi="Consolas" w:cs="Consolas"/>
          <w:color w:val="1E1E1E"/>
          <w:sz w:val="20"/>
          <w:lang w:val="ru-RU"/>
        </w:rPr>
        <w:t>: Робот 1</w:t>
      </w:r>
    </w:p>
    <w:p w14:paraId="53A8406A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b/>
          <w:color w:val="1E1E1E"/>
          <w:lang w:val="ru-RU"/>
        </w:rPr>
        <w:t>По</w:t>
      </w:r>
      <w:r w:rsidRPr="00DE6CDC">
        <w:rPr>
          <w:rFonts w:ascii="Calibri" w:hAnsi="Calibri" w:cs="Calibri"/>
          <w:b/>
          <w:color w:val="1E1E1E"/>
          <w:lang w:val="ru-RU"/>
        </w:rPr>
        <w:t>яснение:</w:t>
      </w:r>
    </w:p>
    <w:p w14:paraId="78BC0230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>Задание: три робота в отдельных потоках делают по 5 шагов, нужно определить победителя.</w:t>
      </w:r>
    </w:p>
    <w:p w14:paraId="5FACE9EA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Код: функция </w:t>
      </w:r>
      <w:r>
        <w:rPr>
          <w:rFonts w:ascii="Calibri" w:hAnsi="Calibri" w:cs="Calibri"/>
          <w:color w:val="1E1E1E"/>
          <w:sz w:val="21"/>
        </w:rPr>
        <w:t>robot</w:t>
      </w:r>
      <w:r w:rsidRPr="00DE6CDC">
        <w:rPr>
          <w:rFonts w:ascii="Calibri" w:hAnsi="Calibri" w:cs="Calibri"/>
          <w:color w:val="1E1E1E"/>
          <w:sz w:val="21"/>
          <w:lang w:val="ru-RU"/>
        </w:rPr>
        <w:t>(</w:t>
      </w:r>
      <w:r>
        <w:rPr>
          <w:rFonts w:ascii="Calibri" w:hAnsi="Calibri" w:cs="Calibri"/>
          <w:color w:val="1E1E1E"/>
          <w:sz w:val="21"/>
        </w:rPr>
        <w:t>name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) делает 5 шагов (печать + </w:t>
      </w:r>
      <w:proofErr w:type="gramStart"/>
      <w:r>
        <w:rPr>
          <w:rFonts w:ascii="Calibri" w:hAnsi="Calibri" w:cs="Calibri"/>
          <w:color w:val="1E1E1E"/>
          <w:sz w:val="21"/>
        </w:rPr>
        <w:t>time</w:t>
      </w:r>
      <w:r w:rsidRPr="00DE6CDC">
        <w:rPr>
          <w:rFonts w:ascii="Calibri" w:hAnsi="Calibri" w:cs="Calibri"/>
          <w:color w:val="1E1E1E"/>
          <w:sz w:val="21"/>
          <w:lang w:val="ru-RU"/>
        </w:rPr>
        <w:t>.</w:t>
      </w:r>
      <w:r>
        <w:rPr>
          <w:rFonts w:ascii="Calibri" w:hAnsi="Calibri" w:cs="Calibri"/>
          <w:color w:val="1E1E1E"/>
          <w:sz w:val="21"/>
        </w:rPr>
        <w:t>sleep</w:t>
      </w:r>
      <w:proofErr w:type="gramEnd"/>
      <w:r w:rsidRPr="00DE6CDC">
        <w:rPr>
          <w:rFonts w:ascii="Calibri" w:hAnsi="Calibri" w:cs="Calibri"/>
          <w:color w:val="1E1E1E"/>
          <w:sz w:val="21"/>
          <w:lang w:val="ru-RU"/>
        </w:rPr>
        <w:t xml:space="preserve">(0.2)). </w:t>
      </w:r>
      <w:r>
        <w:rPr>
          <w:rFonts w:ascii="Calibri" w:hAnsi="Calibri" w:cs="Calibri"/>
          <w:color w:val="1E1E1E"/>
          <w:sz w:val="21"/>
        </w:rPr>
        <w:t>global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</w:t>
      </w:r>
      <w:r>
        <w:rPr>
          <w:rFonts w:ascii="Calibri" w:hAnsi="Calibri" w:cs="Calibri"/>
          <w:color w:val="1E1E1E"/>
          <w:sz w:val="21"/>
        </w:rPr>
        <w:t>finish</w:t>
      </w:r>
      <w:r w:rsidRPr="00DE6CDC">
        <w:rPr>
          <w:rFonts w:ascii="Calibri" w:hAnsi="Calibri" w:cs="Calibri"/>
          <w:color w:val="1E1E1E"/>
          <w:sz w:val="21"/>
          <w:lang w:val="ru-RU"/>
        </w:rPr>
        <w:t xml:space="preserve"> сохраняет имя первого финишировавшего. Потоки стартуют вместе (</w:t>
      </w:r>
      <w:r>
        <w:rPr>
          <w:rFonts w:ascii="Calibri" w:hAnsi="Calibri" w:cs="Calibri"/>
          <w:color w:val="1E1E1E"/>
          <w:sz w:val="21"/>
        </w:rPr>
        <w:t>r</w:t>
      </w:r>
      <w:proofErr w:type="gramStart"/>
      <w:r w:rsidRPr="00DE6CDC">
        <w:rPr>
          <w:rFonts w:ascii="Calibri" w:hAnsi="Calibri" w:cs="Calibri"/>
          <w:color w:val="1E1E1E"/>
          <w:sz w:val="21"/>
          <w:lang w:val="ru-RU"/>
        </w:rPr>
        <w:t>1.</w:t>
      </w:r>
      <w:r>
        <w:rPr>
          <w:rFonts w:ascii="Calibri" w:hAnsi="Calibri" w:cs="Calibri"/>
          <w:color w:val="1E1E1E"/>
          <w:sz w:val="21"/>
        </w:rPr>
        <w:t>start</w:t>
      </w:r>
      <w:proofErr w:type="gramEnd"/>
      <w:r w:rsidRPr="00DE6CDC">
        <w:rPr>
          <w:rFonts w:ascii="Calibri" w:hAnsi="Calibri" w:cs="Calibri"/>
          <w:color w:val="1E1E1E"/>
          <w:sz w:val="21"/>
          <w:lang w:val="ru-RU"/>
        </w:rPr>
        <w:t>()/</w:t>
      </w:r>
      <w:r>
        <w:rPr>
          <w:rFonts w:ascii="Calibri" w:hAnsi="Calibri" w:cs="Calibri"/>
          <w:color w:val="1E1E1E"/>
          <w:sz w:val="21"/>
        </w:rPr>
        <w:t>r</w:t>
      </w:r>
      <w:r w:rsidRPr="00DE6CDC">
        <w:rPr>
          <w:rFonts w:ascii="Calibri" w:hAnsi="Calibri" w:cs="Calibri"/>
          <w:color w:val="1E1E1E"/>
          <w:sz w:val="21"/>
          <w:lang w:val="ru-RU"/>
        </w:rPr>
        <w:t>2.</w:t>
      </w:r>
      <w:r>
        <w:rPr>
          <w:rFonts w:ascii="Calibri" w:hAnsi="Calibri" w:cs="Calibri"/>
          <w:color w:val="1E1E1E"/>
          <w:sz w:val="21"/>
        </w:rPr>
        <w:t>start</w:t>
      </w:r>
      <w:r w:rsidRPr="00DE6CDC">
        <w:rPr>
          <w:rFonts w:ascii="Calibri" w:hAnsi="Calibri" w:cs="Calibri"/>
          <w:color w:val="1E1E1E"/>
          <w:sz w:val="21"/>
          <w:lang w:val="ru-RU"/>
        </w:rPr>
        <w:t>()/</w:t>
      </w:r>
      <w:r>
        <w:rPr>
          <w:rFonts w:ascii="Calibri" w:hAnsi="Calibri" w:cs="Calibri"/>
          <w:color w:val="1E1E1E"/>
          <w:sz w:val="21"/>
        </w:rPr>
        <w:t>r</w:t>
      </w:r>
      <w:r w:rsidRPr="00DE6CDC">
        <w:rPr>
          <w:rFonts w:ascii="Calibri" w:hAnsi="Calibri" w:cs="Calibri"/>
          <w:color w:val="1E1E1E"/>
          <w:sz w:val="21"/>
          <w:lang w:val="ru-RU"/>
        </w:rPr>
        <w:t>3.</w:t>
      </w:r>
      <w:r>
        <w:rPr>
          <w:rFonts w:ascii="Calibri" w:hAnsi="Calibri" w:cs="Calibri"/>
          <w:color w:val="1E1E1E"/>
          <w:sz w:val="21"/>
        </w:rPr>
        <w:t>start</w:t>
      </w:r>
      <w:r w:rsidRPr="00DE6CDC">
        <w:rPr>
          <w:rFonts w:ascii="Calibri" w:hAnsi="Calibri" w:cs="Calibri"/>
          <w:color w:val="1E1E1E"/>
          <w:sz w:val="21"/>
          <w:lang w:val="ru-RU"/>
        </w:rPr>
        <w:t>()).</w:t>
      </w:r>
    </w:p>
    <w:p w14:paraId="0796A73A" w14:textId="77777777" w:rsidR="0048075F" w:rsidRPr="00DE6CDC" w:rsidRDefault="008145DC">
      <w:pPr>
        <w:shd w:val="clear" w:color="auto" w:fill="FFF9E0"/>
        <w:spacing w:after="0"/>
        <w:ind w:left="120"/>
        <w:rPr>
          <w:lang w:val="ru-RU"/>
        </w:rPr>
      </w:pPr>
      <w:r w:rsidRPr="00DE6CDC">
        <w:rPr>
          <w:rFonts w:ascii="Calibri" w:hAnsi="Calibri" w:cs="Calibri"/>
          <w:color w:val="1E1E1E"/>
          <w:sz w:val="21"/>
          <w:lang w:val="ru-RU"/>
        </w:rPr>
        <w:t xml:space="preserve">Суть: победитель — первый поток, который дошёл до финиша; это определяется через глобальную переменную </w:t>
      </w:r>
      <w:r>
        <w:rPr>
          <w:rFonts w:ascii="Calibri" w:hAnsi="Calibri" w:cs="Calibri"/>
          <w:color w:val="1E1E1E"/>
          <w:sz w:val="21"/>
        </w:rPr>
        <w:t>finish</w:t>
      </w:r>
      <w:r w:rsidRPr="00DE6CDC">
        <w:rPr>
          <w:rFonts w:ascii="Calibri" w:hAnsi="Calibri" w:cs="Calibri"/>
          <w:color w:val="1E1E1E"/>
          <w:sz w:val="21"/>
          <w:lang w:val="ru-RU"/>
        </w:rPr>
        <w:t>: если она ещё пустая, робот записывает своё имя и становится победителем. В данном запуске — Робот 1.</w:t>
      </w:r>
    </w:p>
    <w:p w14:paraId="33B90804" w14:textId="77777777" w:rsidR="00CA27B9" w:rsidRDefault="00CA27B9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19EF03F1" w14:textId="77777777" w:rsidR="00CA27B9" w:rsidRDefault="00CA27B9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4CF78074" w14:textId="77777777" w:rsidR="00CA27B9" w:rsidRDefault="00CA27B9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1795C269" w14:textId="77777777" w:rsidR="00CA27B9" w:rsidRDefault="00CA27B9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03518171" w14:textId="77777777" w:rsidR="00CA27B9" w:rsidRDefault="00CA27B9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60CD53FC" w14:textId="77777777" w:rsidR="00CA27B9" w:rsidRDefault="00CA27B9">
      <w:pPr>
        <w:spacing w:before="320" w:after="120"/>
        <w:rPr>
          <w:rFonts w:ascii="Calibri" w:hAnsi="Calibri" w:cs="Calibri"/>
          <w:b/>
          <w:color w:val="1E1E1E"/>
          <w:sz w:val="26"/>
          <w:lang w:val="ru-RU"/>
        </w:rPr>
      </w:pPr>
    </w:p>
    <w:p w14:paraId="534C7B2D" w14:textId="6B9CAD9D" w:rsidR="0048075F" w:rsidRDefault="0048075F" w:rsidP="002F2A03">
      <w:pPr>
        <w:shd w:val="clear" w:color="auto" w:fill="FFF9E0"/>
        <w:spacing w:after="0"/>
      </w:pPr>
      <w:bookmarkStart w:id="0" w:name="_GoBack"/>
      <w:bookmarkEnd w:id="0"/>
    </w:p>
    <w:sectPr w:rsidR="004807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2A03"/>
    <w:rsid w:val="00326F90"/>
    <w:rsid w:val="0048075F"/>
    <w:rsid w:val="008145DC"/>
    <w:rsid w:val="00AA1D8D"/>
    <w:rsid w:val="00B47730"/>
    <w:rsid w:val="00CA27B9"/>
    <w:rsid w:val="00CB0664"/>
    <w:rsid w:val="00DE6CD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0B0931"/>
  <w14:defaultImageDpi w14:val="300"/>
  <w15:docId w15:val="{1F83DEFC-8BB4-4C38-B338-861FC02E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14017A-C55E-49CC-A52A-5E7F4B06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nursultanernaz13@gmail.com</cp:lastModifiedBy>
  <cp:revision>5</cp:revision>
  <dcterms:created xsi:type="dcterms:W3CDTF">2013-12-23T23:15:00Z</dcterms:created>
  <dcterms:modified xsi:type="dcterms:W3CDTF">2026-09-09T10:53:00Z</dcterms:modified>
  <cp:category/>
</cp:coreProperties>
</file>