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14 Тақырып: Бағдарламаларды басқарудың күрделі құралдары. Рекурсия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1-деңгей. «Кері санау»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1-деңгей. «Кері санау» — рекурсия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countdown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тоқтау шарты (базовая база)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"Старт!"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countdown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өзін өзі шақырады (рекурсия)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7950E3"/>
        </w:rPr>
        <w:t>countdown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Старт!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рекурсивная функция считает обратно от n до 1, затем печатает «Старт!».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countdown(n) сначала проверяет тоқтау шарты (базу): если n == 0, печатает «Старт!» и выходит (return). Иначе печатает n и вызывает саму себя с n - 1.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функция вызывает себя саму с уменьшенным аргументом, пока не дойдёт до базы. Без тоқтау шарты рекурсия зациклится. Результат: 5 4 3 2 1 Старт!.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2-деңгей. «Факториал»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2-деңгей. «Факториал» — рекурсия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factorial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тоқтау шарты: 0! = 1, 1! = 1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factorial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n! = n * (n-1)!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"5! ="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factorial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5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5! = 120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вычислить факториал числа n рекурсивно (n! = 1·2·...·n).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база — если n &lt;= 1, возвращаем 1. Иначе возвращаем n * factorial(n - 1). Для n=5: 5 * factorial(4) = 5 * 4 * factorial(3) = ... = 120.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рекурсия раскручивается до базы (factorial(1) = 1), затем все значения умножаются в обратном порядке. Результат: 5! = 120.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3-деңгей. «Фибоначчи»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3-деңгей. «Фибоначчи» — рекурсия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fib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тоқтау шарты: 0 және 1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fib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fib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2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әрбір сан алдыңғы екеуінің қосындысы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8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"Фибоначчи тізбегі ("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"санға дейін):"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i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fib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i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end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" 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Фибоначчи тізбегі ( 8 санға дейін):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0 1 1 2 3 5 8 13 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вывести первые n чисел Фибоначчи, где каждое число — сумма двух предыдущих.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база — fib(0) = 0, fib(1) = 1. Иначе fib(n) = fib(n-1) + fib(n-2). Цикл печатает fib(0)...fib(n-1).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классический пример рекурсии — функция вычисляет себя через два меньших вызова. Последовательность: 0 1 1 2 3 5 8 13.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4-деңгей. «Санды бөлшекте»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4-деңгей. «Санды бөлшекте» — цифрлар қосындысы (рекурсия)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digit_sum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тоқтау шарты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%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digit_sum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/</w:t>
      </w:r>
      <w:r>
        <w:rPr>
          <w:rFonts w:ascii="Consolas" w:hAnsi="Consolas" w:cs="Consolas"/>
          <w:b w:val="0"/>
          <w:color w:val="1E1E1E"/>
        </w:rPr>
        <w:t>/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соңғы цифр + қалғаны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num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12345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"{num} цифрларының қосындысы:"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digit_sum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num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12345 цифрларының қосындысы: 15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найти сумму цифр целого числа рекурсивно (12345 → 15).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база — если n == 0, возвращаем 0. Иначе n % 10 (последняя цифра) + digit_sum(n // 10) (остальное число без последней цифры). Цикл: 5 + 4 + 3 + 2 + 1 = 15.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каждым вызовом «отрезаем» последнюю цифру через n // 10 и складываем её с суммой остатка. Результат: 15.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5-деңгей. «Құпия лабиринт»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5-деңгей. «Құпия лабиринт» — жол іздеу (рекурсия)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S — басталу, F — аяқталу, . — жол, X — кедергі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'S'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'X'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'X'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'X'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'X'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'X'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'.'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'F'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rows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cols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visited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/>
          <w:color w:val="AF00DB"/>
        </w:rPr>
        <w:t>False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cols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rows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find_start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rows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range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cols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'S'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None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can_go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база: жол шегінен шығу немесе кедергі немесе бұрын барылған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not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rows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and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&lt;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cols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'X'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visited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False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'F'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аяқталуға жеттік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visited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True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барылғанды белгілеу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4 бағытта рекурсия: төмен, жоғары, сол, оң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7950E3"/>
        </w:rPr>
        <w:t>can_go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can_go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or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can_go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can_go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-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"Лабиринт:"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row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maze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row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start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find_start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start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and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can_go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*</w:t>
      </w:r>
      <w:r>
        <w:rPr>
          <w:rFonts w:ascii="Consolas" w:hAnsi="Consolas" w:cs="Consolas"/>
          <w:b w:val="0"/>
          <w:color w:val="1E1E1E"/>
        </w:rPr>
        <w:t>start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"Жол бар: S нүктесінен F нүктесіне жетуге БОЛАДЫ."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"Жол жоқ: F нүктесіне жетуге БОЛМАЙДЫ."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Лабиринт: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S . . X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X . . X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. . . .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X X . F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Жол бар: S нүктесінен F нүктесіне жетуге БОЛАДЫ.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в лабиринте (S — старт, F — финиш, . — путь, X — стена) найти рекурсивно, есть ли путь от S к F.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can_go(r, c) проверяет выход за границы, стену X и уже посещённые клетки (visited); если клетка F — путь найден; иначе помечает visited=True и рекурсивно пробует 4 направления (вниз, вверх, влево, вправо).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это поиск в глубину (DFS) — рекурсия идёт вперёд по клеткам, а при тупике откатывается назад (return False). В этом лабиринте путь от S к F существует.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Шығармашылық тапсырма. «Рекурсивті ойын»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Шығармашылық тапсырма. «Рекурсивті ойын»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game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level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score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тоқтау шарты: барлық деңгей өтілді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level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3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"Жеңіс! Жиналған ұпай:"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score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f</w:t>
      </w:r>
      <w:r>
        <w:rPr>
          <w:rFonts w:ascii="Consolas" w:hAnsi="Consolas" w:cs="Consolas"/>
          <w:b w:val="0"/>
          <w:color w:val="A31515"/>
        </w:rPr>
        <w:t>"{level}-деңгей"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"↓"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әр деңгейді өткенде ұпай қосылады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game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level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score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10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"РЕКУРСИВТІ ОЙЫН БАСТАЛДЫ:"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7950E3"/>
        </w:rPr>
        <w:t>game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РЕКУРСИВТІ ОЙЫН БАСТАЛДЫ: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1-деңгей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↓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2-деңгей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↓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3-деңгей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↓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Жеңіс! Жиналған ұпай: 30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 (творческое): рекурсивная игра, где герой проходит уровни 1→2→3 и побеждает, набирая очки.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game(level, score) — база: если level &gt; 3, печатает «Жеңіс!» и итоговый счёт; иначе печатает текущий уровень, стрелку «↓» и вызывает game(level + 1, score + 10), добавляя 10 очков за каждый пройденный уровень.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каждый вызов закрывает один уровень и передаёт накопленные очки следующему вызову. Результат: 3 уровня, победа, 30 очков.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