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40"/>
        </w:rPr>
        <w:t>ПРАКТИКАЛЫҚ ЖҰМЫС</w:t>
      </w:r>
    </w:p>
    <w:p>
      <w:pPr>
        <w:spacing w:after="200"/>
        <w:jc w:val="center"/>
      </w:pPr>
      <w:r>
        <w:rPr>
          <w:rFonts w:ascii="Calibri" w:hAnsi="Calibri" w:cs="Calibri"/>
          <w:b/>
          <w:color w:val="1E1E1E"/>
          <w:sz w:val="30"/>
        </w:rPr>
        <w:t>12 Тақырып: Стектер. Кезектер. Сәйкестік кестелері. Жиындар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1-деңгей. «Браузер тарихы»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1-деңгей. «Браузер тарихы» — стек (LIFO)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жаңа сайт қосу (стекке салу)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"google.com"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"youtube.com"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"facebook.com"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"Тарихқа беттер қосылды."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тарихты көрсету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"Тарих:"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соңғы сайтқа қайту (стектен алу)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"Қайтты:"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pop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"Тарих қалды:"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history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Тарихқа беттер қосылды.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Тарих: ['google.com', 'youtube.com', 'facebook.com']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Қайтты: facebook.com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Тарих қалды: ['google.com', 'youtube.com']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Задание: сайты добавляются в историю, нужна функция «назад» — вернуться к последнему открытому сайту.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history.append() кладёт сайт наверх стека, history.pop() убирает последний элемент и возвращает его (кнопка «Назад»), print("Тарих:", history) показывает все вкладки.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append добавляет в конец списка, pop забирает с конца. Это принцип LIFO (Last In, First Out) — как стопка тарелок. Результат: «Қайтты: facebook.com» — последний добавленный сайт выходит первым.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2-деңгей. «Кассадағы кезек»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2-деңгей. «Кассадағы кезек» — кезек (FIFO)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A31515"/>
        </w:rPr>
        <w:t>"Айбек"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"Данияр"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"Аружан"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"Мадина"</w:t>
      </w:r>
      <w:r>
        <w:rPr>
          <w:rFonts w:ascii="Consolas" w:hAnsi="Consolas" w:cs="Consolas"/>
          <w:b w:val="0"/>
          <w:color w:val="1E1E1E"/>
        </w:rPr>
        <w:t>]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"Кезек:"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→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кезекке қосу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"Сауле"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"Қосылды: Сауле    Кезек:"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→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бірінші адамды шығару (FIFO — алғашқы кірген)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first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pop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"Шықты:"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first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   Кезек:"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→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қанша қалды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"Кезекте қалды:"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len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"адам"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Кезек: Айбек → Данияр → Аружан → Мадина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Қосылды: Сауле    Кезек: Айбек → Данияр → Аружан → Мадина → Сауле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Шықты: Айбек     Кезек: Данияр → Аружан → Мадина → Сауле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Кезекте қалды: 4 адам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Задание: очередь в магазине — люди встают в конец, первый пришедший первым получает кассу.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queue.append("Сауле") добавляет в конец очереди; queue.pop(0) удаляет ПЕРВЫЙ элемент (Айбек) и возвращает его; len(queue) показывает, сколько людей осталось; " → ".join(queue) склеивает имена стрелкой для красивого вывода.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это принцип FIFO (First In, First Out). В отличие от стека, здесь элемент достаётся с начала списка (индекс 0), а не с конца.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3-деңгей. «Сөздік — шағын аудармашы»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3-деңгей. «Сөздік — шағын аудармашы» — сәйкестік кесте (dict)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dictionary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"apple"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"алма"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"book"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"кітап"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"school"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"мектеп"</w:t>
      </w:r>
      <w:r>
        <w:rPr>
          <w:rFonts w:ascii="Consolas" w:hAnsi="Consolas" w:cs="Consolas"/>
          <w:b w:val="0"/>
          <w:color w:val="1E1E1E"/>
        </w:rPr>
        <w:t>,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"computer"</w:t>
      </w:r>
      <w:r>
        <w:rPr>
          <w:rFonts w:ascii="Consolas" w:hAnsi="Consolas" w:cs="Consolas"/>
          <w:b w:val="0"/>
          <w:color w:val="1E1E1E"/>
        </w:rPr>
        <w:t>: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"компьютер"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"apple"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dictionary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"—"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dictionary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"Сөз табылмады"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"cat"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сөздікте жоқ сөз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dictionary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"—"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dictionary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word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"— Сөз табылмады"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apple — алма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cat — Сөз табылмады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Задание: маленький словарь английский → казахский; по введённому слову выдать перевод.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dictionary = {...} хранит пары «ключ: значение»; word in dictionary — проверка, есть ли такой ключ; dictionary[word] — получить перевод по ключу; ветка else печатает «Сөз табылмады», если слова нет.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dict — это таблица соответствия (сәйкестік кесте). Поиск по ключу в словаре мгновенный. Для слова "cat", которого нет, выполняется else-ветка.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4-деңгей. «Қайталанған сөздерді тап»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4-деңгей. «Қайталанған сөздерді тап» — set және dict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words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"python java python c++ java python"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split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"Сөздер:"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words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әр сөздің кездесу саны (dict)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words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w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get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w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жиын (set) — қайталанбайтын сөздер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unique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set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words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қайталанатын сөздер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repeated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w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w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"Қайталанбайтын сөздер:"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sorted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unique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"Қайталанатын сөздер:"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sorted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repeated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"Кездесу саны:"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Сөздер: ['python', 'java', 'python', 'c++', 'java', 'python']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Қайталанбайтын сөздер: ['c++', 'java', 'python']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Қайталанатын сөздер: ['java', 'python']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Кездесу саны: {'python': 3, 'java': 2, 'c++': 1}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Задание: дана строка слов; найти уникальные слова, повторяющиеся слова и сколько раз встречается каждое слово.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words.split() разбивает строку на список; counts[w] = counts.get(w, 0) + 1 считает повторы каждого слова (dict); set(words) убирает дубликаты и оставляет только уникальные; {w for w, c in counts.items() if c &gt; 1} — set-comprehension собирает слова, встречающиеся больше 1 раза; sorted() сортирует для аккуратного вывода.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dict ведёт счётчики, а set хранит только неповторяющиеся значения. Результат: python — 3 рет, java — 2 рет, c++ — 1 рет.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5-деңгей. «Құпия агент»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5-деңгей. «Құпия агент» — set және dict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symbols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"A B C A D B C"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split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"Хабарлама:"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symbols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әр символдың кездесу саны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symbols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get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repeated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&gt;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non_repeated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for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items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98000"/>
        </w:rPr>
        <w:t>1</w:t>
      </w:r>
      <w:r>
        <w:rPr>
          <w:rFonts w:ascii="Consolas" w:hAnsi="Consolas" w:cs="Consolas"/>
          <w:b w:val="0"/>
          <w:color w:val="1E1E1E"/>
        </w:rPr>
        <w:t>}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most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max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key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get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"Қайталанатын символдар:"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sorted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repeated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"Қайталанбайтын символдар:"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sorted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non_repeated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"Ең көп кездесетін символ:"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most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"-"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counts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most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"рет"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Хабарлама: ['A', 'B', 'C', 'A', 'D', 'B', 'C']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Қайталанатын символдар: ['A', 'B', 'C']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Қайталанбайтын символдар: ['D']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Ең көп кездесетін символ: A - 2 рет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Задание: закодированное сообщение — это символы с пробелами; найти повторяющиеся и неповторяющиеся символы и самый частый.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та же схема, что и в задаче 4, но для символов: counts считает каждый символ; repeated — символы со счётчиком &gt; 1; non_repeated — со счётчиком == 1; most = max(counts, key=counts.get) находит символ с максимальным числом повторов.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комбинация dict (счётчики) и set (множества повторяющихся/неповторяющихся), а max по значениям находит самого частого символа. В хабарламе A B C A D B C — повторяются A, B, C, а D уникальный.</w:t>
      </w:r>
    </w:p>
    <w:p>
      <w:pPr>
        <w:spacing w:before="320" w:after="120"/>
      </w:pPr>
      <w:r>
        <w:rPr>
          <w:rFonts w:ascii="Calibri" w:hAnsi="Calibri" w:cs="Calibri"/>
          <w:b/>
          <w:color w:val="1E1E1E"/>
          <w:sz w:val="26"/>
        </w:rPr>
        <w:t>Шығармашылық тапсырма. «Мини-жүйе» — Кофехана</w:t>
      </w:r>
    </w:p>
    <w:p>
      <w:pPr>
        <w:spacing w:after="80"/>
      </w:pPr>
      <w:r>
        <w:rPr>
          <w:rFonts w:ascii="Calibri" w:hAnsi="Calibri" w:cs="Calibri"/>
          <w:b/>
          <w:color w:val="1E1E1E"/>
          <w:sz w:val="22"/>
        </w:rPr>
        <w:t>Бағдарлама коды (Python):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Шығармашылық тапсырма. «Кофехана» — 4 құрылым: Stack, Queue, dict, set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import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sys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sys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1E1E1E"/>
        </w:rPr>
        <w:t>stdout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reconfigure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encoding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A31515"/>
        </w:rPr>
        <w:t>'utf-8'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actions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Stack — әрекеттер тарихы (LIFO)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Queue — клиенттер кезегі (FIFO)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client_info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dict — клиент туралы ақпарат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>services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{</w:t>
      </w:r>
      <w:r>
        <w:rPr>
          <w:rFonts w:ascii="Consolas" w:hAnsi="Consolas" w:cs="Consolas"/>
          <w:b w:val="0"/>
          <w:color w:val="A31515"/>
        </w:rPr>
        <w:t>"Латте"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"Шай"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"Капучино"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"Американо"</w:t>
      </w:r>
      <w:r>
        <w:rPr>
          <w:rFonts w:ascii="Consolas" w:hAnsi="Consolas" w:cs="Consolas"/>
          <w:b w:val="0"/>
          <w:color w:val="1E1E1E"/>
        </w:rPr>
        <w:t>}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set — қызмет түрлері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клиент қосу (тек қызмет түрлерінен таңдайды)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add_client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order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order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in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services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client_info</w:t>
      </w:r>
      <w:r>
        <w:rPr>
          <w:rFonts w:ascii="Consolas" w:hAnsi="Consolas" w:cs="Consolas"/>
          <w:b w:val="0"/>
          <w:color w:val="1E1E1E"/>
        </w:rPr>
        <w:t>[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]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order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actions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append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"клиент қосылды: 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"кезекке қосылды —"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order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else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"Қате: «"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order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+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"» қызмет түрі жоқ"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008000"/>
        </w:rPr>
        <w:t># тапсырыс қабылдау (кезектің бірінші клиенті)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def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7950E3"/>
        </w:rPr>
        <w:t>take_order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: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=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pop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098000"/>
        </w:rPr>
        <w:t>0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"Тапсырыс:"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"—"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client_info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pop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name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7950E3"/>
        </w:rPr>
        <w:t>add_client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"Айбек"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"Латте"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7950E3"/>
        </w:rPr>
        <w:t>add_client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"Мадина"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"Шай"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"Кезек:"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A31515"/>
        </w:rPr>
        <w:t>" → "</w:t>
      </w:r>
      <w:r>
        <w:rPr>
          <w:rFonts w:ascii="Consolas" w:hAnsi="Consolas" w:cs="Consolas"/>
          <w:b w:val="0"/>
          <w:color w:val="1E1E1E"/>
        </w:rPr>
        <w:t>.</w:t>
      </w:r>
      <w:r>
        <w:rPr>
          <w:rFonts w:ascii="Consolas" w:hAnsi="Consolas" w:cs="Consolas"/>
          <w:b w:val="0"/>
          <w:color w:val="7950E3"/>
        </w:rPr>
        <w:t>join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"Қызмет түрлері:"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/>
          <w:color w:val="AF00DB"/>
        </w:rPr>
        <w:t>sorted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services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"Әрекеттер:"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actions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after="0" w:before="0"/>
        <w:shd w:val="clear" w:color="auto" w:fill="F7F7F7"/>
      </w:pPr>
    </w:p>
    <w:p>
      <w:pPr>
        <w:spacing w:after="0" w:before="0"/>
        <w:shd w:val="clear" w:color="auto" w:fill="F7F7F7"/>
      </w:pPr>
      <w:r>
        <w:rPr>
          <w:rFonts w:ascii="Consolas" w:hAnsi="Consolas" w:cs="Consolas"/>
          <w:b w:val="0"/>
          <w:color w:val="7950E3"/>
        </w:rPr>
        <w:t>take_order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1E1E1E"/>
        </w:rPr>
        <w:t>)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008000"/>
        </w:rPr>
        <w:t># Айбек (бірінші) қызмет алады</w:t>
      </w:r>
    </w:p>
    <w:p>
      <w:pPr>
        <w:spacing w:after="0" w:before="0"/>
        <w:shd w:val="clear" w:color="auto" w:fill="F7F7F7"/>
      </w:pPr>
      <w:r>
        <w:rPr>
          <w:rFonts w:ascii="Consolas" w:hAnsi="Consolas" w:cs="Consolas"/>
          <w:b/>
          <w:color w:val="AF00DB"/>
        </w:rPr>
        <w:t>print</w:t>
      </w:r>
      <w:r>
        <w:rPr>
          <w:rFonts w:ascii="Consolas" w:hAnsi="Consolas" w:cs="Consolas"/>
          <w:b w:val="0"/>
          <w:color w:val="1E1E1E"/>
        </w:rPr>
        <w:t>(</w:t>
      </w:r>
      <w:r>
        <w:rPr>
          <w:rFonts w:ascii="Consolas" w:hAnsi="Consolas" w:cs="Consolas"/>
          <w:b w:val="0"/>
          <w:color w:val="A31515"/>
        </w:rPr>
        <w:t>"Қалған кезек:"</w:t>
      </w:r>
      <w:r>
        <w:rPr>
          <w:rFonts w:ascii="Consolas" w:hAnsi="Consolas" w:cs="Consolas"/>
          <w:b w:val="0"/>
          <w:color w:val="1E1E1E"/>
        </w:rPr>
        <w:t>,</w:t>
      </w:r>
      <w:r>
        <w:rPr>
          <w:rFonts w:ascii="Consolas" w:hAnsi="Consolas" w:cs="Consolas"/>
          <w:b w:val="0"/>
          <w:color w:val="1E1E1E"/>
        </w:rPr>
        <w:t xml:space="preserve"> </w:t>
      </w:r>
      <w:r>
        <w:rPr>
          <w:rFonts w:ascii="Consolas" w:hAnsi="Consolas" w:cs="Consolas"/>
          <w:b w:val="0"/>
          <w:color w:val="1E1E1E"/>
        </w:rPr>
        <w:t>queue</w:t>
      </w:r>
      <w:r>
        <w:rPr>
          <w:rFonts w:ascii="Consolas" w:hAnsi="Consolas" w:cs="Consolas"/>
          <w:b w:val="0"/>
          <w:color w:val="1E1E1E"/>
        </w:rPr>
        <w:t>)</w:t>
      </w:r>
    </w:p>
    <w:p>
      <w:pPr>
        <w:spacing w:before="80" w:after="0"/>
        <w:shd w:val="clear" w:color="auto" w:fill="EFF6FF"/>
      </w:pPr>
      <w:r>
        <w:rPr>
          <w:rFonts w:ascii="Calibri" w:hAnsi="Calibri" w:cs="Calibri"/>
          <w:b/>
          <w:color w:val="1E1E1E"/>
          <w:sz w:val="22"/>
        </w:rPr>
        <w:t>Орындау нәтижесі: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Айбек кезекке қосылды — Латте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Мадина кезекке қосылды — Шай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Кезек: Айбек → Мадина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Қызмет түрлері: ['Американо', 'Капучино', 'Латте', 'Шай']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Әрекеттер: ['клиент қосылды: Айбек', 'клиент қосылды: Мадина']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Тапсырыс: Айбек — Латте</w:t>
      </w:r>
    </w:p>
    <w:p>
      <w:pPr>
        <w:spacing w:after="0" w:before="0"/>
        <w:shd w:val="clear" w:color="auto" w:fill="EFF6FF"/>
      </w:pPr>
      <w:r>
        <w:rPr>
          <w:rFonts w:ascii="Consolas" w:hAnsi="Consolas" w:cs="Consolas"/>
          <w:b w:val="0"/>
          <w:color w:val="1E1E1E"/>
          <w:sz w:val="20"/>
        </w:rPr>
        <w:t>Қалған кезек: ['Мадина']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/>
          <w:color w:val="1E1E1E"/>
          <w:sz w:val="22"/>
        </w:rPr>
        <w:t>Пояснение: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Задание (творческое): смоделировать кофейню, где одновременно используются все 4 структуры — Stack, Queue, dict, set.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Код: actions.append(...) записывает действие в историю (стек); queue.append/pop(0) организует очередь клиентов (FIFO); client_info[name] = order связывает клиента с его заказом (dict); if order in services проверяет, есть ли напиток в меню (set).</w:t>
      </w:r>
    </w:p>
    <w:p>
      <w:pPr>
        <w:spacing w:before="0" w:after="0"/>
        <w:ind w:left="120"/>
        <w:shd w:val="clear" w:color="auto" w:fill="FFF9E0"/>
      </w:pPr>
      <w:r>
        <w:rPr>
          <w:rFonts w:ascii="Calibri" w:hAnsi="Calibri"/>
          <w:b w:val="0"/>
          <w:color w:val="1E1E1E"/>
          <w:sz w:val="21"/>
        </w:rPr>
        <w:t>Суть: каждая структура отвечает за своё: set — валидация меню, queue — порядок обслуживания, dict — связь «клиент → заказ», stack — лог действий. take_order() берёт первого клиента (Айбек) и его заказ «Латте», pop(name) убирает его из словаря.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