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4F9CF" w14:textId="00492390" w:rsidR="00555AD2" w:rsidRPr="00D35AB3" w:rsidRDefault="00497E6D" w:rsidP="00497E6D">
      <w:pPr>
        <w:jc w:val="center"/>
        <w:rPr>
          <w:lang w:val="ru-RU"/>
        </w:rPr>
      </w:pPr>
      <w:r w:rsidRPr="00D35AB3">
        <w:rPr>
          <w:b/>
          <w:color w:val="000000"/>
          <w:sz w:val="32"/>
          <w:lang w:val="ru-RU"/>
        </w:rPr>
        <w:t>ПРАКТИКАЛЫҚ ЖҰМЫС</w:t>
      </w:r>
      <w:bookmarkStart w:id="0" w:name="_GoBack"/>
      <w:bookmarkEnd w:id="0"/>
    </w:p>
    <w:p w14:paraId="6F90542F" w14:textId="77777777" w:rsidR="00555AD2" w:rsidRPr="00D35AB3" w:rsidRDefault="00497E6D">
      <w:pPr>
        <w:rPr>
          <w:lang w:val="ru-RU"/>
        </w:rPr>
      </w:pPr>
      <w:r w:rsidRPr="00D35AB3">
        <w:rPr>
          <w:b/>
          <w:color w:val="000000"/>
          <w:sz w:val="28"/>
          <w:lang w:val="ru-RU"/>
        </w:rPr>
        <w:t>Практикалық жұмыстың мақсаты</w:t>
      </w:r>
    </w:p>
    <w:p w14:paraId="0EFA950D" w14:textId="77777777" w:rsidR="00555AD2" w:rsidRPr="00D35AB3" w:rsidRDefault="00497E6D">
      <w:pPr>
        <w:rPr>
          <w:lang w:val="ru-RU"/>
        </w:rPr>
      </w:pPr>
      <w:r>
        <w:t>Python</w:t>
      </w:r>
      <w:r w:rsidRPr="00D35AB3">
        <w:rPr>
          <w:lang w:val="ru-RU"/>
        </w:rPr>
        <w:t xml:space="preserve"> тілінде екіөлшемді тізімдермен жұмыс істеуді үйрену, матрицаның </w:t>
      </w:r>
      <w:r w:rsidRPr="00D35AB3">
        <w:rPr>
          <w:lang w:val="ru-RU"/>
        </w:rPr>
        <w:t>элементтерін оқу, өзгерту, іздеу және есептеулер жүргізу дағдыларын қалыптастыру.</w:t>
      </w:r>
    </w:p>
    <w:p w14:paraId="3E34BE82" w14:textId="77777777" w:rsidR="00555AD2" w:rsidRPr="00D35AB3" w:rsidRDefault="00497E6D">
      <w:pPr>
        <w:rPr>
          <w:lang w:val="ru-RU"/>
        </w:rPr>
      </w:pPr>
      <w:r w:rsidRPr="00D35AB3">
        <w:rPr>
          <w:b/>
          <w:color w:val="000000"/>
          <w:sz w:val="28"/>
          <w:lang w:val="ru-RU"/>
        </w:rPr>
        <w:t>Қысқаша</w:t>
      </w:r>
      <w:r w:rsidRPr="00D35AB3">
        <w:rPr>
          <w:b/>
          <w:color w:val="000000"/>
          <w:sz w:val="28"/>
          <w:lang w:val="ru-RU"/>
        </w:rPr>
        <w:t xml:space="preserve"> теория</w:t>
      </w:r>
    </w:p>
    <w:p w14:paraId="087D5034" w14:textId="77777777" w:rsidR="00555AD2" w:rsidRPr="00D35AB3" w:rsidRDefault="00497E6D">
      <w:pPr>
        <w:rPr>
          <w:lang w:val="ru-RU"/>
        </w:rPr>
      </w:pPr>
      <w:r w:rsidRPr="00D35AB3">
        <w:rPr>
          <w:lang w:val="ru-RU"/>
        </w:rPr>
        <w:t xml:space="preserve">Матрица — жолдар мен бағандардан тұратын екіөлшемді деректер құрылымы. </w:t>
      </w:r>
      <w:r>
        <w:t>Python</w:t>
      </w:r>
      <w:r w:rsidRPr="00D35AB3">
        <w:rPr>
          <w:lang w:val="ru-RU"/>
        </w:rPr>
        <w:t xml:space="preserve"> тілінде матрица көбінесе тізімдердің тізімі арқылы құрылады:</w:t>
      </w:r>
    </w:p>
    <w:p w14:paraId="4A7A9F99" w14:textId="77777777" w:rsidR="00555AD2" w:rsidRPr="00D35AB3" w:rsidRDefault="00497E6D">
      <w:pPr>
        <w:shd w:val="clear" w:color="auto" w:fill="F7F7F7"/>
        <w:spacing w:after="0" w:line="240" w:lineRule="auto"/>
        <w:ind w:left="283" w:right="170"/>
        <w:rPr>
          <w:lang w:val="ru-RU"/>
        </w:rPr>
      </w:pPr>
      <w:r>
        <w:rPr>
          <w:rFonts w:ascii="Consolas" w:hAnsi="Consolas" w:cs="Consolas"/>
          <w:color w:val="1E1E1E"/>
          <w:sz w:val="20"/>
        </w:rPr>
        <w:t>matrix</w:t>
      </w:r>
      <w:r w:rsidRPr="00D35AB3">
        <w:rPr>
          <w:rFonts w:ascii="Consolas" w:hAnsi="Consolas" w:cs="Consolas"/>
          <w:color w:val="1E1E1E"/>
          <w:sz w:val="20"/>
          <w:lang w:val="ru-RU"/>
        </w:rPr>
        <w:t xml:space="preserve"> = [</w:t>
      </w:r>
    </w:p>
    <w:p w14:paraId="5D49A013"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2</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5</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8</w:t>
      </w:r>
      <w:r w:rsidRPr="00D35AB3">
        <w:rPr>
          <w:rFonts w:ascii="Consolas" w:hAnsi="Consolas" w:cs="Consolas"/>
          <w:color w:val="1E1E1E"/>
          <w:sz w:val="20"/>
          <w:lang w:val="ru-RU"/>
        </w:rPr>
        <w:t>],</w:t>
      </w:r>
    </w:p>
    <w:p w14:paraId="6C8EDD87"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4</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7</w:t>
      </w:r>
      <w:r w:rsidRPr="00D35AB3">
        <w:rPr>
          <w:rFonts w:ascii="Consolas" w:hAnsi="Consolas" w:cs="Consolas"/>
          <w:color w:val="1E1E1E"/>
          <w:sz w:val="20"/>
          <w:lang w:val="ru-RU"/>
        </w:rPr>
        <w:t>],</w:t>
      </w:r>
    </w:p>
    <w:p w14:paraId="3FD58213"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3</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6</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9</w:t>
      </w:r>
      <w:r w:rsidRPr="00D35AB3">
        <w:rPr>
          <w:rFonts w:ascii="Consolas" w:hAnsi="Consolas" w:cs="Consolas"/>
          <w:color w:val="1E1E1E"/>
          <w:sz w:val="20"/>
          <w:lang w:val="ru-RU"/>
        </w:rPr>
        <w:t>]</w:t>
      </w:r>
    </w:p>
    <w:p w14:paraId="7CEBDA75"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w:t>
      </w:r>
    </w:p>
    <w:p w14:paraId="7F28A63F" w14:textId="77777777" w:rsidR="00555AD2" w:rsidRPr="00D35AB3" w:rsidRDefault="00555AD2">
      <w:pPr>
        <w:shd w:val="clear" w:color="auto" w:fill="F7F7F7"/>
        <w:spacing w:after="0" w:line="240" w:lineRule="auto"/>
        <w:ind w:left="283" w:right="170"/>
        <w:rPr>
          <w:lang w:val="ru-RU"/>
        </w:rPr>
      </w:pPr>
    </w:p>
    <w:p w14:paraId="557EC6E1" w14:textId="77777777" w:rsidR="00555AD2" w:rsidRPr="00D35AB3" w:rsidRDefault="00497E6D">
      <w:pPr>
        <w:shd w:val="clear" w:color="auto" w:fill="F7F7F7"/>
        <w:spacing w:after="0" w:line="240" w:lineRule="auto"/>
        <w:ind w:left="283" w:right="170"/>
        <w:rPr>
          <w:lang w:val="ru-RU"/>
        </w:rPr>
      </w:pPr>
      <w:r>
        <w:rPr>
          <w:rFonts w:ascii="Consolas" w:hAnsi="Consolas" w:cs="Consolas"/>
          <w:color w:val="0000FF"/>
          <w:sz w:val="20"/>
        </w:rPr>
        <w:t>print</w:t>
      </w:r>
      <w:r w:rsidRPr="00D35AB3">
        <w:rPr>
          <w:rFonts w:ascii="Consolas" w:hAnsi="Consolas" w:cs="Consolas"/>
          <w:color w:val="1E1E1E"/>
          <w:sz w:val="20"/>
          <w:lang w:val="ru-RU"/>
        </w:rPr>
        <w:t>(</w:t>
      </w:r>
      <w:proofErr w:type="gramStart"/>
      <w:r>
        <w:rPr>
          <w:rFonts w:ascii="Consolas" w:hAnsi="Consolas" w:cs="Consolas"/>
          <w:color w:val="1E1E1E"/>
          <w:sz w:val="20"/>
        </w:rPr>
        <w:t>matrix</w:t>
      </w:r>
      <w:r w:rsidRPr="00D35AB3">
        <w:rPr>
          <w:rFonts w:ascii="Consolas" w:hAnsi="Consolas" w:cs="Consolas"/>
          <w:color w:val="1E1E1E"/>
          <w:sz w:val="20"/>
          <w:lang w:val="ru-RU"/>
        </w:rPr>
        <w:t>[</w:t>
      </w:r>
      <w:proofErr w:type="gramEnd"/>
      <w:r w:rsidRPr="00D35AB3">
        <w:rPr>
          <w:rFonts w:ascii="Consolas" w:hAnsi="Consolas" w:cs="Consolas"/>
          <w:color w:val="098000"/>
          <w:sz w:val="20"/>
          <w:lang w:val="ru-RU"/>
        </w:rPr>
        <w:t>0</w:t>
      </w:r>
      <w:r w:rsidRPr="00D35AB3">
        <w:rPr>
          <w:rFonts w:ascii="Consolas" w:hAnsi="Consolas" w:cs="Consolas"/>
          <w:color w:val="1E1E1E"/>
          <w:sz w:val="20"/>
          <w:lang w:val="ru-RU"/>
        </w:rPr>
        <w:t>][</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08000"/>
          <w:sz w:val="20"/>
          <w:lang w:val="ru-RU"/>
        </w:rPr>
        <w:t># Нәтиже: 5</w:t>
      </w:r>
    </w:p>
    <w:p w14:paraId="7BA099A6" w14:textId="77777777" w:rsidR="00555AD2" w:rsidRPr="00D35AB3" w:rsidRDefault="00497E6D">
      <w:pPr>
        <w:rPr>
          <w:lang w:val="ru-RU"/>
        </w:rPr>
      </w:pPr>
      <w:r w:rsidRPr="00D35AB3">
        <w:rPr>
          <w:lang w:val="ru-RU"/>
        </w:rPr>
        <w:t xml:space="preserve">Мұнда </w:t>
      </w:r>
      <w:proofErr w:type="gramStart"/>
      <w:r>
        <w:t>matrix</w:t>
      </w:r>
      <w:r w:rsidRPr="00D35AB3">
        <w:rPr>
          <w:lang w:val="ru-RU"/>
        </w:rPr>
        <w:t>[</w:t>
      </w:r>
      <w:proofErr w:type="gramEnd"/>
      <w:r w:rsidRPr="00D35AB3">
        <w:rPr>
          <w:lang w:val="ru-RU"/>
        </w:rPr>
        <w:t xml:space="preserve">0][1] — бірінші жолдың екінші элементі: </w:t>
      </w:r>
      <w:r>
        <w:t>matrix</w:t>
      </w:r>
      <w:r w:rsidRPr="00D35AB3">
        <w:rPr>
          <w:lang w:val="ru-RU"/>
        </w:rPr>
        <w:t>[жол][баған].</w:t>
      </w:r>
    </w:p>
    <w:p w14:paraId="5B33756E" w14:textId="77777777" w:rsidR="00555AD2" w:rsidRPr="00D35AB3" w:rsidRDefault="00497E6D">
      <w:pPr>
        <w:rPr>
          <w:lang w:val="ru-RU"/>
        </w:rPr>
      </w:pPr>
      <w:r w:rsidRPr="00D35AB3">
        <w:rPr>
          <w:b/>
          <w:color w:val="000000"/>
          <w:sz w:val="28"/>
          <w:lang w:val="ru-RU"/>
        </w:rPr>
        <w:t>1-деңгей. «Матрицаны таны»</w:t>
      </w:r>
    </w:p>
    <w:p w14:paraId="602CEE2D" w14:textId="77777777" w:rsidR="00555AD2" w:rsidRPr="00D35AB3" w:rsidRDefault="00497E6D">
      <w:pPr>
        <w:rPr>
          <w:lang w:val="ru-RU"/>
        </w:rPr>
      </w:pPr>
      <w:r w:rsidRPr="00D35AB3">
        <w:rPr>
          <w:lang w:val="ru-RU"/>
        </w:rPr>
        <w:t>Берілген матрицаны экранға шығару, барлық элементтердің қосындысын, ең үлкен және ең</w:t>
      </w:r>
      <w:r w:rsidRPr="00D35AB3">
        <w:rPr>
          <w:lang w:val="ru-RU"/>
        </w:rPr>
        <w:t xml:space="preserve"> кіші элементті табу.</w:t>
      </w:r>
    </w:p>
    <w:p w14:paraId="36BA1FCC" w14:textId="77777777" w:rsidR="00555AD2" w:rsidRPr="00D35AB3" w:rsidRDefault="00497E6D">
      <w:pPr>
        <w:rPr>
          <w:lang w:val="ru-RU"/>
        </w:rPr>
      </w:pPr>
      <w:r w:rsidRPr="00D35AB3">
        <w:rPr>
          <w:b/>
          <w:lang w:val="ru-RU"/>
        </w:rPr>
        <w:t>Код (1_</w:t>
      </w:r>
      <w:r>
        <w:rPr>
          <w:b/>
        </w:rPr>
        <w:t>matriza</w:t>
      </w:r>
      <w:r w:rsidRPr="00D35AB3">
        <w:rPr>
          <w:b/>
          <w:lang w:val="ru-RU"/>
        </w:rPr>
        <w:t>.</w:t>
      </w:r>
      <w:r>
        <w:rPr>
          <w:b/>
        </w:rPr>
        <w:t>py</w:t>
      </w:r>
      <w:r w:rsidRPr="00D35AB3">
        <w:rPr>
          <w:b/>
          <w:lang w:val="ru-RU"/>
        </w:rPr>
        <w:t>):</w:t>
      </w:r>
    </w:p>
    <w:p w14:paraId="1D629AB8"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008000"/>
          <w:sz w:val="20"/>
          <w:lang w:val="ru-RU"/>
        </w:rPr>
        <w:t># 1-деңгей. «Матрицаны таны»</w:t>
      </w:r>
    </w:p>
    <w:p w14:paraId="6AD654DD" w14:textId="77777777" w:rsidR="00555AD2" w:rsidRDefault="00497E6D">
      <w:pPr>
        <w:shd w:val="clear" w:color="auto" w:fill="F7F7F7"/>
        <w:spacing w:after="0" w:line="240" w:lineRule="auto"/>
        <w:ind w:left="283" w:right="170"/>
      </w:pPr>
      <w:r>
        <w:rPr>
          <w:rFonts w:ascii="Consolas" w:hAnsi="Consolas" w:cs="Consolas"/>
          <w:color w:val="AF00DB"/>
          <w:sz w:val="20"/>
        </w:rPr>
        <w:t>import</w:t>
      </w:r>
      <w:r>
        <w:rPr>
          <w:rFonts w:ascii="Consolas" w:hAnsi="Consolas" w:cs="Consolas"/>
          <w:color w:val="1E1E1E"/>
          <w:sz w:val="20"/>
        </w:rPr>
        <w:t xml:space="preserve"> sys</w:t>
      </w:r>
    </w:p>
    <w:p w14:paraId="3B82A230" w14:textId="77777777" w:rsidR="00555AD2" w:rsidRDefault="00497E6D">
      <w:pPr>
        <w:shd w:val="clear" w:color="auto" w:fill="F7F7F7"/>
        <w:spacing w:after="0" w:line="240" w:lineRule="auto"/>
        <w:ind w:left="283" w:right="170"/>
      </w:pPr>
      <w:r>
        <w:rPr>
          <w:rFonts w:ascii="Consolas" w:hAnsi="Consolas" w:cs="Consolas"/>
          <w:color w:val="1E1E1E"/>
          <w:sz w:val="20"/>
        </w:rPr>
        <w:t>sys.stdout.</w:t>
      </w:r>
      <w:r>
        <w:rPr>
          <w:rFonts w:ascii="Consolas" w:hAnsi="Consolas" w:cs="Consolas"/>
          <w:color w:val="7950E3"/>
          <w:sz w:val="20"/>
        </w:rPr>
        <w:t>reconfigure</w:t>
      </w:r>
      <w:r>
        <w:rPr>
          <w:rFonts w:ascii="Consolas" w:hAnsi="Consolas" w:cs="Consolas"/>
          <w:color w:val="1E1E1E"/>
          <w:sz w:val="20"/>
        </w:rPr>
        <w:t>(encoding=</w:t>
      </w:r>
      <w:r>
        <w:rPr>
          <w:rFonts w:ascii="Consolas" w:hAnsi="Consolas" w:cs="Consolas"/>
          <w:color w:val="A31515"/>
          <w:sz w:val="20"/>
        </w:rPr>
        <w:t>'utf-8'</w:t>
      </w:r>
      <w:r>
        <w:rPr>
          <w:rFonts w:ascii="Consolas" w:hAnsi="Consolas" w:cs="Consolas"/>
          <w:color w:val="1E1E1E"/>
          <w:sz w:val="20"/>
        </w:rPr>
        <w:t>)</w:t>
      </w:r>
    </w:p>
    <w:p w14:paraId="1D94E7AD" w14:textId="77777777" w:rsidR="00555AD2" w:rsidRDefault="00497E6D">
      <w:pPr>
        <w:shd w:val="clear" w:color="auto" w:fill="F7F7F7"/>
        <w:spacing w:after="0" w:line="240" w:lineRule="auto"/>
        <w:ind w:left="283" w:right="170"/>
      </w:pPr>
      <w:r>
        <w:rPr>
          <w:rFonts w:ascii="Consolas" w:hAnsi="Consolas" w:cs="Consolas"/>
          <w:color w:val="008000"/>
          <w:sz w:val="20"/>
        </w:rPr>
        <w:t># Берілген матрица:</w:t>
      </w:r>
    </w:p>
    <w:p w14:paraId="7488A253" w14:textId="77777777" w:rsidR="00555AD2" w:rsidRDefault="00497E6D">
      <w:pPr>
        <w:shd w:val="clear" w:color="auto" w:fill="F7F7F7"/>
        <w:spacing w:after="0" w:line="240" w:lineRule="auto"/>
        <w:ind w:left="283" w:right="170"/>
      </w:pPr>
      <w:r>
        <w:rPr>
          <w:rFonts w:ascii="Consolas" w:hAnsi="Consolas" w:cs="Consolas"/>
          <w:color w:val="1E1E1E"/>
          <w:sz w:val="20"/>
        </w:rPr>
        <w:t>matrix = [</w:t>
      </w:r>
    </w:p>
    <w:p w14:paraId="38C8391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4</w:t>
      </w:r>
      <w:r>
        <w:rPr>
          <w:rFonts w:ascii="Consolas" w:hAnsi="Consolas" w:cs="Consolas"/>
          <w:color w:val="1E1E1E"/>
          <w:sz w:val="20"/>
        </w:rPr>
        <w:t xml:space="preserve">, </w:t>
      </w:r>
      <w:r>
        <w:rPr>
          <w:rFonts w:ascii="Consolas" w:hAnsi="Consolas" w:cs="Consolas"/>
          <w:color w:val="098000"/>
          <w:sz w:val="20"/>
        </w:rPr>
        <w:t>7</w:t>
      </w:r>
      <w:r>
        <w:rPr>
          <w:rFonts w:ascii="Consolas" w:hAnsi="Consolas" w:cs="Consolas"/>
          <w:color w:val="1E1E1E"/>
          <w:sz w:val="20"/>
        </w:rPr>
        <w:t xml:space="preserve">, </w:t>
      </w:r>
      <w:r>
        <w:rPr>
          <w:rFonts w:ascii="Consolas" w:hAnsi="Consolas" w:cs="Consolas"/>
          <w:color w:val="098000"/>
          <w:sz w:val="20"/>
        </w:rPr>
        <w:t>2</w:t>
      </w:r>
      <w:r>
        <w:rPr>
          <w:rFonts w:ascii="Consolas" w:hAnsi="Consolas" w:cs="Consolas"/>
          <w:color w:val="1E1E1E"/>
          <w:sz w:val="20"/>
        </w:rPr>
        <w:t>],</w:t>
      </w:r>
    </w:p>
    <w:p w14:paraId="7444348C"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9</w:t>
      </w:r>
      <w:r>
        <w:rPr>
          <w:rFonts w:ascii="Consolas" w:hAnsi="Consolas" w:cs="Consolas"/>
          <w:color w:val="1E1E1E"/>
          <w:sz w:val="20"/>
        </w:rPr>
        <w:t xml:space="preserve">, </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w:t>
      </w:r>
    </w:p>
    <w:p w14:paraId="77A0DA57"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6</w:t>
      </w:r>
      <w:r>
        <w:rPr>
          <w:rFonts w:ascii="Consolas" w:hAnsi="Consolas" w:cs="Consolas"/>
          <w:color w:val="1E1E1E"/>
          <w:sz w:val="20"/>
        </w:rPr>
        <w:t xml:space="preserve">, </w:t>
      </w:r>
      <w:r>
        <w:rPr>
          <w:rFonts w:ascii="Consolas" w:hAnsi="Consolas" w:cs="Consolas"/>
          <w:color w:val="098000"/>
          <w:sz w:val="20"/>
        </w:rPr>
        <w:t>3</w:t>
      </w:r>
      <w:r>
        <w:rPr>
          <w:rFonts w:ascii="Consolas" w:hAnsi="Consolas" w:cs="Consolas"/>
          <w:color w:val="1E1E1E"/>
          <w:sz w:val="20"/>
        </w:rPr>
        <w:t xml:space="preserve">, </w:t>
      </w:r>
      <w:r>
        <w:rPr>
          <w:rFonts w:ascii="Consolas" w:hAnsi="Consolas" w:cs="Consolas"/>
          <w:color w:val="098000"/>
          <w:sz w:val="20"/>
        </w:rPr>
        <w:t>8</w:t>
      </w:r>
      <w:r>
        <w:rPr>
          <w:rFonts w:ascii="Consolas" w:hAnsi="Consolas" w:cs="Consolas"/>
          <w:color w:val="1E1E1E"/>
          <w:sz w:val="20"/>
        </w:rPr>
        <w:t>]</w:t>
      </w:r>
    </w:p>
    <w:p w14:paraId="70E522A1" w14:textId="77777777" w:rsidR="00555AD2" w:rsidRDefault="00497E6D">
      <w:pPr>
        <w:shd w:val="clear" w:color="auto" w:fill="F7F7F7"/>
        <w:spacing w:after="0" w:line="240" w:lineRule="auto"/>
        <w:ind w:left="283" w:right="170"/>
      </w:pPr>
      <w:r>
        <w:rPr>
          <w:rFonts w:ascii="Consolas" w:hAnsi="Consolas" w:cs="Consolas"/>
          <w:color w:val="1E1E1E"/>
          <w:sz w:val="20"/>
        </w:rPr>
        <w:t>]</w:t>
      </w:r>
    </w:p>
    <w:p w14:paraId="216E7167" w14:textId="77777777" w:rsidR="00555AD2" w:rsidRDefault="00555AD2">
      <w:pPr>
        <w:shd w:val="clear" w:color="auto" w:fill="F7F7F7"/>
        <w:spacing w:after="0" w:line="240" w:lineRule="auto"/>
        <w:ind w:left="283" w:right="170"/>
      </w:pPr>
    </w:p>
    <w:p w14:paraId="25013A16" w14:textId="77777777" w:rsidR="00555AD2" w:rsidRDefault="00497E6D">
      <w:pPr>
        <w:shd w:val="clear" w:color="auto" w:fill="F7F7F7"/>
        <w:spacing w:after="0" w:line="240" w:lineRule="auto"/>
        <w:ind w:left="283" w:right="170"/>
      </w:pPr>
      <w:r>
        <w:rPr>
          <w:rFonts w:ascii="Consolas" w:hAnsi="Consolas" w:cs="Consolas"/>
          <w:color w:val="008000"/>
          <w:sz w:val="20"/>
        </w:rPr>
        <w:t># матрицаны экранға шығару</w:t>
      </w:r>
    </w:p>
    <w:p w14:paraId="3B1E2447"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"Матрица:"</w:t>
      </w:r>
      <w:r>
        <w:rPr>
          <w:rFonts w:ascii="Consolas" w:hAnsi="Consolas" w:cs="Consolas"/>
          <w:color w:val="1E1E1E"/>
          <w:sz w:val="20"/>
        </w:rPr>
        <w:t>)</w:t>
      </w:r>
    </w:p>
    <w:p w14:paraId="0E6279CF"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w:t>
      </w:r>
    </w:p>
    <w:p w14:paraId="72E7AEA5"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  "</w:t>
      </w:r>
      <w:r>
        <w:rPr>
          <w:rFonts w:ascii="Consolas" w:hAnsi="Consolas" w:cs="Consolas"/>
          <w:color w:val="1E1E1E"/>
          <w:sz w:val="20"/>
        </w:rPr>
        <w:t>, row)</w:t>
      </w:r>
    </w:p>
    <w:p w14:paraId="3D23F5D7" w14:textId="77777777" w:rsidR="00555AD2" w:rsidRDefault="00555AD2">
      <w:pPr>
        <w:shd w:val="clear" w:color="auto" w:fill="F7F7F7"/>
        <w:spacing w:after="0" w:line="240" w:lineRule="auto"/>
        <w:ind w:left="283" w:right="170"/>
      </w:pPr>
    </w:p>
    <w:p w14:paraId="279B035C" w14:textId="77777777" w:rsidR="00555AD2" w:rsidRDefault="00497E6D">
      <w:pPr>
        <w:shd w:val="clear" w:color="auto" w:fill="F7F7F7"/>
        <w:spacing w:after="0" w:line="240" w:lineRule="auto"/>
        <w:ind w:left="283" w:right="170"/>
      </w:pPr>
      <w:r>
        <w:rPr>
          <w:rFonts w:ascii="Consolas" w:hAnsi="Consolas" w:cs="Consolas"/>
          <w:color w:val="008000"/>
          <w:sz w:val="20"/>
        </w:rPr>
        <w:t># барлық элементтердің қосындысы</w:t>
      </w:r>
    </w:p>
    <w:p w14:paraId="00DCBA7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total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000FF"/>
          <w:sz w:val="20"/>
        </w:rPr>
        <w:t>sum</w:t>
      </w:r>
      <w:r>
        <w:rPr>
          <w:rFonts w:ascii="Consolas" w:hAnsi="Consolas" w:cs="Consolas"/>
          <w:color w:val="1E1E1E"/>
          <w:sz w:val="20"/>
        </w:rPr>
        <w:t xml:space="preserve">(row)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w:t>
      </w:r>
    </w:p>
    <w:p w14:paraId="2EEB0DA0"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"Барлық элементтердің қосындысы:"</w:t>
      </w:r>
      <w:r>
        <w:rPr>
          <w:rFonts w:ascii="Consolas" w:hAnsi="Consolas" w:cs="Consolas"/>
          <w:color w:val="1E1E1E"/>
          <w:sz w:val="20"/>
        </w:rPr>
        <w:t>, total)</w:t>
      </w:r>
    </w:p>
    <w:p w14:paraId="0A768028" w14:textId="77777777" w:rsidR="00555AD2" w:rsidRDefault="00555AD2">
      <w:pPr>
        <w:shd w:val="clear" w:color="auto" w:fill="F7F7F7"/>
        <w:spacing w:after="0" w:line="240" w:lineRule="auto"/>
        <w:ind w:left="283" w:right="170"/>
      </w:pPr>
    </w:p>
    <w:p w14:paraId="7F1F3304" w14:textId="77777777" w:rsidR="00555AD2" w:rsidRDefault="00497E6D">
      <w:pPr>
        <w:shd w:val="clear" w:color="auto" w:fill="F7F7F7"/>
        <w:spacing w:after="0" w:line="240" w:lineRule="auto"/>
        <w:ind w:left="283" w:right="170"/>
      </w:pPr>
      <w:r>
        <w:rPr>
          <w:rFonts w:ascii="Consolas" w:hAnsi="Consolas" w:cs="Consolas"/>
          <w:color w:val="008000"/>
          <w:sz w:val="20"/>
        </w:rPr>
        <w:t># ең үлкен элемент</w:t>
      </w:r>
    </w:p>
    <w:p w14:paraId="6AF516A6" w14:textId="77777777" w:rsidR="00555AD2" w:rsidRDefault="00497E6D">
      <w:pPr>
        <w:shd w:val="clear" w:color="auto" w:fill="F7F7F7"/>
        <w:spacing w:after="0" w:line="240" w:lineRule="auto"/>
        <w:ind w:left="283" w:right="170"/>
      </w:pPr>
      <w:r>
        <w:rPr>
          <w:rFonts w:ascii="Consolas" w:hAnsi="Consolas" w:cs="Consolas"/>
          <w:color w:val="1E1E1E"/>
          <w:sz w:val="20"/>
        </w:rPr>
        <w:t xml:space="preserve">largest = </w:t>
      </w:r>
      <w:r>
        <w:rPr>
          <w:rFonts w:ascii="Consolas" w:hAnsi="Consolas" w:cs="Consolas"/>
          <w:color w:val="0000FF"/>
          <w:sz w:val="20"/>
        </w:rPr>
        <w:t>max</w:t>
      </w:r>
      <w:r>
        <w:rPr>
          <w:rFonts w:ascii="Consolas" w:hAnsi="Consolas" w:cs="Consolas"/>
          <w:color w:val="1E1E1E"/>
          <w:sz w:val="20"/>
        </w:rPr>
        <w:t>(</w:t>
      </w:r>
      <w:r>
        <w:rPr>
          <w:rFonts w:ascii="Consolas" w:hAnsi="Consolas" w:cs="Consolas"/>
          <w:color w:val="0000FF"/>
          <w:sz w:val="20"/>
        </w:rPr>
        <w:t>max</w:t>
      </w:r>
      <w:r>
        <w:rPr>
          <w:rFonts w:ascii="Consolas" w:hAnsi="Consolas" w:cs="Consolas"/>
          <w:color w:val="1E1E1E"/>
          <w:sz w:val="20"/>
        </w:rPr>
        <w:t xml:space="preserve">(row)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w:t>
      </w:r>
    </w:p>
    <w:p w14:paraId="5772E001"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"Ең үлкен элемент:"</w:t>
      </w:r>
      <w:r>
        <w:rPr>
          <w:rFonts w:ascii="Consolas" w:hAnsi="Consolas" w:cs="Consolas"/>
          <w:color w:val="1E1E1E"/>
          <w:sz w:val="20"/>
        </w:rPr>
        <w:t xml:space="preserve">, </w:t>
      </w:r>
      <w:r>
        <w:rPr>
          <w:rFonts w:ascii="Consolas" w:hAnsi="Consolas" w:cs="Consolas"/>
          <w:color w:val="1E1E1E"/>
          <w:sz w:val="20"/>
        </w:rPr>
        <w:t>largest)</w:t>
      </w:r>
    </w:p>
    <w:p w14:paraId="6D087062" w14:textId="77777777" w:rsidR="00555AD2" w:rsidRDefault="00555AD2">
      <w:pPr>
        <w:shd w:val="clear" w:color="auto" w:fill="F7F7F7"/>
        <w:spacing w:after="0" w:line="240" w:lineRule="auto"/>
        <w:ind w:left="283" w:right="170"/>
      </w:pPr>
    </w:p>
    <w:p w14:paraId="77CC60A0" w14:textId="77777777" w:rsidR="00555AD2" w:rsidRDefault="00497E6D">
      <w:pPr>
        <w:shd w:val="clear" w:color="auto" w:fill="F7F7F7"/>
        <w:spacing w:after="0" w:line="240" w:lineRule="auto"/>
        <w:ind w:left="283" w:right="170"/>
      </w:pPr>
      <w:r>
        <w:rPr>
          <w:rFonts w:ascii="Consolas" w:hAnsi="Consolas" w:cs="Consolas"/>
          <w:color w:val="008000"/>
          <w:sz w:val="20"/>
        </w:rPr>
        <w:t># ең кіші элемент</w:t>
      </w:r>
    </w:p>
    <w:p w14:paraId="76A3D23B" w14:textId="77777777" w:rsidR="00555AD2" w:rsidRDefault="00497E6D">
      <w:pPr>
        <w:shd w:val="clear" w:color="auto" w:fill="F7F7F7"/>
        <w:spacing w:after="0" w:line="240" w:lineRule="auto"/>
        <w:ind w:left="283" w:right="170"/>
      </w:pPr>
      <w:r>
        <w:rPr>
          <w:rFonts w:ascii="Consolas" w:hAnsi="Consolas" w:cs="Consolas"/>
          <w:color w:val="1E1E1E"/>
          <w:sz w:val="20"/>
        </w:rPr>
        <w:t xml:space="preserve">smallest = </w:t>
      </w:r>
      <w:r>
        <w:rPr>
          <w:rFonts w:ascii="Consolas" w:hAnsi="Consolas" w:cs="Consolas"/>
          <w:color w:val="0000FF"/>
          <w:sz w:val="20"/>
        </w:rPr>
        <w:t>min</w:t>
      </w:r>
      <w:r>
        <w:rPr>
          <w:rFonts w:ascii="Consolas" w:hAnsi="Consolas" w:cs="Consolas"/>
          <w:color w:val="1E1E1E"/>
          <w:sz w:val="20"/>
        </w:rPr>
        <w:t>(</w:t>
      </w:r>
      <w:r>
        <w:rPr>
          <w:rFonts w:ascii="Consolas" w:hAnsi="Consolas" w:cs="Consolas"/>
          <w:color w:val="0000FF"/>
          <w:sz w:val="20"/>
        </w:rPr>
        <w:t>min</w:t>
      </w:r>
      <w:r>
        <w:rPr>
          <w:rFonts w:ascii="Consolas" w:hAnsi="Consolas" w:cs="Consolas"/>
          <w:color w:val="1E1E1E"/>
          <w:sz w:val="20"/>
        </w:rPr>
        <w:t xml:space="preserve">(row)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w:t>
      </w:r>
    </w:p>
    <w:p w14:paraId="05C5283C" w14:textId="77777777" w:rsidR="00555AD2" w:rsidRDefault="00497E6D">
      <w:pPr>
        <w:shd w:val="clear" w:color="auto" w:fill="F7F7F7"/>
        <w:spacing w:after="0" w:line="240" w:lineRule="auto"/>
        <w:ind w:left="283" w:right="170"/>
      </w:pPr>
      <w:r>
        <w:rPr>
          <w:rFonts w:ascii="Consolas" w:hAnsi="Consolas" w:cs="Consolas"/>
          <w:color w:val="0000FF"/>
          <w:sz w:val="20"/>
        </w:rPr>
        <w:lastRenderedPageBreak/>
        <w:t>print</w:t>
      </w:r>
      <w:r>
        <w:rPr>
          <w:rFonts w:ascii="Consolas" w:hAnsi="Consolas" w:cs="Consolas"/>
          <w:color w:val="1E1E1E"/>
          <w:sz w:val="20"/>
        </w:rPr>
        <w:t>(</w:t>
      </w:r>
      <w:r>
        <w:rPr>
          <w:rFonts w:ascii="Consolas" w:hAnsi="Consolas" w:cs="Consolas"/>
          <w:color w:val="A31515"/>
          <w:sz w:val="20"/>
        </w:rPr>
        <w:t>"Ең кіші элемент:"</w:t>
      </w:r>
      <w:r>
        <w:rPr>
          <w:rFonts w:ascii="Consolas" w:hAnsi="Consolas" w:cs="Consolas"/>
          <w:color w:val="1E1E1E"/>
          <w:sz w:val="20"/>
        </w:rPr>
        <w:t>, smallest)</w:t>
      </w:r>
    </w:p>
    <w:p w14:paraId="77A53094" w14:textId="77777777" w:rsidR="00555AD2" w:rsidRDefault="00497E6D">
      <w:r>
        <w:rPr>
          <w:b/>
        </w:rPr>
        <w:t>Орындау нәтижесі:</w:t>
      </w:r>
    </w:p>
    <w:p w14:paraId="1745931B" w14:textId="77777777" w:rsidR="00555AD2" w:rsidRDefault="00497E6D">
      <w:pPr>
        <w:shd w:val="clear" w:color="auto" w:fill="EFF6FF"/>
        <w:spacing w:after="0" w:line="240" w:lineRule="auto"/>
        <w:ind w:left="283" w:right="170"/>
      </w:pPr>
      <w:r>
        <w:rPr>
          <w:rFonts w:ascii="Consolas" w:hAnsi="Consolas" w:cs="Consolas"/>
          <w:color w:val="1E1E1E"/>
          <w:sz w:val="20"/>
        </w:rPr>
        <w:t>Матрица:</w:t>
      </w:r>
    </w:p>
    <w:p w14:paraId="632937AA" w14:textId="77777777" w:rsidR="00555AD2" w:rsidRDefault="00497E6D">
      <w:pPr>
        <w:shd w:val="clear" w:color="auto" w:fill="EFF6FF"/>
        <w:spacing w:after="0" w:line="240" w:lineRule="auto"/>
        <w:ind w:left="283" w:right="170"/>
      </w:pPr>
      <w:r>
        <w:rPr>
          <w:rFonts w:ascii="Consolas" w:hAnsi="Consolas" w:cs="Consolas"/>
          <w:color w:val="1E1E1E"/>
          <w:sz w:val="20"/>
        </w:rPr>
        <w:t xml:space="preserve">   [4, 7, 2]</w:t>
      </w:r>
    </w:p>
    <w:p w14:paraId="3F497230" w14:textId="77777777" w:rsidR="00555AD2" w:rsidRDefault="00497E6D">
      <w:pPr>
        <w:shd w:val="clear" w:color="auto" w:fill="EFF6FF"/>
        <w:spacing w:after="0" w:line="240" w:lineRule="auto"/>
        <w:ind w:left="283" w:right="170"/>
      </w:pPr>
      <w:r>
        <w:rPr>
          <w:rFonts w:ascii="Consolas" w:hAnsi="Consolas" w:cs="Consolas"/>
          <w:color w:val="1E1E1E"/>
          <w:sz w:val="20"/>
        </w:rPr>
        <w:t xml:space="preserve">   [9, 1, 5]</w:t>
      </w:r>
    </w:p>
    <w:p w14:paraId="7FAE77D2" w14:textId="77777777" w:rsidR="00555AD2" w:rsidRDefault="00497E6D">
      <w:pPr>
        <w:shd w:val="clear" w:color="auto" w:fill="EFF6FF"/>
        <w:spacing w:after="0" w:line="240" w:lineRule="auto"/>
        <w:ind w:left="283" w:right="170"/>
      </w:pPr>
      <w:r>
        <w:rPr>
          <w:rFonts w:ascii="Consolas" w:hAnsi="Consolas" w:cs="Consolas"/>
          <w:color w:val="1E1E1E"/>
          <w:sz w:val="20"/>
        </w:rPr>
        <w:t xml:space="preserve">   [6, 3, 8]</w:t>
      </w:r>
    </w:p>
    <w:p w14:paraId="6337B211" w14:textId="77777777" w:rsidR="00555AD2" w:rsidRDefault="00497E6D">
      <w:pPr>
        <w:shd w:val="clear" w:color="auto" w:fill="EFF6FF"/>
        <w:spacing w:after="0" w:line="240" w:lineRule="auto"/>
        <w:ind w:left="283" w:right="170"/>
      </w:pPr>
      <w:r>
        <w:rPr>
          <w:rFonts w:ascii="Consolas" w:hAnsi="Consolas" w:cs="Consolas"/>
          <w:color w:val="1E1E1E"/>
          <w:sz w:val="20"/>
        </w:rPr>
        <w:t xml:space="preserve"> </w:t>
      </w:r>
    </w:p>
    <w:p w14:paraId="6AB71CE6" w14:textId="77777777" w:rsidR="00555AD2" w:rsidRDefault="00497E6D">
      <w:pPr>
        <w:shd w:val="clear" w:color="auto" w:fill="EFF6FF"/>
        <w:spacing w:after="0" w:line="240" w:lineRule="auto"/>
        <w:ind w:left="283" w:right="170"/>
      </w:pPr>
      <w:r>
        <w:rPr>
          <w:rFonts w:ascii="Consolas" w:hAnsi="Consolas" w:cs="Consolas"/>
          <w:color w:val="1E1E1E"/>
          <w:sz w:val="20"/>
        </w:rPr>
        <w:t>Барлық элементтердің қосындысы: 45</w:t>
      </w:r>
    </w:p>
    <w:p w14:paraId="0DDCA4E2"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Ең үлкен элемент: 9</w:t>
      </w:r>
    </w:p>
    <w:p w14:paraId="64AE3935"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Ең кіші элемент: 1</w:t>
      </w:r>
    </w:p>
    <w:p w14:paraId="0AD58E8F" w14:textId="77777777" w:rsidR="00555AD2" w:rsidRPr="00D35AB3" w:rsidRDefault="00497E6D">
      <w:pPr>
        <w:rPr>
          <w:lang w:val="ru-RU"/>
        </w:rPr>
      </w:pPr>
      <w:r w:rsidRPr="00D35AB3">
        <w:rPr>
          <w:b/>
          <w:color w:val="000000"/>
          <w:sz w:val="28"/>
          <w:lang w:val="ru-RU"/>
        </w:rPr>
        <w:t>2-деңгей. «Баға кестесі»</w:t>
      </w:r>
    </w:p>
    <w:p w14:paraId="3DCAB16E" w14:textId="77777777" w:rsidR="00555AD2" w:rsidRPr="00D35AB3" w:rsidRDefault="00497E6D">
      <w:pPr>
        <w:rPr>
          <w:lang w:val="ru-RU"/>
        </w:rPr>
      </w:pPr>
      <w:r w:rsidRPr="00D35AB3">
        <w:rPr>
          <w:lang w:val="ru-RU"/>
        </w:rPr>
        <w:t>Студенттердің үш пәннен алған бағалары берілген. Программа әр студенттің орташа бағасын, ең жоғары орташа балды, барлық бағалардың орташа мәнін, барлық пәннен «5» алған студенттер санын және ең үздік студенттің нөмірін анықтайды.</w:t>
      </w:r>
    </w:p>
    <w:p w14:paraId="2405AC9E" w14:textId="77777777" w:rsidR="00555AD2" w:rsidRPr="00D35AB3" w:rsidRDefault="00497E6D">
      <w:pPr>
        <w:rPr>
          <w:lang w:val="ru-RU"/>
        </w:rPr>
      </w:pPr>
      <w:r w:rsidRPr="00D35AB3">
        <w:rPr>
          <w:b/>
          <w:lang w:val="ru-RU"/>
        </w:rPr>
        <w:t>К</w:t>
      </w:r>
      <w:r w:rsidRPr="00D35AB3">
        <w:rPr>
          <w:b/>
          <w:lang w:val="ru-RU"/>
        </w:rPr>
        <w:t>од (2_</w:t>
      </w:r>
      <w:r>
        <w:rPr>
          <w:b/>
        </w:rPr>
        <w:t>baga</w:t>
      </w:r>
      <w:r w:rsidRPr="00D35AB3">
        <w:rPr>
          <w:b/>
          <w:lang w:val="ru-RU"/>
        </w:rPr>
        <w:t>.</w:t>
      </w:r>
      <w:r>
        <w:rPr>
          <w:b/>
        </w:rPr>
        <w:t>py</w:t>
      </w:r>
      <w:r w:rsidRPr="00D35AB3">
        <w:rPr>
          <w:b/>
          <w:lang w:val="ru-RU"/>
        </w:rPr>
        <w:t>):</w:t>
      </w:r>
    </w:p>
    <w:p w14:paraId="08BBF335"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008000"/>
          <w:sz w:val="20"/>
          <w:lang w:val="ru-RU"/>
        </w:rPr>
        <w:t># 2-деңгей. «Баға кестесі»</w:t>
      </w:r>
    </w:p>
    <w:p w14:paraId="2D6DE882" w14:textId="77777777" w:rsidR="00555AD2" w:rsidRDefault="00497E6D">
      <w:pPr>
        <w:shd w:val="clear" w:color="auto" w:fill="F7F7F7"/>
        <w:spacing w:after="0" w:line="240" w:lineRule="auto"/>
        <w:ind w:left="283" w:right="170"/>
      </w:pPr>
      <w:r>
        <w:rPr>
          <w:rFonts w:ascii="Consolas" w:hAnsi="Consolas" w:cs="Consolas"/>
          <w:color w:val="AF00DB"/>
          <w:sz w:val="20"/>
        </w:rPr>
        <w:t>import</w:t>
      </w:r>
      <w:r>
        <w:rPr>
          <w:rFonts w:ascii="Consolas" w:hAnsi="Consolas" w:cs="Consolas"/>
          <w:color w:val="1E1E1E"/>
          <w:sz w:val="20"/>
        </w:rPr>
        <w:t xml:space="preserve"> sys</w:t>
      </w:r>
    </w:p>
    <w:p w14:paraId="6C7D9C2A" w14:textId="77777777" w:rsidR="00555AD2" w:rsidRDefault="00497E6D">
      <w:pPr>
        <w:shd w:val="clear" w:color="auto" w:fill="F7F7F7"/>
        <w:spacing w:after="0" w:line="240" w:lineRule="auto"/>
        <w:ind w:left="283" w:right="170"/>
      </w:pPr>
      <w:r>
        <w:rPr>
          <w:rFonts w:ascii="Consolas" w:hAnsi="Consolas" w:cs="Consolas"/>
          <w:color w:val="1E1E1E"/>
          <w:sz w:val="20"/>
        </w:rPr>
        <w:t>sys.stdout.</w:t>
      </w:r>
      <w:r>
        <w:rPr>
          <w:rFonts w:ascii="Consolas" w:hAnsi="Consolas" w:cs="Consolas"/>
          <w:color w:val="7950E3"/>
          <w:sz w:val="20"/>
        </w:rPr>
        <w:t>reconfigure</w:t>
      </w:r>
      <w:r>
        <w:rPr>
          <w:rFonts w:ascii="Consolas" w:hAnsi="Consolas" w:cs="Consolas"/>
          <w:color w:val="1E1E1E"/>
          <w:sz w:val="20"/>
        </w:rPr>
        <w:t>(encoding=</w:t>
      </w:r>
      <w:r>
        <w:rPr>
          <w:rFonts w:ascii="Consolas" w:hAnsi="Consolas" w:cs="Consolas"/>
          <w:color w:val="A31515"/>
          <w:sz w:val="20"/>
        </w:rPr>
        <w:t>'utf-8'</w:t>
      </w:r>
      <w:r>
        <w:rPr>
          <w:rFonts w:ascii="Consolas" w:hAnsi="Consolas" w:cs="Consolas"/>
          <w:color w:val="1E1E1E"/>
          <w:sz w:val="20"/>
        </w:rPr>
        <w:t>)</w:t>
      </w:r>
    </w:p>
    <w:p w14:paraId="29DCE867" w14:textId="77777777" w:rsidR="00555AD2" w:rsidRDefault="00497E6D">
      <w:pPr>
        <w:shd w:val="clear" w:color="auto" w:fill="F7F7F7"/>
        <w:spacing w:after="0" w:line="240" w:lineRule="auto"/>
        <w:ind w:left="283" w:right="170"/>
      </w:pPr>
      <w:r>
        <w:rPr>
          <w:rFonts w:ascii="Consolas" w:hAnsi="Consolas" w:cs="Consolas"/>
          <w:color w:val="008000"/>
          <w:sz w:val="20"/>
        </w:rPr>
        <w:t># Студенттердің үш пәннен алған бағалары</w:t>
      </w:r>
    </w:p>
    <w:p w14:paraId="1ACC75B0" w14:textId="77777777" w:rsidR="00555AD2" w:rsidRDefault="00497E6D">
      <w:pPr>
        <w:shd w:val="clear" w:color="auto" w:fill="F7F7F7"/>
        <w:spacing w:after="0" w:line="240" w:lineRule="auto"/>
        <w:ind w:left="283" w:right="170"/>
      </w:pPr>
      <w:r>
        <w:rPr>
          <w:rFonts w:ascii="Consolas" w:hAnsi="Consolas" w:cs="Consolas"/>
          <w:color w:val="1E1E1E"/>
          <w:sz w:val="20"/>
        </w:rPr>
        <w:t>grades = [</w:t>
      </w:r>
    </w:p>
    <w:p w14:paraId="30CB923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098000"/>
          <w:sz w:val="20"/>
        </w:rPr>
        <w:t>4</w:t>
      </w: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w:t>
      </w:r>
    </w:p>
    <w:p w14:paraId="0CB61BE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3</w:t>
      </w:r>
      <w:r>
        <w:rPr>
          <w:rFonts w:ascii="Consolas" w:hAnsi="Consolas" w:cs="Consolas"/>
          <w:color w:val="1E1E1E"/>
          <w:sz w:val="20"/>
        </w:rPr>
        <w:t xml:space="preserve">, </w:t>
      </w:r>
      <w:r>
        <w:rPr>
          <w:rFonts w:ascii="Consolas" w:hAnsi="Consolas" w:cs="Consolas"/>
          <w:color w:val="098000"/>
          <w:sz w:val="20"/>
        </w:rPr>
        <w:t>4</w:t>
      </w:r>
      <w:r>
        <w:rPr>
          <w:rFonts w:ascii="Consolas" w:hAnsi="Consolas" w:cs="Consolas"/>
          <w:color w:val="1E1E1E"/>
          <w:sz w:val="20"/>
        </w:rPr>
        <w:t xml:space="preserve">, </w:t>
      </w:r>
      <w:r>
        <w:rPr>
          <w:rFonts w:ascii="Consolas" w:hAnsi="Consolas" w:cs="Consolas"/>
          <w:color w:val="098000"/>
          <w:sz w:val="20"/>
        </w:rPr>
        <w:t>4</w:t>
      </w:r>
      <w:r>
        <w:rPr>
          <w:rFonts w:ascii="Consolas" w:hAnsi="Consolas" w:cs="Consolas"/>
          <w:color w:val="1E1E1E"/>
          <w:sz w:val="20"/>
        </w:rPr>
        <w:t>],</w:t>
      </w:r>
    </w:p>
    <w:p w14:paraId="415A5745"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w:t>
      </w:r>
    </w:p>
    <w:p w14:paraId="41D2DBCA"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98000"/>
          <w:sz w:val="20"/>
        </w:rPr>
        <w:t>4</w:t>
      </w:r>
      <w:r>
        <w:rPr>
          <w:rFonts w:ascii="Consolas" w:hAnsi="Consolas" w:cs="Consolas"/>
          <w:color w:val="1E1E1E"/>
          <w:sz w:val="20"/>
        </w:rPr>
        <w:t xml:space="preserve">, </w:t>
      </w:r>
      <w:r>
        <w:rPr>
          <w:rFonts w:ascii="Consolas" w:hAnsi="Consolas" w:cs="Consolas"/>
          <w:color w:val="098000"/>
          <w:sz w:val="20"/>
        </w:rPr>
        <w:t>3</w:t>
      </w:r>
      <w:r>
        <w:rPr>
          <w:rFonts w:ascii="Consolas" w:hAnsi="Consolas" w:cs="Consolas"/>
          <w:color w:val="1E1E1E"/>
          <w:sz w:val="20"/>
        </w:rPr>
        <w:t xml:space="preserve">, </w:t>
      </w:r>
      <w:r>
        <w:rPr>
          <w:rFonts w:ascii="Consolas" w:hAnsi="Consolas" w:cs="Consolas"/>
          <w:color w:val="098000"/>
          <w:sz w:val="20"/>
        </w:rPr>
        <w:t>5</w:t>
      </w:r>
      <w:r>
        <w:rPr>
          <w:rFonts w:ascii="Consolas" w:hAnsi="Consolas" w:cs="Consolas"/>
          <w:color w:val="1E1E1E"/>
          <w:sz w:val="20"/>
        </w:rPr>
        <w:t>]</w:t>
      </w:r>
    </w:p>
    <w:p w14:paraId="5146B989" w14:textId="77777777" w:rsidR="00555AD2" w:rsidRDefault="00497E6D">
      <w:pPr>
        <w:shd w:val="clear" w:color="auto" w:fill="F7F7F7"/>
        <w:spacing w:after="0" w:line="240" w:lineRule="auto"/>
        <w:ind w:left="283" w:right="170"/>
      </w:pPr>
      <w:r>
        <w:rPr>
          <w:rFonts w:ascii="Consolas" w:hAnsi="Consolas" w:cs="Consolas"/>
          <w:color w:val="1E1E1E"/>
          <w:sz w:val="20"/>
        </w:rPr>
        <w:t>]</w:t>
      </w:r>
    </w:p>
    <w:p w14:paraId="21489EDA" w14:textId="77777777" w:rsidR="00555AD2" w:rsidRDefault="00555AD2">
      <w:pPr>
        <w:shd w:val="clear" w:color="auto" w:fill="F7F7F7"/>
        <w:spacing w:after="0" w:line="240" w:lineRule="auto"/>
        <w:ind w:left="283" w:right="170"/>
      </w:pPr>
    </w:p>
    <w:p w14:paraId="7A02E21D"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 xml:space="preserve">"Баға кестесі (студент -&gt; </w:t>
      </w:r>
      <w:r>
        <w:rPr>
          <w:rFonts w:ascii="Consolas" w:hAnsi="Consolas" w:cs="Consolas"/>
          <w:color w:val="A31515"/>
          <w:sz w:val="20"/>
        </w:rPr>
        <w:t>пәндер):"</w:t>
      </w:r>
      <w:r>
        <w:rPr>
          <w:rFonts w:ascii="Consolas" w:hAnsi="Consolas" w:cs="Consolas"/>
          <w:color w:val="1E1E1E"/>
          <w:sz w:val="20"/>
        </w:rPr>
        <w:t>)</w:t>
      </w:r>
    </w:p>
    <w:p w14:paraId="5BA97954"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 xml:space="preserve">(grades, </w:t>
      </w:r>
      <w:r>
        <w:rPr>
          <w:rFonts w:ascii="Consolas" w:hAnsi="Consolas" w:cs="Consolas"/>
          <w:color w:val="098000"/>
          <w:sz w:val="20"/>
        </w:rPr>
        <w:t>1</w:t>
      </w:r>
      <w:r>
        <w:rPr>
          <w:rFonts w:ascii="Consolas" w:hAnsi="Consolas" w:cs="Consolas"/>
          <w:color w:val="1E1E1E"/>
          <w:sz w:val="20"/>
        </w:rPr>
        <w:t>):</w:t>
      </w:r>
    </w:p>
    <w:p w14:paraId="0FA08308"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(f</w:t>
      </w:r>
      <w:r>
        <w:rPr>
          <w:rFonts w:ascii="Consolas" w:hAnsi="Consolas" w:cs="Consolas"/>
          <w:color w:val="A31515"/>
          <w:sz w:val="20"/>
        </w:rPr>
        <w:t>"  Студент {i}: {row}"</w:t>
      </w:r>
      <w:r>
        <w:rPr>
          <w:rFonts w:ascii="Consolas" w:hAnsi="Consolas" w:cs="Consolas"/>
          <w:color w:val="1E1E1E"/>
          <w:sz w:val="20"/>
        </w:rPr>
        <w:t>)</w:t>
      </w:r>
    </w:p>
    <w:p w14:paraId="1BCF7285" w14:textId="77777777" w:rsidR="00555AD2" w:rsidRDefault="00555AD2">
      <w:pPr>
        <w:shd w:val="clear" w:color="auto" w:fill="F7F7F7"/>
        <w:spacing w:after="0" w:line="240" w:lineRule="auto"/>
        <w:ind w:left="283" w:right="170"/>
      </w:pPr>
    </w:p>
    <w:p w14:paraId="00691D08" w14:textId="77777777" w:rsidR="00555AD2" w:rsidRDefault="00497E6D">
      <w:pPr>
        <w:shd w:val="clear" w:color="auto" w:fill="F7F7F7"/>
        <w:spacing w:after="0" w:line="240" w:lineRule="auto"/>
        <w:ind w:left="283" w:right="170"/>
      </w:pPr>
      <w:r>
        <w:rPr>
          <w:rFonts w:ascii="Consolas" w:hAnsi="Consolas" w:cs="Consolas"/>
          <w:color w:val="008000"/>
          <w:sz w:val="20"/>
        </w:rPr>
        <w:t># Әр студенттің орташа бағасы</w:t>
      </w:r>
    </w:p>
    <w:p w14:paraId="5B8B5EAC"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"\nӘр студенттің орташа бағасы:"</w:t>
      </w:r>
      <w:r>
        <w:rPr>
          <w:rFonts w:ascii="Consolas" w:hAnsi="Consolas" w:cs="Consolas"/>
          <w:color w:val="1E1E1E"/>
          <w:sz w:val="20"/>
        </w:rPr>
        <w:t>)</w:t>
      </w:r>
    </w:p>
    <w:p w14:paraId="0CBBD11E" w14:textId="77777777" w:rsidR="00555AD2" w:rsidRDefault="00497E6D">
      <w:pPr>
        <w:shd w:val="clear" w:color="auto" w:fill="F7F7F7"/>
        <w:spacing w:after="0" w:line="240" w:lineRule="auto"/>
        <w:ind w:left="283" w:right="170"/>
      </w:pPr>
      <w:r>
        <w:rPr>
          <w:rFonts w:ascii="Consolas" w:hAnsi="Consolas" w:cs="Consolas"/>
          <w:color w:val="1E1E1E"/>
          <w:sz w:val="20"/>
        </w:rPr>
        <w:t>averages = []</w:t>
      </w:r>
    </w:p>
    <w:p w14:paraId="1C522B97"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 xml:space="preserve">(grades, </w:t>
      </w:r>
      <w:r>
        <w:rPr>
          <w:rFonts w:ascii="Consolas" w:hAnsi="Consolas" w:cs="Consolas"/>
          <w:color w:val="098000"/>
          <w:sz w:val="20"/>
        </w:rPr>
        <w:t>1</w:t>
      </w:r>
      <w:r>
        <w:rPr>
          <w:rFonts w:ascii="Consolas" w:hAnsi="Consolas" w:cs="Consolas"/>
          <w:color w:val="1E1E1E"/>
          <w:sz w:val="20"/>
        </w:rPr>
        <w:t>):</w:t>
      </w:r>
    </w:p>
    <w:p w14:paraId="175F0278"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avg = </w:t>
      </w:r>
      <w:r>
        <w:rPr>
          <w:rFonts w:ascii="Consolas" w:hAnsi="Consolas" w:cs="Consolas"/>
          <w:color w:val="0000FF"/>
          <w:sz w:val="20"/>
        </w:rPr>
        <w:t>sum</w:t>
      </w:r>
      <w:r>
        <w:rPr>
          <w:rFonts w:ascii="Consolas" w:hAnsi="Consolas" w:cs="Consolas"/>
          <w:color w:val="1E1E1E"/>
          <w:sz w:val="20"/>
        </w:rPr>
        <w:t xml:space="preserve">(row) / </w:t>
      </w:r>
      <w:r>
        <w:rPr>
          <w:rFonts w:ascii="Consolas" w:hAnsi="Consolas" w:cs="Consolas"/>
          <w:color w:val="0000FF"/>
          <w:sz w:val="20"/>
        </w:rPr>
        <w:t>len</w:t>
      </w:r>
      <w:r>
        <w:rPr>
          <w:rFonts w:ascii="Consolas" w:hAnsi="Consolas" w:cs="Consolas"/>
          <w:color w:val="1E1E1E"/>
          <w:sz w:val="20"/>
        </w:rPr>
        <w:t>(row)</w:t>
      </w:r>
    </w:p>
    <w:p w14:paraId="32EE7B6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averages.</w:t>
      </w:r>
      <w:r>
        <w:rPr>
          <w:rFonts w:ascii="Consolas" w:hAnsi="Consolas" w:cs="Consolas"/>
          <w:color w:val="7950E3"/>
          <w:sz w:val="20"/>
        </w:rPr>
        <w:t>append</w:t>
      </w:r>
      <w:r>
        <w:rPr>
          <w:rFonts w:ascii="Consolas" w:hAnsi="Consolas" w:cs="Consolas"/>
          <w:color w:val="1E1E1E"/>
          <w:sz w:val="20"/>
        </w:rPr>
        <w:t>(avg)</w:t>
      </w:r>
    </w:p>
    <w:p w14:paraId="0201E988"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(f</w:t>
      </w:r>
      <w:r>
        <w:rPr>
          <w:rFonts w:ascii="Consolas" w:hAnsi="Consolas" w:cs="Consolas"/>
          <w:color w:val="A31515"/>
          <w:sz w:val="20"/>
        </w:rPr>
        <w:t>"  Студент {i}: {avg:.2f}"</w:t>
      </w:r>
      <w:r>
        <w:rPr>
          <w:rFonts w:ascii="Consolas" w:hAnsi="Consolas" w:cs="Consolas"/>
          <w:color w:val="1E1E1E"/>
          <w:sz w:val="20"/>
        </w:rPr>
        <w:t>)</w:t>
      </w:r>
    </w:p>
    <w:p w14:paraId="1E68AD39" w14:textId="77777777" w:rsidR="00555AD2" w:rsidRDefault="00555AD2">
      <w:pPr>
        <w:shd w:val="clear" w:color="auto" w:fill="F7F7F7"/>
        <w:spacing w:after="0" w:line="240" w:lineRule="auto"/>
        <w:ind w:left="283" w:right="170"/>
      </w:pPr>
    </w:p>
    <w:p w14:paraId="30CA1AA2" w14:textId="77777777" w:rsidR="00555AD2" w:rsidRDefault="00497E6D">
      <w:pPr>
        <w:shd w:val="clear" w:color="auto" w:fill="F7F7F7"/>
        <w:spacing w:after="0" w:line="240" w:lineRule="auto"/>
        <w:ind w:left="283" w:right="170"/>
      </w:pPr>
      <w:r>
        <w:rPr>
          <w:rFonts w:ascii="Consolas" w:hAnsi="Consolas" w:cs="Consolas"/>
          <w:color w:val="008000"/>
          <w:sz w:val="20"/>
        </w:rPr>
        <w:t># Ең жоғары орташа балл</w:t>
      </w:r>
    </w:p>
    <w:p w14:paraId="546C88C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highest_avg = </w:t>
      </w:r>
      <w:r>
        <w:rPr>
          <w:rFonts w:ascii="Consolas" w:hAnsi="Consolas" w:cs="Consolas"/>
          <w:color w:val="0000FF"/>
          <w:sz w:val="20"/>
        </w:rPr>
        <w:t>max</w:t>
      </w:r>
      <w:r>
        <w:rPr>
          <w:rFonts w:ascii="Consolas" w:hAnsi="Consolas" w:cs="Consolas"/>
          <w:color w:val="1E1E1E"/>
          <w:sz w:val="20"/>
        </w:rPr>
        <w:t>(averages)</w:t>
      </w:r>
    </w:p>
    <w:p w14:paraId="62C8F30B"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"\nЕң жоғары орташа балл:"</w:t>
      </w:r>
      <w:r>
        <w:rPr>
          <w:rFonts w:ascii="Consolas" w:hAnsi="Consolas" w:cs="Consolas"/>
          <w:color w:val="1E1E1E"/>
          <w:sz w:val="20"/>
        </w:rPr>
        <w:t>, f</w:t>
      </w:r>
      <w:r>
        <w:rPr>
          <w:rFonts w:ascii="Consolas" w:hAnsi="Consolas" w:cs="Consolas"/>
          <w:color w:val="A31515"/>
          <w:sz w:val="20"/>
        </w:rPr>
        <w:t>"{highest_avg:.2f}"</w:t>
      </w:r>
      <w:r>
        <w:rPr>
          <w:rFonts w:ascii="Consolas" w:hAnsi="Consolas" w:cs="Consolas"/>
          <w:color w:val="1E1E1E"/>
          <w:sz w:val="20"/>
        </w:rPr>
        <w:t>)</w:t>
      </w:r>
    </w:p>
    <w:p w14:paraId="5220CD47" w14:textId="77777777" w:rsidR="00555AD2" w:rsidRDefault="00555AD2">
      <w:pPr>
        <w:shd w:val="clear" w:color="auto" w:fill="F7F7F7"/>
        <w:spacing w:after="0" w:line="240" w:lineRule="auto"/>
        <w:ind w:left="283" w:right="170"/>
      </w:pPr>
    </w:p>
    <w:p w14:paraId="4F70064B" w14:textId="77777777" w:rsidR="00555AD2" w:rsidRDefault="00497E6D">
      <w:pPr>
        <w:shd w:val="clear" w:color="auto" w:fill="F7F7F7"/>
        <w:spacing w:after="0" w:line="240" w:lineRule="auto"/>
        <w:ind w:left="283" w:right="170"/>
      </w:pPr>
      <w:r>
        <w:rPr>
          <w:rFonts w:ascii="Consolas" w:hAnsi="Consolas" w:cs="Consolas"/>
          <w:color w:val="008000"/>
          <w:sz w:val="20"/>
        </w:rPr>
        <w:t># Барлық бағалардың орташа мәні</w:t>
      </w:r>
    </w:p>
    <w:p w14:paraId="17AE3B7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all_values = [g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grades </w:t>
      </w:r>
      <w:r>
        <w:rPr>
          <w:rFonts w:ascii="Consolas" w:hAnsi="Consolas" w:cs="Consolas"/>
          <w:color w:val="AF00DB"/>
          <w:sz w:val="20"/>
        </w:rPr>
        <w:t>for</w:t>
      </w:r>
      <w:r>
        <w:rPr>
          <w:rFonts w:ascii="Consolas" w:hAnsi="Consolas" w:cs="Consolas"/>
          <w:color w:val="1E1E1E"/>
          <w:sz w:val="20"/>
        </w:rPr>
        <w:t xml:space="preserve"> g </w:t>
      </w:r>
      <w:r>
        <w:rPr>
          <w:rFonts w:ascii="Consolas" w:hAnsi="Consolas" w:cs="Consolas"/>
          <w:color w:val="AF00DB"/>
          <w:sz w:val="20"/>
        </w:rPr>
        <w:t>in</w:t>
      </w:r>
      <w:r>
        <w:rPr>
          <w:rFonts w:ascii="Consolas" w:hAnsi="Consolas" w:cs="Consolas"/>
          <w:color w:val="1E1E1E"/>
          <w:sz w:val="20"/>
        </w:rPr>
        <w:t xml:space="preserve"> row]</w:t>
      </w:r>
    </w:p>
    <w:p w14:paraId="122D3F39" w14:textId="77777777" w:rsidR="00555AD2" w:rsidRDefault="00497E6D">
      <w:pPr>
        <w:shd w:val="clear" w:color="auto" w:fill="F7F7F7"/>
        <w:spacing w:after="0" w:line="240" w:lineRule="auto"/>
        <w:ind w:left="283" w:right="170"/>
      </w:pPr>
      <w:r>
        <w:rPr>
          <w:rFonts w:ascii="Consolas" w:hAnsi="Consolas" w:cs="Consolas"/>
          <w:color w:val="1E1E1E"/>
          <w:sz w:val="20"/>
        </w:rPr>
        <w:t xml:space="preserve">overall_avg = </w:t>
      </w:r>
      <w:r>
        <w:rPr>
          <w:rFonts w:ascii="Consolas" w:hAnsi="Consolas" w:cs="Consolas"/>
          <w:color w:val="0000FF"/>
          <w:sz w:val="20"/>
        </w:rPr>
        <w:t>sum</w:t>
      </w:r>
      <w:r>
        <w:rPr>
          <w:rFonts w:ascii="Consolas" w:hAnsi="Consolas" w:cs="Consolas"/>
          <w:color w:val="1E1E1E"/>
          <w:sz w:val="20"/>
        </w:rPr>
        <w:t xml:space="preserve">(all_values) / </w:t>
      </w:r>
      <w:r>
        <w:rPr>
          <w:rFonts w:ascii="Consolas" w:hAnsi="Consolas" w:cs="Consolas"/>
          <w:color w:val="0000FF"/>
          <w:sz w:val="20"/>
        </w:rPr>
        <w:t>len</w:t>
      </w:r>
      <w:r>
        <w:rPr>
          <w:rFonts w:ascii="Consolas" w:hAnsi="Consolas" w:cs="Consolas"/>
          <w:color w:val="1E1E1E"/>
          <w:sz w:val="20"/>
        </w:rPr>
        <w:t>(all_values)</w:t>
      </w:r>
    </w:p>
    <w:p w14:paraId="6CDF1724"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"Барлық бағалардың орташа мәні:"</w:t>
      </w:r>
      <w:r>
        <w:rPr>
          <w:rFonts w:ascii="Consolas" w:hAnsi="Consolas" w:cs="Consolas"/>
          <w:color w:val="1E1E1E"/>
          <w:sz w:val="20"/>
        </w:rPr>
        <w:t>, f</w:t>
      </w:r>
      <w:r>
        <w:rPr>
          <w:rFonts w:ascii="Consolas" w:hAnsi="Consolas" w:cs="Consolas"/>
          <w:color w:val="A31515"/>
          <w:sz w:val="20"/>
        </w:rPr>
        <w:t>"{overall_avg:.2f}"</w:t>
      </w:r>
      <w:r>
        <w:rPr>
          <w:rFonts w:ascii="Consolas" w:hAnsi="Consolas" w:cs="Consolas"/>
          <w:color w:val="1E1E1E"/>
          <w:sz w:val="20"/>
        </w:rPr>
        <w:t>)</w:t>
      </w:r>
    </w:p>
    <w:p w14:paraId="4587AB13" w14:textId="77777777" w:rsidR="00555AD2" w:rsidRDefault="00555AD2">
      <w:pPr>
        <w:shd w:val="clear" w:color="auto" w:fill="F7F7F7"/>
        <w:spacing w:after="0" w:line="240" w:lineRule="auto"/>
        <w:ind w:left="283" w:right="170"/>
      </w:pPr>
    </w:p>
    <w:p w14:paraId="00BAE06E" w14:textId="77777777" w:rsidR="00555AD2" w:rsidRDefault="00497E6D">
      <w:pPr>
        <w:shd w:val="clear" w:color="auto" w:fill="F7F7F7"/>
        <w:spacing w:after="0" w:line="240" w:lineRule="auto"/>
        <w:ind w:left="283" w:right="170"/>
      </w:pPr>
      <w:r>
        <w:rPr>
          <w:rFonts w:ascii="Consolas" w:hAnsi="Consolas" w:cs="Consolas"/>
          <w:color w:val="008000"/>
          <w:sz w:val="20"/>
        </w:rPr>
        <w:t># Барлық пәннен «5» алған студенттер саны</w:t>
      </w:r>
    </w:p>
    <w:p w14:paraId="1C409E5A" w14:textId="77777777" w:rsidR="00555AD2" w:rsidRDefault="00497E6D">
      <w:pPr>
        <w:shd w:val="clear" w:color="auto" w:fill="F7F7F7"/>
        <w:spacing w:after="0" w:line="240" w:lineRule="auto"/>
        <w:ind w:left="283" w:right="170"/>
      </w:pPr>
      <w:r>
        <w:rPr>
          <w:rFonts w:ascii="Consolas" w:hAnsi="Consolas" w:cs="Consolas"/>
          <w:color w:val="1E1E1E"/>
          <w:sz w:val="20"/>
        </w:rPr>
        <w:t xml:space="preserve">perfect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grades </w:t>
      </w:r>
      <w:r>
        <w:rPr>
          <w:rFonts w:ascii="Consolas" w:hAnsi="Consolas" w:cs="Consolas"/>
          <w:color w:val="AF00DB"/>
          <w:sz w:val="20"/>
        </w:rPr>
        <w:t>if</w:t>
      </w:r>
      <w:r>
        <w:rPr>
          <w:rFonts w:ascii="Consolas" w:hAnsi="Consolas" w:cs="Consolas"/>
          <w:color w:val="1E1E1E"/>
          <w:sz w:val="20"/>
        </w:rPr>
        <w:t xml:space="preserve"> </w:t>
      </w:r>
      <w:r>
        <w:rPr>
          <w:rFonts w:ascii="Consolas" w:hAnsi="Consolas" w:cs="Consolas"/>
          <w:color w:val="7950E3"/>
          <w:sz w:val="20"/>
        </w:rPr>
        <w:t>all</w:t>
      </w:r>
      <w:r>
        <w:rPr>
          <w:rFonts w:ascii="Consolas" w:hAnsi="Consolas" w:cs="Consolas"/>
          <w:color w:val="1E1E1E"/>
          <w:sz w:val="20"/>
        </w:rPr>
        <w:t xml:space="preserve">(g == </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g </w:t>
      </w:r>
      <w:r>
        <w:rPr>
          <w:rFonts w:ascii="Consolas" w:hAnsi="Consolas" w:cs="Consolas"/>
          <w:color w:val="AF00DB"/>
          <w:sz w:val="20"/>
        </w:rPr>
        <w:t>in</w:t>
      </w:r>
      <w:r>
        <w:rPr>
          <w:rFonts w:ascii="Consolas" w:hAnsi="Consolas" w:cs="Consolas"/>
          <w:color w:val="1E1E1E"/>
          <w:sz w:val="20"/>
        </w:rPr>
        <w:t xml:space="preserve"> row))</w:t>
      </w:r>
    </w:p>
    <w:p w14:paraId="7607939F" w14:textId="77777777" w:rsidR="00555AD2" w:rsidRDefault="00497E6D">
      <w:pPr>
        <w:shd w:val="clear" w:color="auto" w:fill="F7F7F7"/>
        <w:spacing w:after="0" w:line="240" w:lineRule="auto"/>
        <w:ind w:left="283" w:right="170"/>
      </w:pPr>
      <w:r>
        <w:rPr>
          <w:rFonts w:ascii="Consolas" w:hAnsi="Consolas" w:cs="Consolas"/>
          <w:color w:val="0000FF"/>
          <w:sz w:val="20"/>
        </w:rPr>
        <w:lastRenderedPageBreak/>
        <w:t>print</w:t>
      </w:r>
      <w:r>
        <w:rPr>
          <w:rFonts w:ascii="Consolas" w:hAnsi="Consolas" w:cs="Consolas"/>
          <w:color w:val="1E1E1E"/>
          <w:sz w:val="20"/>
        </w:rPr>
        <w:t>(</w:t>
      </w:r>
      <w:r>
        <w:rPr>
          <w:rFonts w:ascii="Consolas" w:hAnsi="Consolas" w:cs="Consolas"/>
          <w:color w:val="A31515"/>
          <w:sz w:val="20"/>
        </w:rPr>
        <w:t>"Барлық пәннен «5» алған студенттер саны:"</w:t>
      </w:r>
      <w:r>
        <w:rPr>
          <w:rFonts w:ascii="Consolas" w:hAnsi="Consolas" w:cs="Consolas"/>
          <w:color w:val="1E1E1E"/>
          <w:sz w:val="20"/>
        </w:rPr>
        <w:t>, perf</w:t>
      </w:r>
      <w:r>
        <w:rPr>
          <w:rFonts w:ascii="Consolas" w:hAnsi="Consolas" w:cs="Consolas"/>
          <w:color w:val="1E1E1E"/>
          <w:sz w:val="20"/>
        </w:rPr>
        <w:t>ect)</w:t>
      </w:r>
    </w:p>
    <w:p w14:paraId="1BB7378F" w14:textId="77777777" w:rsidR="00555AD2" w:rsidRDefault="00555AD2">
      <w:pPr>
        <w:shd w:val="clear" w:color="auto" w:fill="F7F7F7"/>
        <w:spacing w:after="0" w:line="240" w:lineRule="auto"/>
        <w:ind w:left="283" w:right="170"/>
      </w:pPr>
    </w:p>
    <w:p w14:paraId="5EDB1D53" w14:textId="77777777" w:rsidR="00555AD2" w:rsidRDefault="00497E6D">
      <w:pPr>
        <w:shd w:val="clear" w:color="auto" w:fill="F7F7F7"/>
        <w:spacing w:after="0" w:line="240" w:lineRule="auto"/>
        <w:ind w:left="283" w:right="170"/>
      </w:pPr>
      <w:r>
        <w:rPr>
          <w:rFonts w:ascii="Consolas" w:hAnsi="Consolas" w:cs="Consolas"/>
          <w:color w:val="008000"/>
          <w:sz w:val="20"/>
        </w:rPr>
        <w:t># Қосымша: ең үздік студенттің нөмірі</w:t>
      </w:r>
    </w:p>
    <w:p w14:paraId="1700D1B8" w14:textId="77777777" w:rsidR="00555AD2" w:rsidRDefault="00497E6D">
      <w:pPr>
        <w:shd w:val="clear" w:color="auto" w:fill="F7F7F7"/>
        <w:spacing w:after="0" w:line="240" w:lineRule="auto"/>
        <w:ind w:left="283" w:right="170"/>
      </w:pPr>
      <w:r>
        <w:rPr>
          <w:rFonts w:ascii="Consolas" w:hAnsi="Consolas" w:cs="Consolas"/>
          <w:color w:val="1E1E1E"/>
          <w:sz w:val="20"/>
        </w:rPr>
        <w:t>best_idx = averages.</w:t>
      </w:r>
      <w:r>
        <w:rPr>
          <w:rFonts w:ascii="Consolas" w:hAnsi="Consolas" w:cs="Consolas"/>
          <w:color w:val="7950E3"/>
          <w:sz w:val="20"/>
        </w:rPr>
        <w:t>index</w:t>
      </w:r>
      <w:r>
        <w:rPr>
          <w:rFonts w:ascii="Consolas" w:hAnsi="Consolas" w:cs="Consolas"/>
          <w:color w:val="1E1E1E"/>
          <w:sz w:val="20"/>
        </w:rPr>
        <w:t xml:space="preserve">(highest_avg) + </w:t>
      </w:r>
      <w:r>
        <w:rPr>
          <w:rFonts w:ascii="Consolas" w:hAnsi="Consolas" w:cs="Consolas"/>
          <w:color w:val="098000"/>
          <w:sz w:val="20"/>
        </w:rPr>
        <w:t>1</w:t>
      </w:r>
    </w:p>
    <w:p w14:paraId="157A4E26"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"Ең үздік студенттің нөмірі:"</w:t>
      </w:r>
      <w:r>
        <w:rPr>
          <w:rFonts w:ascii="Consolas" w:hAnsi="Consolas" w:cs="Consolas"/>
          <w:color w:val="1E1E1E"/>
          <w:sz w:val="20"/>
        </w:rPr>
        <w:t>, best_idx)</w:t>
      </w:r>
    </w:p>
    <w:p w14:paraId="1014B42A" w14:textId="77777777" w:rsidR="00555AD2" w:rsidRDefault="00497E6D">
      <w:r>
        <w:rPr>
          <w:b/>
        </w:rPr>
        <w:t>Орындау нәтижесі:</w:t>
      </w:r>
    </w:p>
    <w:p w14:paraId="0550771E" w14:textId="77777777" w:rsidR="00555AD2" w:rsidRDefault="00497E6D">
      <w:pPr>
        <w:shd w:val="clear" w:color="auto" w:fill="EFF6FF"/>
        <w:spacing w:after="0" w:line="240" w:lineRule="auto"/>
        <w:ind w:left="283" w:right="170"/>
      </w:pPr>
      <w:r>
        <w:rPr>
          <w:rFonts w:ascii="Consolas" w:hAnsi="Consolas" w:cs="Consolas"/>
          <w:color w:val="1E1E1E"/>
          <w:sz w:val="20"/>
        </w:rPr>
        <w:t>Баға кестесі (студент -&gt; пәндер):</w:t>
      </w:r>
    </w:p>
    <w:p w14:paraId="7AF674CA" w14:textId="77777777" w:rsidR="00555AD2" w:rsidRPr="00D35AB3" w:rsidRDefault="00497E6D">
      <w:pPr>
        <w:shd w:val="clear" w:color="auto" w:fill="EFF6FF"/>
        <w:spacing w:after="0" w:line="240" w:lineRule="auto"/>
        <w:ind w:left="283" w:right="170"/>
        <w:rPr>
          <w:lang w:val="ru-RU"/>
        </w:rPr>
      </w:pPr>
      <w:r>
        <w:rPr>
          <w:rFonts w:ascii="Consolas" w:hAnsi="Consolas" w:cs="Consolas"/>
          <w:color w:val="1E1E1E"/>
          <w:sz w:val="20"/>
        </w:rPr>
        <w:t xml:space="preserve">  </w:t>
      </w:r>
      <w:r w:rsidRPr="00D35AB3">
        <w:rPr>
          <w:rFonts w:ascii="Consolas" w:hAnsi="Consolas" w:cs="Consolas"/>
          <w:color w:val="1E1E1E"/>
          <w:sz w:val="20"/>
          <w:lang w:val="ru-RU"/>
        </w:rPr>
        <w:t>Студент 1: [5, 4, 5]</w:t>
      </w:r>
    </w:p>
    <w:p w14:paraId="5BEB60BE"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2: [3, 4, 4]</w:t>
      </w:r>
    </w:p>
    <w:p w14:paraId="6FEB407F"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3: [5, 5, 5]</w:t>
      </w:r>
    </w:p>
    <w:p w14:paraId="2F16426C"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4: [4, 3, 5]</w:t>
      </w:r>
    </w:p>
    <w:p w14:paraId="03FEED7F"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65E9E6D1"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Әр</w:t>
      </w:r>
      <w:r w:rsidRPr="00D35AB3">
        <w:rPr>
          <w:rFonts w:ascii="Consolas" w:hAnsi="Consolas" w:cs="Consolas"/>
          <w:color w:val="1E1E1E"/>
          <w:sz w:val="20"/>
          <w:lang w:val="ru-RU"/>
        </w:rPr>
        <w:t xml:space="preserve"> студенттің орташа бағасы:</w:t>
      </w:r>
    </w:p>
    <w:p w14:paraId="5948DD48"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1: 4.67</w:t>
      </w:r>
    </w:p>
    <w:p w14:paraId="5B5DE893"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2: 3.67</w:t>
      </w:r>
    </w:p>
    <w:p w14:paraId="3CB02BF0"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3: 5.00</w:t>
      </w:r>
    </w:p>
    <w:p w14:paraId="4D927C8A"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Студент 4: 4.00</w:t>
      </w:r>
    </w:p>
    <w:p w14:paraId="07C0989F"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02ABC11D"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Ең жоғары орташа балл: 5.00</w:t>
      </w:r>
    </w:p>
    <w:p w14:paraId="121C359A"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Барлық бағалардың орташа мәні: 4.33</w:t>
      </w:r>
    </w:p>
    <w:p w14:paraId="5F411409"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Барлық пәннен «5» алған </w:t>
      </w:r>
      <w:r w:rsidRPr="00D35AB3">
        <w:rPr>
          <w:rFonts w:ascii="Consolas" w:hAnsi="Consolas" w:cs="Consolas"/>
          <w:color w:val="1E1E1E"/>
          <w:sz w:val="20"/>
          <w:lang w:val="ru-RU"/>
        </w:rPr>
        <w:t>студенттер саны: 1</w:t>
      </w:r>
    </w:p>
    <w:p w14:paraId="5EAA8BDD"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Ең үздік студенттің нөмірі: 3</w:t>
      </w:r>
    </w:p>
    <w:p w14:paraId="4FC47B05" w14:textId="77777777" w:rsidR="00555AD2" w:rsidRPr="00D35AB3" w:rsidRDefault="00497E6D">
      <w:pPr>
        <w:rPr>
          <w:lang w:val="ru-RU"/>
        </w:rPr>
      </w:pPr>
      <w:r w:rsidRPr="00D35AB3">
        <w:rPr>
          <w:b/>
          <w:color w:val="000000"/>
          <w:sz w:val="28"/>
          <w:lang w:val="ru-RU"/>
        </w:rPr>
        <w:t>3-деңгей. «Кинотеатрдағы орындар»</w:t>
      </w:r>
    </w:p>
    <w:p w14:paraId="3FB05192" w14:textId="77777777" w:rsidR="00555AD2" w:rsidRPr="00D35AB3" w:rsidRDefault="00497E6D">
      <w:pPr>
        <w:rPr>
          <w:lang w:val="ru-RU"/>
        </w:rPr>
      </w:pPr>
      <w:r w:rsidRPr="00D35AB3">
        <w:rPr>
          <w:lang w:val="ru-RU"/>
        </w:rPr>
        <w:t>Кинотеатрдағы орындар кестесі берілген (0 — бос, 1 — бос емес). Программа бос және бос емес орындар санын, әр қатардағы бос орын санын көрсетеді. Қосымша тапсырмада қолдануш</w:t>
      </w:r>
      <w:r w:rsidRPr="00D35AB3">
        <w:rPr>
          <w:lang w:val="ru-RU"/>
        </w:rPr>
        <w:t>ы қатар мен орын нөмірін енгізгенде, орынның бос/бос емес екенін көрсетеді.</w:t>
      </w:r>
    </w:p>
    <w:p w14:paraId="6A363750" w14:textId="77777777" w:rsidR="00555AD2" w:rsidRPr="00D35AB3" w:rsidRDefault="00497E6D">
      <w:pPr>
        <w:rPr>
          <w:lang w:val="ru-RU"/>
        </w:rPr>
      </w:pPr>
      <w:r w:rsidRPr="00D35AB3">
        <w:rPr>
          <w:b/>
          <w:lang w:val="ru-RU"/>
        </w:rPr>
        <w:t>Код (3_</w:t>
      </w:r>
      <w:r>
        <w:rPr>
          <w:b/>
        </w:rPr>
        <w:t>kinoteatr</w:t>
      </w:r>
      <w:r w:rsidRPr="00D35AB3">
        <w:rPr>
          <w:b/>
          <w:lang w:val="ru-RU"/>
        </w:rPr>
        <w:t>.</w:t>
      </w:r>
      <w:r>
        <w:rPr>
          <w:b/>
        </w:rPr>
        <w:t>py</w:t>
      </w:r>
      <w:r w:rsidRPr="00D35AB3">
        <w:rPr>
          <w:b/>
          <w:lang w:val="ru-RU"/>
        </w:rPr>
        <w:t>):</w:t>
      </w:r>
    </w:p>
    <w:p w14:paraId="3CF4D9C5"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008000"/>
          <w:sz w:val="20"/>
          <w:lang w:val="ru-RU"/>
        </w:rPr>
        <w:t># 3-деңгей. «Кинотеатрдағы орындар»</w:t>
      </w:r>
    </w:p>
    <w:p w14:paraId="18532F03" w14:textId="77777777" w:rsidR="00555AD2" w:rsidRDefault="00497E6D">
      <w:pPr>
        <w:shd w:val="clear" w:color="auto" w:fill="F7F7F7"/>
        <w:spacing w:after="0" w:line="240" w:lineRule="auto"/>
        <w:ind w:left="283" w:right="170"/>
      </w:pPr>
      <w:r>
        <w:rPr>
          <w:rFonts w:ascii="Consolas" w:hAnsi="Consolas" w:cs="Consolas"/>
          <w:color w:val="AF00DB"/>
          <w:sz w:val="20"/>
        </w:rPr>
        <w:t>import</w:t>
      </w:r>
      <w:r>
        <w:rPr>
          <w:rFonts w:ascii="Consolas" w:hAnsi="Consolas" w:cs="Consolas"/>
          <w:color w:val="1E1E1E"/>
          <w:sz w:val="20"/>
        </w:rPr>
        <w:t xml:space="preserve"> sys</w:t>
      </w:r>
    </w:p>
    <w:p w14:paraId="4A3F54C4" w14:textId="77777777" w:rsidR="00555AD2" w:rsidRDefault="00497E6D">
      <w:pPr>
        <w:shd w:val="clear" w:color="auto" w:fill="F7F7F7"/>
        <w:spacing w:after="0" w:line="240" w:lineRule="auto"/>
        <w:ind w:left="283" w:right="170"/>
      </w:pPr>
      <w:r>
        <w:rPr>
          <w:rFonts w:ascii="Consolas" w:hAnsi="Consolas" w:cs="Consolas"/>
          <w:color w:val="1E1E1E"/>
          <w:sz w:val="20"/>
        </w:rPr>
        <w:t>sys.stdout.</w:t>
      </w:r>
      <w:r>
        <w:rPr>
          <w:rFonts w:ascii="Consolas" w:hAnsi="Consolas" w:cs="Consolas"/>
          <w:color w:val="7950E3"/>
          <w:sz w:val="20"/>
        </w:rPr>
        <w:t>reconfigure</w:t>
      </w:r>
      <w:r>
        <w:rPr>
          <w:rFonts w:ascii="Consolas" w:hAnsi="Consolas" w:cs="Consolas"/>
          <w:color w:val="1E1E1E"/>
          <w:sz w:val="20"/>
        </w:rPr>
        <w:t>(encoding=</w:t>
      </w:r>
      <w:r>
        <w:rPr>
          <w:rFonts w:ascii="Consolas" w:hAnsi="Consolas" w:cs="Consolas"/>
          <w:color w:val="A31515"/>
          <w:sz w:val="20"/>
        </w:rPr>
        <w:t>'utf-8'</w:t>
      </w:r>
      <w:r>
        <w:rPr>
          <w:rFonts w:ascii="Consolas" w:hAnsi="Consolas" w:cs="Consolas"/>
          <w:color w:val="1E1E1E"/>
          <w:sz w:val="20"/>
        </w:rPr>
        <w:t>)</w:t>
      </w:r>
    </w:p>
    <w:p w14:paraId="7AA3B266"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008000"/>
          <w:sz w:val="20"/>
          <w:lang w:val="ru-RU"/>
        </w:rPr>
        <w:t># 0 — бос орын; 1 — бос емес орын</w:t>
      </w:r>
    </w:p>
    <w:p w14:paraId="74FFF308" w14:textId="77777777" w:rsidR="00555AD2" w:rsidRPr="00D35AB3" w:rsidRDefault="00497E6D">
      <w:pPr>
        <w:shd w:val="clear" w:color="auto" w:fill="F7F7F7"/>
        <w:spacing w:after="0" w:line="240" w:lineRule="auto"/>
        <w:ind w:left="283" w:right="170"/>
        <w:rPr>
          <w:lang w:val="ru-RU"/>
        </w:rPr>
      </w:pPr>
      <w:r>
        <w:rPr>
          <w:rFonts w:ascii="Consolas" w:hAnsi="Consolas" w:cs="Consolas"/>
          <w:color w:val="1E1E1E"/>
          <w:sz w:val="20"/>
        </w:rPr>
        <w:t>seats</w:t>
      </w:r>
      <w:r w:rsidRPr="00D35AB3">
        <w:rPr>
          <w:rFonts w:ascii="Consolas" w:hAnsi="Consolas" w:cs="Consolas"/>
          <w:color w:val="1E1E1E"/>
          <w:sz w:val="20"/>
          <w:lang w:val="ru-RU"/>
        </w:rPr>
        <w:t xml:space="preserve"> = [</w:t>
      </w:r>
    </w:p>
    <w:p w14:paraId="1A1B5D0A"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w:t>
      </w:r>
    </w:p>
    <w:p w14:paraId="26CD0819"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1E1E1E"/>
          <w:sz w:val="20"/>
          <w:lang w:val="ru-RU"/>
        </w:rPr>
        <w:t>[</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w:t>
      </w:r>
    </w:p>
    <w:p w14:paraId="22BC7B27"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w:t>
      </w:r>
    </w:p>
    <w:p w14:paraId="33CD595E"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 xml:space="preserve">    [</w:t>
      </w:r>
      <w:r w:rsidRPr="00D35AB3">
        <w:rPr>
          <w:rFonts w:ascii="Consolas" w:hAnsi="Consolas" w:cs="Consolas"/>
          <w:color w:val="098000"/>
          <w:sz w:val="20"/>
          <w:lang w:val="ru-RU"/>
        </w:rPr>
        <w:t>1</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 xml:space="preserve">, </w:t>
      </w:r>
      <w:r w:rsidRPr="00D35AB3">
        <w:rPr>
          <w:rFonts w:ascii="Consolas" w:hAnsi="Consolas" w:cs="Consolas"/>
          <w:color w:val="098000"/>
          <w:sz w:val="20"/>
          <w:lang w:val="ru-RU"/>
        </w:rPr>
        <w:t>0</w:t>
      </w:r>
      <w:r w:rsidRPr="00D35AB3">
        <w:rPr>
          <w:rFonts w:ascii="Consolas" w:hAnsi="Consolas" w:cs="Consolas"/>
          <w:color w:val="1E1E1E"/>
          <w:sz w:val="20"/>
          <w:lang w:val="ru-RU"/>
        </w:rPr>
        <w:t>]</w:t>
      </w:r>
    </w:p>
    <w:p w14:paraId="67EA2896"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1E1E1E"/>
          <w:sz w:val="20"/>
          <w:lang w:val="ru-RU"/>
        </w:rPr>
        <w:t>]</w:t>
      </w:r>
    </w:p>
    <w:p w14:paraId="1D240099" w14:textId="77777777" w:rsidR="00555AD2" w:rsidRPr="00D35AB3" w:rsidRDefault="00555AD2">
      <w:pPr>
        <w:shd w:val="clear" w:color="auto" w:fill="F7F7F7"/>
        <w:spacing w:after="0" w:line="240" w:lineRule="auto"/>
        <w:ind w:left="283" w:right="170"/>
        <w:rPr>
          <w:lang w:val="ru-RU"/>
        </w:rPr>
      </w:pPr>
    </w:p>
    <w:p w14:paraId="0937BBF6" w14:textId="77777777" w:rsidR="00555AD2" w:rsidRPr="00D35AB3" w:rsidRDefault="00497E6D">
      <w:pPr>
        <w:shd w:val="clear" w:color="auto" w:fill="F7F7F7"/>
        <w:spacing w:after="0" w:line="240" w:lineRule="auto"/>
        <w:ind w:left="283" w:right="170"/>
        <w:rPr>
          <w:lang w:val="ru-RU"/>
        </w:rPr>
      </w:pPr>
      <w:proofErr w:type="gramStart"/>
      <w:r>
        <w:rPr>
          <w:rFonts w:ascii="Consolas" w:hAnsi="Consolas" w:cs="Consolas"/>
          <w:color w:val="0000FF"/>
          <w:sz w:val="20"/>
        </w:rPr>
        <w:t>print</w:t>
      </w:r>
      <w:r w:rsidRPr="00D35AB3">
        <w:rPr>
          <w:rFonts w:ascii="Consolas" w:hAnsi="Consolas" w:cs="Consolas"/>
          <w:color w:val="1E1E1E"/>
          <w:sz w:val="20"/>
          <w:lang w:val="ru-RU"/>
        </w:rPr>
        <w:t>(</w:t>
      </w:r>
      <w:proofErr w:type="gramEnd"/>
      <w:r w:rsidRPr="00D35AB3">
        <w:rPr>
          <w:rFonts w:ascii="Consolas" w:hAnsi="Consolas" w:cs="Consolas"/>
          <w:color w:val="A31515"/>
          <w:sz w:val="20"/>
          <w:lang w:val="ru-RU"/>
        </w:rPr>
        <w:t>"Орындар кестесі (0-бос, 1-бос емес):"</w:t>
      </w:r>
      <w:r w:rsidRPr="00D35AB3">
        <w:rPr>
          <w:rFonts w:ascii="Consolas" w:hAnsi="Consolas" w:cs="Consolas"/>
          <w:color w:val="1E1E1E"/>
          <w:sz w:val="20"/>
          <w:lang w:val="ru-RU"/>
        </w:rPr>
        <w:t>)</w:t>
      </w:r>
    </w:p>
    <w:p w14:paraId="3A327FB2"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seats:</w:t>
      </w:r>
    </w:p>
    <w:p w14:paraId="3E599366"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  "</w:t>
      </w:r>
      <w:r>
        <w:rPr>
          <w:rFonts w:ascii="Consolas" w:hAnsi="Consolas" w:cs="Consolas"/>
          <w:color w:val="1E1E1E"/>
          <w:sz w:val="20"/>
        </w:rPr>
        <w:t>, row)</w:t>
      </w:r>
    </w:p>
    <w:p w14:paraId="0D7891B1" w14:textId="11012F43" w:rsidR="00555AD2" w:rsidRDefault="00555AD2">
      <w:pPr>
        <w:shd w:val="clear" w:color="auto" w:fill="F7F7F7"/>
        <w:spacing w:after="0" w:line="240" w:lineRule="auto"/>
        <w:ind w:left="283" w:right="170"/>
      </w:pPr>
    </w:p>
    <w:p w14:paraId="757ED4C9" w14:textId="77777777" w:rsidR="00D35AB3" w:rsidRDefault="00D35AB3">
      <w:pPr>
        <w:shd w:val="clear" w:color="auto" w:fill="F7F7F7"/>
        <w:spacing w:after="0" w:line="240" w:lineRule="auto"/>
        <w:ind w:left="283" w:right="170"/>
      </w:pPr>
    </w:p>
    <w:p w14:paraId="6579DA69" w14:textId="77777777" w:rsidR="00555AD2" w:rsidRDefault="00497E6D">
      <w:pPr>
        <w:shd w:val="clear" w:color="auto" w:fill="F7F7F7"/>
        <w:spacing w:after="0" w:line="240" w:lineRule="auto"/>
        <w:ind w:left="283" w:right="170"/>
      </w:pPr>
      <w:r>
        <w:rPr>
          <w:rFonts w:ascii="Consolas" w:hAnsi="Consolas" w:cs="Consolas"/>
          <w:color w:val="008000"/>
          <w:sz w:val="20"/>
        </w:rPr>
        <w:t># бос орындардың саны</w:t>
      </w:r>
    </w:p>
    <w:p w14:paraId="0EBCE74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free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seats </w:t>
      </w:r>
      <w:r>
        <w:rPr>
          <w:rFonts w:ascii="Consolas" w:hAnsi="Consolas" w:cs="Consolas"/>
          <w:color w:val="AF00DB"/>
          <w:sz w:val="20"/>
        </w:rPr>
        <w:t>for</w:t>
      </w:r>
      <w:r>
        <w:rPr>
          <w:rFonts w:ascii="Consolas" w:hAnsi="Consolas" w:cs="Consolas"/>
          <w:color w:val="1E1E1E"/>
          <w:sz w:val="20"/>
        </w:rPr>
        <w:t xml:space="preserve"> s </w:t>
      </w:r>
      <w:r>
        <w:rPr>
          <w:rFonts w:ascii="Consolas" w:hAnsi="Consolas" w:cs="Consolas"/>
          <w:color w:val="AF00DB"/>
          <w:sz w:val="20"/>
        </w:rPr>
        <w:t>in</w:t>
      </w:r>
      <w:r>
        <w:rPr>
          <w:rFonts w:ascii="Consolas" w:hAnsi="Consolas" w:cs="Consolas"/>
          <w:color w:val="1E1E1E"/>
          <w:sz w:val="20"/>
        </w:rPr>
        <w:t xml:space="preserve"> row </w:t>
      </w:r>
      <w:r>
        <w:rPr>
          <w:rFonts w:ascii="Consolas" w:hAnsi="Consolas" w:cs="Consolas"/>
          <w:color w:val="AF00DB"/>
          <w:sz w:val="20"/>
        </w:rPr>
        <w:t>if</w:t>
      </w:r>
      <w:r>
        <w:rPr>
          <w:rFonts w:ascii="Consolas" w:hAnsi="Consolas" w:cs="Consolas"/>
          <w:color w:val="1E1E1E"/>
          <w:sz w:val="20"/>
        </w:rPr>
        <w:t xml:space="preserve"> s == </w:t>
      </w:r>
      <w:r>
        <w:rPr>
          <w:rFonts w:ascii="Consolas" w:hAnsi="Consolas" w:cs="Consolas"/>
          <w:color w:val="098000"/>
          <w:sz w:val="20"/>
        </w:rPr>
        <w:t>0</w:t>
      </w:r>
      <w:r>
        <w:rPr>
          <w:rFonts w:ascii="Consolas" w:hAnsi="Consolas" w:cs="Consolas"/>
          <w:color w:val="1E1E1E"/>
          <w:sz w:val="20"/>
        </w:rPr>
        <w:t>)</w:t>
      </w:r>
    </w:p>
    <w:p w14:paraId="00026A2A" w14:textId="77777777" w:rsidR="00555AD2" w:rsidRDefault="00497E6D">
      <w:pPr>
        <w:shd w:val="clear" w:color="auto" w:fill="F7F7F7"/>
        <w:spacing w:after="0" w:line="240" w:lineRule="auto"/>
        <w:ind w:left="283" w:right="170"/>
      </w:pPr>
      <w:r>
        <w:rPr>
          <w:rFonts w:ascii="Consolas" w:hAnsi="Consolas" w:cs="Consolas"/>
          <w:color w:val="008000"/>
          <w:sz w:val="20"/>
        </w:rPr>
        <w:t># бос емес орындардың саны</w:t>
      </w:r>
    </w:p>
    <w:p w14:paraId="77AF8407" w14:textId="77777777" w:rsidR="00555AD2" w:rsidRDefault="00497E6D">
      <w:pPr>
        <w:shd w:val="clear" w:color="auto" w:fill="F7F7F7"/>
        <w:spacing w:after="0" w:line="240" w:lineRule="auto"/>
        <w:ind w:left="283" w:right="170"/>
      </w:pPr>
      <w:r>
        <w:rPr>
          <w:rFonts w:ascii="Consolas" w:hAnsi="Consolas" w:cs="Consolas"/>
          <w:color w:val="1E1E1E"/>
          <w:sz w:val="20"/>
        </w:rPr>
        <w:t xml:space="preserve">busy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seats </w:t>
      </w:r>
      <w:r>
        <w:rPr>
          <w:rFonts w:ascii="Consolas" w:hAnsi="Consolas" w:cs="Consolas"/>
          <w:color w:val="AF00DB"/>
          <w:sz w:val="20"/>
        </w:rPr>
        <w:t>for</w:t>
      </w:r>
      <w:r>
        <w:rPr>
          <w:rFonts w:ascii="Consolas" w:hAnsi="Consolas" w:cs="Consolas"/>
          <w:color w:val="1E1E1E"/>
          <w:sz w:val="20"/>
        </w:rPr>
        <w:t xml:space="preserve"> s </w:t>
      </w:r>
      <w:r>
        <w:rPr>
          <w:rFonts w:ascii="Consolas" w:hAnsi="Consolas" w:cs="Consolas"/>
          <w:color w:val="AF00DB"/>
          <w:sz w:val="20"/>
        </w:rPr>
        <w:t>in</w:t>
      </w:r>
      <w:r>
        <w:rPr>
          <w:rFonts w:ascii="Consolas" w:hAnsi="Consolas" w:cs="Consolas"/>
          <w:color w:val="1E1E1E"/>
          <w:sz w:val="20"/>
        </w:rPr>
        <w:t xml:space="preserve"> row </w:t>
      </w:r>
      <w:r>
        <w:rPr>
          <w:rFonts w:ascii="Consolas" w:hAnsi="Consolas" w:cs="Consolas"/>
          <w:color w:val="AF00DB"/>
          <w:sz w:val="20"/>
        </w:rPr>
        <w:t>if</w:t>
      </w:r>
      <w:r>
        <w:rPr>
          <w:rFonts w:ascii="Consolas" w:hAnsi="Consolas" w:cs="Consolas"/>
          <w:color w:val="1E1E1E"/>
          <w:sz w:val="20"/>
        </w:rPr>
        <w:t xml:space="preserve"> s == </w:t>
      </w:r>
      <w:r>
        <w:rPr>
          <w:rFonts w:ascii="Consolas" w:hAnsi="Consolas" w:cs="Consolas"/>
          <w:color w:val="098000"/>
          <w:sz w:val="20"/>
        </w:rPr>
        <w:t>1</w:t>
      </w:r>
      <w:r>
        <w:rPr>
          <w:rFonts w:ascii="Consolas" w:hAnsi="Consolas" w:cs="Consolas"/>
          <w:color w:val="1E1E1E"/>
          <w:sz w:val="20"/>
        </w:rPr>
        <w:t>)</w:t>
      </w:r>
    </w:p>
    <w:p w14:paraId="2368F848" w14:textId="77777777" w:rsidR="00555AD2" w:rsidRDefault="00555AD2">
      <w:pPr>
        <w:shd w:val="clear" w:color="auto" w:fill="F7F7F7"/>
        <w:spacing w:after="0" w:line="240" w:lineRule="auto"/>
        <w:ind w:left="283" w:right="170"/>
      </w:pPr>
    </w:p>
    <w:p w14:paraId="0D09AD9D"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"\nБос орындар саны:"</w:t>
      </w:r>
      <w:r>
        <w:rPr>
          <w:rFonts w:ascii="Consolas" w:hAnsi="Consolas" w:cs="Consolas"/>
          <w:color w:val="1E1E1E"/>
          <w:sz w:val="20"/>
        </w:rPr>
        <w:t>, free)</w:t>
      </w:r>
    </w:p>
    <w:p w14:paraId="47561024" w14:textId="77777777" w:rsidR="00555AD2" w:rsidRDefault="00497E6D">
      <w:pPr>
        <w:shd w:val="clear" w:color="auto" w:fill="F7F7F7"/>
        <w:spacing w:after="0" w:line="240" w:lineRule="auto"/>
        <w:ind w:left="283" w:right="170"/>
      </w:pPr>
      <w:r>
        <w:rPr>
          <w:rFonts w:ascii="Consolas" w:hAnsi="Consolas" w:cs="Consolas"/>
          <w:color w:val="0000FF"/>
          <w:sz w:val="20"/>
        </w:rPr>
        <w:lastRenderedPageBreak/>
        <w:t>print</w:t>
      </w:r>
      <w:r>
        <w:rPr>
          <w:rFonts w:ascii="Consolas" w:hAnsi="Consolas" w:cs="Consolas"/>
          <w:color w:val="1E1E1E"/>
          <w:sz w:val="20"/>
        </w:rPr>
        <w:t>(</w:t>
      </w:r>
      <w:r>
        <w:rPr>
          <w:rFonts w:ascii="Consolas" w:hAnsi="Consolas" w:cs="Consolas"/>
          <w:color w:val="A31515"/>
          <w:sz w:val="20"/>
        </w:rPr>
        <w:t>"Бос емес орындар саны:"</w:t>
      </w:r>
      <w:r>
        <w:rPr>
          <w:rFonts w:ascii="Consolas" w:hAnsi="Consolas" w:cs="Consolas"/>
          <w:color w:val="1E1E1E"/>
          <w:sz w:val="20"/>
        </w:rPr>
        <w:t>, busy)</w:t>
      </w:r>
    </w:p>
    <w:p w14:paraId="4BB60015" w14:textId="77777777" w:rsidR="00555AD2" w:rsidRDefault="00555AD2">
      <w:pPr>
        <w:shd w:val="clear" w:color="auto" w:fill="F7F7F7"/>
        <w:spacing w:after="0" w:line="240" w:lineRule="auto"/>
        <w:ind w:left="283" w:right="170"/>
      </w:pPr>
    </w:p>
    <w:p w14:paraId="202DF8A7" w14:textId="77777777" w:rsidR="00555AD2" w:rsidRDefault="00497E6D">
      <w:pPr>
        <w:shd w:val="clear" w:color="auto" w:fill="F7F7F7"/>
        <w:spacing w:after="0" w:line="240" w:lineRule="auto"/>
        <w:ind w:left="283" w:right="170"/>
      </w:pPr>
      <w:r>
        <w:rPr>
          <w:rFonts w:ascii="Consolas" w:hAnsi="Consolas" w:cs="Consolas"/>
          <w:color w:val="008000"/>
          <w:sz w:val="20"/>
        </w:rPr>
        <w:t># әр қатардағы бос орын саны</w:t>
      </w:r>
    </w:p>
    <w:p w14:paraId="1EA8DC09"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"\nӘр қатардағы бос орын саны:"</w:t>
      </w:r>
      <w:r>
        <w:rPr>
          <w:rFonts w:ascii="Consolas" w:hAnsi="Consolas" w:cs="Consolas"/>
          <w:color w:val="1E1E1E"/>
          <w:sz w:val="20"/>
        </w:rPr>
        <w:t>)</w:t>
      </w:r>
    </w:p>
    <w:p w14:paraId="4F0E160B"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 xml:space="preserve">(seats, </w:t>
      </w:r>
      <w:r>
        <w:rPr>
          <w:rFonts w:ascii="Consolas" w:hAnsi="Consolas" w:cs="Consolas"/>
          <w:color w:val="098000"/>
          <w:sz w:val="20"/>
        </w:rPr>
        <w:t>1</w:t>
      </w:r>
      <w:r>
        <w:rPr>
          <w:rFonts w:ascii="Consolas" w:hAnsi="Consolas" w:cs="Consolas"/>
          <w:color w:val="1E1E1E"/>
          <w:sz w:val="20"/>
        </w:rPr>
        <w:t>):</w:t>
      </w:r>
    </w:p>
    <w:p w14:paraId="6A70767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(f</w:t>
      </w:r>
      <w:r>
        <w:rPr>
          <w:rFonts w:ascii="Consolas" w:hAnsi="Consolas" w:cs="Consolas"/>
          <w:color w:val="A31515"/>
          <w:sz w:val="20"/>
        </w:rPr>
        <w:t>"  {i}-қатар:</w:t>
      </w:r>
      <w:r>
        <w:rPr>
          <w:rFonts w:ascii="Consolas" w:hAnsi="Consolas" w:cs="Consolas"/>
          <w:color w:val="A31515"/>
          <w:sz w:val="20"/>
        </w:rPr>
        <w:t xml:space="preserve"> {row.count(0)}"</w:t>
      </w:r>
      <w:r>
        <w:rPr>
          <w:rFonts w:ascii="Consolas" w:hAnsi="Consolas" w:cs="Consolas"/>
          <w:color w:val="1E1E1E"/>
          <w:sz w:val="20"/>
        </w:rPr>
        <w:t>)</w:t>
      </w:r>
    </w:p>
    <w:p w14:paraId="777E9916" w14:textId="77777777" w:rsidR="00555AD2" w:rsidRDefault="00555AD2">
      <w:pPr>
        <w:shd w:val="clear" w:color="auto" w:fill="F7F7F7"/>
        <w:spacing w:after="0" w:line="240" w:lineRule="auto"/>
        <w:ind w:left="283" w:right="170"/>
      </w:pPr>
    </w:p>
    <w:p w14:paraId="4EC3CE9D" w14:textId="77777777" w:rsidR="00555AD2" w:rsidRDefault="00497E6D">
      <w:pPr>
        <w:shd w:val="clear" w:color="auto" w:fill="F7F7F7"/>
        <w:spacing w:after="0" w:line="240" w:lineRule="auto"/>
        <w:ind w:left="283" w:right="170"/>
      </w:pPr>
      <w:r>
        <w:rPr>
          <w:rFonts w:ascii="Consolas" w:hAnsi="Consolas" w:cs="Consolas"/>
          <w:color w:val="008000"/>
          <w:sz w:val="20"/>
        </w:rPr>
        <w:t># Шығармашылық: қолданушы қатар мен орын нөмірін енгізеді</w:t>
      </w:r>
    </w:p>
    <w:p w14:paraId="48DA2CFC" w14:textId="77777777" w:rsidR="00555AD2" w:rsidRDefault="00497E6D">
      <w:pPr>
        <w:shd w:val="clear" w:color="auto" w:fill="F7F7F7"/>
        <w:spacing w:after="0" w:line="240" w:lineRule="auto"/>
        <w:ind w:left="283" w:right="170"/>
      </w:pPr>
      <w:r>
        <w:rPr>
          <w:rFonts w:ascii="Consolas" w:hAnsi="Consolas" w:cs="Consolas"/>
          <w:color w:val="AF00DB"/>
          <w:sz w:val="20"/>
        </w:rPr>
        <w:t>try</w:t>
      </w:r>
      <w:r>
        <w:rPr>
          <w:rFonts w:ascii="Consolas" w:hAnsi="Consolas" w:cs="Consolas"/>
          <w:color w:val="1E1E1E"/>
          <w:sz w:val="20"/>
        </w:rPr>
        <w:t>:</w:t>
      </w:r>
    </w:p>
    <w:p w14:paraId="74FC921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r = </w:t>
      </w:r>
      <w:r>
        <w:rPr>
          <w:rFonts w:ascii="Consolas" w:hAnsi="Consolas" w:cs="Consolas"/>
          <w:color w:val="0000FF"/>
          <w:sz w:val="20"/>
        </w:rPr>
        <w:t>int</w:t>
      </w:r>
      <w:r>
        <w:rPr>
          <w:rFonts w:ascii="Consolas" w:hAnsi="Consolas" w:cs="Consolas"/>
          <w:color w:val="1E1E1E"/>
          <w:sz w:val="20"/>
        </w:rPr>
        <w:t>(</w:t>
      </w:r>
      <w:r>
        <w:rPr>
          <w:rFonts w:ascii="Consolas" w:hAnsi="Consolas" w:cs="Consolas"/>
          <w:color w:val="0000FF"/>
          <w:sz w:val="20"/>
        </w:rPr>
        <w:t>input</w:t>
      </w:r>
      <w:r>
        <w:rPr>
          <w:rFonts w:ascii="Consolas" w:hAnsi="Consolas" w:cs="Consolas"/>
          <w:color w:val="1E1E1E"/>
          <w:sz w:val="20"/>
        </w:rPr>
        <w:t>(</w:t>
      </w:r>
      <w:r>
        <w:rPr>
          <w:rFonts w:ascii="Consolas" w:hAnsi="Consolas" w:cs="Consolas"/>
          <w:color w:val="A31515"/>
          <w:sz w:val="20"/>
        </w:rPr>
        <w:t>"\nҚатар нөмірін енгізіңіз (1-4): "</w:t>
      </w:r>
      <w:r>
        <w:rPr>
          <w:rFonts w:ascii="Consolas" w:hAnsi="Consolas" w:cs="Consolas"/>
          <w:color w:val="1E1E1E"/>
          <w:sz w:val="20"/>
        </w:rPr>
        <w:t xml:space="preserve">)) - </w:t>
      </w:r>
      <w:r>
        <w:rPr>
          <w:rFonts w:ascii="Consolas" w:hAnsi="Consolas" w:cs="Consolas"/>
          <w:color w:val="098000"/>
          <w:sz w:val="20"/>
        </w:rPr>
        <w:t>1</w:t>
      </w:r>
    </w:p>
    <w:p w14:paraId="187E692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c = </w:t>
      </w:r>
      <w:r>
        <w:rPr>
          <w:rFonts w:ascii="Consolas" w:hAnsi="Consolas" w:cs="Consolas"/>
          <w:color w:val="0000FF"/>
          <w:sz w:val="20"/>
        </w:rPr>
        <w:t>int</w:t>
      </w:r>
      <w:r>
        <w:rPr>
          <w:rFonts w:ascii="Consolas" w:hAnsi="Consolas" w:cs="Consolas"/>
          <w:color w:val="1E1E1E"/>
          <w:sz w:val="20"/>
        </w:rPr>
        <w:t>(</w:t>
      </w:r>
      <w:r>
        <w:rPr>
          <w:rFonts w:ascii="Consolas" w:hAnsi="Consolas" w:cs="Consolas"/>
          <w:color w:val="0000FF"/>
          <w:sz w:val="20"/>
        </w:rPr>
        <w:t>input</w:t>
      </w:r>
      <w:r>
        <w:rPr>
          <w:rFonts w:ascii="Consolas" w:hAnsi="Consolas" w:cs="Consolas"/>
          <w:color w:val="1E1E1E"/>
          <w:sz w:val="20"/>
        </w:rPr>
        <w:t>(</w:t>
      </w:r>
      <w:r>
        <w:rPr>
          <w:rFonts w:ascii="Consolas" w:hAnsi="Consolas" w:cs="Consolas"/>
          <w:color w:val="A31515"/>
          <w:sz w:val="20"/>
        </w:rPr>
        <w:t>"Орын нөмірін енгізіңіз (1-5): "</w:t>
      </w:r>
      <w:r>
        <w:rPr>
          <w:rFonts w:ascii="Consolas" w:hAnsi="Consolas" w:cs="Consolas"/>
          <w:color w:val="1E1E1E"/>
          <w:sz w:val="20"/>
        </w:rPr>
        <w:t xml:space="preserve">)) - </w:t>
      </w:r>
      <w:r>
        <w:rPr>
          <w:rFonts w:ascii="Consolas" w:hAnsi="Consolas" w:cs="Consolas"/>
          <w:color w:val="098000"/>
          <w:sz w:val="20"/>
        </w:rPr>
        <w:t>1</w:t>
      </w:r>
    </w:p>
    <w:p w14:paraId="4495F349"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w:t>
      </w:r>
      <w:r>
        <w:rPr>
          <w:rFonts w:ascii="Consolas" w:hAnsi="Consolas" w:cs="Consolas"/>
          <w:color w:val="098000"/>
          <w:sz w:val="20"/>
        </w:rPr>
        <w:t>0</w:t>
      </w:r>
      <w:r>
        <w:rPr>
          <w:rFonts w:ascii="Consolas" w:hAnsi="Consolas" w:cs="Consolas"/>
          <w:color w:val="1E1E1E"/>
          <w:sz w:val="20"/>
        </w:rPr>
        <w:t xml:space="preserve"> &lt;= r &lt; </w:t>
      </w:r>
      <w:r>
        <w:rPr>
          <w:rFonts w:ascii="Consolas" w:hAnsi="Consolas" w:cs="Consolas"/>
          <w:color w:val="0000FF"/>
          <w:sz w:val="20"/>
        </w:rPr>
        <w:t>len</w:t>
      </w:r>
      <w:r>
        <w:rPr>
          <w:rFonts w:ascii="Consolas" w:hAnsi="Consolas" w:cs="Consolas"/>
          <w:color w:val="1E1E1E"/>
          <w:sz w:val="20"/>
        </w:rPr>
        <w:t xml:space="preserve">(seats) </w:t>
      </w:r>
      <w:r>
        <w:rPr>
          <w:rFonts w:ascii="Consolas" w:hAnsi="Consolas" w:cs="Consolas"/>
          <w:color w:val="AF00DB"/>
          <w:sz w:val="20"/>
        </w:rPr>
        <w:t>and</w:t>
      </w:r>
      <w:r>
        <w:rPr>
          <w:rFonts w:ascii="Consolas" w:hAnsi="Consolas" w:cs="Consolas"/>
          <w:color w:val="1E1E1E"/>
          <w:sz w:val="20"/>
        </w:rPr>
        <w:t xml:space="preserve"> </w:t>
      </w:r>
      <w:r>
        <w:rPr>
          <w:rFonts w:ascii="Consolas" w:hAnsi="Consolas" w:cs="Consolas"/>
          <w:color w:val="098000"/>
          <w:sz w:val="20"/>
        </w:rPr>
        <w:t>0</w:t>
      </w:r>
      <w:r>
        <w:rPr>
          <w:rFonts w:ascii="Consolas" w:hAnsi="Consolas" w:cs="Consolas"/>
          <w:color w:val="1E1E1E"/>
          <w:sz w:val="20"/>
        </w:rPr>
        <w:t xml:space="preserve"> &lt;= c &lt; </w:t>
      </w:r>
      <w:r>
        <w:rPr>
          <w:rFonts w:ascii="Consolas" w:hAnsi="Consolas" w:cs="Consolas"/>
          <w:color w:val="0000FF"/>
          <w:sz w:val="20"/>
        </w:rPr>
        <w:t>len</w:t>
      </w:r>
      <w:r>
        <w:rPr>
          <w:rFonts w:ascii="Consolas" w:hAnsi="Consolas" w:cs="Consolas"/>
          <w:color w:val="1E1E1E"/>
          <w:sz w:val="20"/>
        </w:rPr>
        <w:t>(seats[</w:t>
      </w:r>
      <w:r>
        <w:rPr>
          <w:rFonts w:ascii="Consolas" w:hAnsi="Consolas" w:cs="Consolas"/>
          <w:color w:val="098000"/>
          <w:sz w:val="20"/>
        </w:rPr>
        <w:t>0</w:t>
      </w:r>
      <w:r>
        <w:rPr>
          <w:rFonts w:ascii="Consolas" w:hAnsi="Consolas" w:cs="Consolas"/>
          <w:color w:val="1E1E1E"/>
          <w:sz w:val="20"/>
        </w:rPr>
        <w:t>]):</w:t>
      </w:r>
    </w:p>
    <w:p w14:paraId="47A30EBC"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seats[r][c] == </w:t>
      </w:r>
      <w:r>
        <w:rPr>
          <w:rFonts w:ascii="Consolas" w:hAnsi="Consolas" w:cs="Consolas"/>
          <w:color w:val="098000"/>
          <w:sz w:val="20"/>
        </w:rPr>
        <w:t>0</w:t>
      </w:r>
      <w:r>
        <w:rPr>
          <w:rFonts w:ascii="Consolas" w:hAnsi="Consolas" w:cs="Consolas"/>
          <w:color w:val="1E1E1E"/>
          <w:sz w:val="20"/>
        </w:rPr>
        <w:t>:</w:t>
      </w:r>
    </w:p>
    <w:p w14:paraId="55792C9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"Бұл орын БОС."</w:t>
      </w:r>
      <w:r>
        <w:rPr>
          <w:rFonts w:ascii="Consolas" w:hAnsi="Consolas" w:cs="Consolas"/>
          <w:color w:val="1E1E1E"/>
          <w:sz w:val="20"/>
        </w:rPr>
        <w:t>)</w:t>
      </w:r>
    </w:p>
    <w:p w14:paraId="24B19FF0"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else</w:t>
      </w:r>
      <w:r>
        <w:rPr>
          <w:rFonts w:ascii="Consolas" w:hAnsi="Consolas" w:cs="Consolas"/>
          <w:color w:val="1E1E1E"/>
          <w:sz w:val="20"/>
        </w:rPr>
        <w:t>:</w:t>
      </w:r>
    </w:p>
    <w:p w14:paraId="4D517B4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"Бұл орын БОС ЕМЕС."</w:t>
      </w:r>
      <w:r>
        <w:rPr>
          <w:rFonts w:ascii="Consolas" w:hAnsi="Consolas" w:cs="Consolas"/>
          <w:color w:val="1E1E1E"/>
          <w:sz w:val="20"/>
        </w:rPr>
        <w:t>)</w:t>
      </w:r>
    </w:p>
    <w:p w14:paraId="49F40CE4"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else</w:t>
      </w:r>
      <w:r>
        <w:rPr>
          <w:rFonts w:ascii="Consolas" w:hAnsi="Consolas" w:cs="Consolas"/>
          <w:color w:val="1E1E1E"/>
          <w:sz w:val="20"/>
        </w:rPr>
        <w:t>:</w:t>
      </w:r>
    </w:p>
    <w:p w14:paraId="329F7174"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"Қате нөмір!"</w:t>
      </w:r>
      <w:r>
        <w:rPr>
          <w:rFonts w:ascii="Consolas" w:hAnsi="Consolas" w:cs="Consolas"/>
          <w:color w:val="1E1E1E"/>
          <w:sz w:val="20"/>
        </w:rPr>
        <w:t>)</w:t>
      </w:r>
    </w:p>
    <w:p w14:paraId="29D034D3" w14:textId="77777777" w:rsidR="00555AD2" w:rsidRDefault="00497E6D">
      <w:pPr>
        <w:shd w:val="clear" w:color="auto" w:fill="F7F7F7"/>
        <w:spacing w:after="0" w:line="240" w:lineRule="auto"/>
        <w:ind w:left="283" w:right="170"/>
      </w:pPr>
      <w:r>
        <w:rPr>
          <w:rFonts w:ascii="Consolas" w:hAnsi="Consolas" w:cs="Consolas"/>
          <w:color w:val="AF00DB"/>
          <w:sz w:val="20"/>
        </w:rPr>
        <w:t>except</w:t>
      </w:r>
      <w:r>
        <w:rPr>
          <w:rFonts w:ascii="Consolas" w:hAnsi="Consolas" w:cs="Consolas"/>
          <w:color w:val="1E1E1E"/>
          <w:sz w:val="20"/>
        </w:rPr>
        <w:t xml:space="preserve"> ValueError:</w:t>
      </w:r>
    </w:p>
    <w:p w14:paraId="338759A5"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"Сан енгізіңіз!"</w:t>
      </w:r>
      <w:r>
        <w:rPr>
          <w:rFonts w:ascii="Consolas" w:hAnsi="Consolas" w:cs="Consolas"/>
          <w:color w:val="1E1E1E"/>
          <w:sz w:val="20"/>
        </w:rPr>
        <w:t>)</w:t>
      </w:r>
    </w:p>
    <w:p w14:paraId="6A86E45B" w14:textId="77777777" w:rsidR="00555AD2" w:rsidRDefault="00497E6D">
      <w:r>
        <w:rPr>
          <w:b/>
        </w:rPr>
        <w:t>Орындау нәтижесі:</w:t>
      </w:r>
    </w:p>
    <w:p w14:paraId="53F379F5"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Орындар кестесі (0-бос, 1-бос емес)</w:t>
      </w:r>
      <w:r w:rsidRPr="00D35AB3">
        <w:rPr>
          <w:rFonts w:ascii="Consolas" w:hAnsi="Consolas" w:cs="Consolas"/>
          <w:color w:val="1E1E1E"/>
          <w:sz w:val="20"/>
          <w:lang w:val="ru-RU"/>
        </w:rPr>
        <w:t>:</w:t>
      </w:r>
    </w:p>
    <w:p w14:paraId="3E9A925B"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[0, 1, 0, 0, 1]</w:t>
      </w:r>
    </w:p>
    <w:p w14:paraId="4AED8B8B"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 1, 0, 0, 0]</w:t>
      </w:r>
    </w:p>
    <w:p w14:paraId="160F2F36"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[0, 0, 0, 1, 1]</w:t>
      </w:r>
    </w:p>
    <w:p w14:paraId="5F92EAAE"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 0, 0, 0, 0]</w:t>
      </w:r>
    </w:p>
    <w:p w14:paraId="2241FAAA"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583A2359"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Бос орындар саны: 13</w:t>
      </w:r>
    </w:p>
    <w:p w14:paraId="496AF422"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Бос емес орындар саны: 7</w:t>
      </w:r>
    </w:p>
    <w:p w14:paraId="27249E49"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42D91981"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Әр</w:t>
      </w:r>
      <w:r w:rsidRPr="00D35AB3">
        <w:rPr>
          <w:rFonts w:ascii="Consolas" w:hAnsi="Consolas" w:cs="Consolas"/>
          <w:color w:val="1E1E1E"/>
          <w:sz w:val="20"/>
          <w:lang w:val="ru-RU"/>
        </w:rPr>
        <w:t xml:space="preserve"> қатардағы бос орын саны:</w:t>
      </w:r>
    </w:p>
    <w:p w14:paraId="1DB4528A"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1-қатар: 3</w:t>
      </w:r>
    </w:p>
    <w:p w14:paraId="29CF4875"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2-қатар: 3</w:t>
      </w:r>
    </w:p>
    <w:p w14:paraId="101B7F8E"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3-қатар: 3</w:t>
      </w:r>
    </w:p>
    <w:p w14:paraId="09F93644"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4-қатар: 4</w:t>
      </w:r>
    </w:p>
    <w:p w14:paraId="38A393B6" w14:textId="77777777" w:rsidR="00555AD2" w:rsidRPr="00D35AB3" w:rsidRDefault="00497E6D">
      <w:pPr>
        <w:rPr>
          <w:lang w:val="ru-RU"/>
        </w:rPr>
      </w:pPr>
      <w:r w:rsidRPr="00D35AB3">
        <w:rPr>
          <w:b/>
          <w:color w:val="000000"/>
          <w:sz w:val="28"/>
          <w:lang w:val="ru-RU"/>
        </w:rPr>
        <w:t>4-деңгей. «Ойын картасы»</w:t>
      </w:r>
    </w:p>
    <w:p w14:paraId="7666921E" w14:textId="77777777" w:rsidR="00555AD2" w:rsidRPr="00D35AB3" w:rsidRDefault="00497E6D">
      <w:pPr>
        <w:rPr>
          <w:lang w:val="ru-RU"/>
        </w:rPr>
      </w:pPr>
      <w:r w:rsidRPr="00D35AB3">
        <w:rPr>
          <w:lang w:val="ru-RU"/>
        </w:rPr>
        <w:t xml:space="preserve">5×5 ойын алаңы </w:t>
      </w:r>
      <w:r w:rsidRPr="00D35AB3">
        <w:rPr>
          <w:lang w:val="ru-RU"/>
        </w:rPr>
        <w:t>құрылған</w:t>
      </w:r>
      <w:r w:rsidRPr="00D35AB3">
        <w:rPr>
          <w:lang w:val="ru-RU"/>
        </w:rPr>
        <w:t>: «.» — бос ұяшық, «</w:t>
      </w:r>
      <w:r>
        <w:t>X</w:t>
      </w:r>
      <w:r w:rsidRPr="00D35AB3">
        <w:rPr>
          <w:lang w:val="ru-RU"/>
        </w:rPr>
        <w:t>» — кедергі. Программа кедергілер санын, олардың координаталарын көрсетеді және қолданушы енгізген координатада кедергі бар/жоғын анықтайды.</w:t>
      </w:r>
    </w:p>
    <w:p w14:paraId="58008368" w14:textId="77777777" w:rsidR="00555AD2" w:rsidRPr="00D35AB3" w:rsidRDefault="00497E6D">
      <w:pPr>
        <w:rPr>
          <w:lang w:val="ru-RU"/>
        </w:rPr>
      </w:pPr>
      <w:r w:rsidRPr="00D35AB3">
        <w:rPr>
          <w:b/>
          <w:lang w:val="ru-RU"/>
        </w:rPr>
        <w:t>Код (4_</w:t>
      </w:r>
      <w:r>
        <w:rPr>
          <w:b/>
        </w:rPr>
        <w:t>oyin</w:t>
      </w:r>
      <w:r w:rsidRPr="00D35AB3">
        <w:rPr>
          <w:b/>
          <w:lang w:val="ru-RU"/>
        </w:rPr>
        <w:t>.</w:t>
      </w:r>
      <w:r>
        <w:rPr>
          <w:b/>
        </w:rPr>
        <w:t>py</w:t>
      </w:r>
      <w:r w:rsidRPr="00D35AB3">
        <w:rPr>
          <w:b/>
          <w:lang w:val="ru-RU"/>
        </w:rPr>
        <w:t>):</w:t>
      </w:r>
    </w:p>
    <w:p w14:paraId="26BE0606" w14:textId="77777777" w:rsidR="00555AD2" w:rsidRPr="00D35AB3" w:rsidRDefault="00497E6D">
      <w:pPr>
        <w:shd w:val="clear" w:color="auto" w:fill="F7F7F7"/>
        <w:spacing w:after="0" w:line="240" w:lineRule="auto"/>
        <w:ind w:left="283" w:right="170"/>
        <w:rPr>
          <w:lang w:val="ru-RU"/>
        </w:rPr>
      </w:pPr>
      <w:r w:rsidRPr="00D35AB3">
        <w:rPr>
          <w:rFonts w:ascii="Consolas" w:hAnsi="Consolas" w:cs="Consolas"/>
          <w:color w:val="008000"/>
          <w:sz w:val="20"/>
          <w:lang w:val="ru-RU"/>
        </w:rPr>
        <w:t># 4-деңгей. «Ойын картасы»</w:t>
      </w:r>
    </w:p>
    <w:p w14:paraId="62F9D477" w14:textId="77777777" w:rsidR="00555AD2" w:rsidRDefault="00497E6D">
      <w:pPr>
        <w:shd w:val="clear" w:color="auto" w:fill="F7F7F7"/>
        <w:spacing w:after="0" w:line="240" w:lineRule="auto"/>
        <w:ind w:left="283" w:right="170"/>
      </w:pPr>
      <w:r>
        <w:rPr>
          <w:rFonts w:ascii="Consolas" w:hAnsi="Consolas" w:cs="Consolas"/>
          <w:color w:val="AF00DB"/>
          <w:sz w:val="20"/>
        </w:rPr>
        <w:t>import</w:t>
      </w:r>
      <w:r>
        <w:rPr>
          <w:rFonts w:ascii="Consolas" w:hAnsi="Consolas" w:cs="Consolas"/>
          <w:color w:val="1E1E1E"/>
          <w:sz w:val="20"/>
        </w:rPr>
        <w:t xml:space="preserve"> sys</w:t>
      </w:r>
    </w:p>
    <w:p w14:paraId="2558D397" w14:textId="77777777" w:rsidR="00555AD2" w:rsidRDefault="00497E6D">
      <w:pPr>
        <w:shd w:val="clear" w:color="auto" w:fill="F7F7F7"/>
        <w:spacing w:after="0" w:line="240" w:lineRule="auto"/>
        <w:ind w:left="283" w:right="170"/>
      </w:pPr>
      <w:r>
        <w:rPr>
          <w:rFonts w:ascii="Consolas" w:hAnsi="Consolas" w:cs="Consolas"/>
          <w:color w:val="1E1E1E"/>
          <w:sz w:val="20"/>
        </w:rPr>
        <w:t>sys.stdout.</w:t>
      </w:r>
      <w:r>
        <w:rPr>
          <w:rFonts w:ascii="Consolas" w:hAnsi="Consolas" w:cs="Consolas"/>
          <w:color w:val="7950E3"/>
          <w:sz w:val="20"/>
        </w:rPr>
        <w:t>reconfigure</w:t>
      </w:r>
      <w:r>
        <w:rPr>
          <w:rFonts w:ascii="Consolas" w:hAnsi="Consolas" w:cs="Consolas"/>
          <w:color w:val="1E1E1E"/>
          <w:sz w:val="20"/>
        </w:rPr>
        <w:t>(encoding</w:t>
      </w:r>
      <w:r>
        <w:rPr>
          <w:rFonts w:ascii="Consolas" w:hAnsi="Consolas" w:cs="Consolas"/>
          <w:color w:val="1E1E1E"/>
          <w:sz w:val="20"/>
        </w:rPr>
        <w:t>=</w:t>
      </w:r>
      <w:r>
        <w:rPr>
          <w:rFonts w:ascii="Consolas" w:hAnsi="Consolas" w:cs="Consolas"/>
          <w:color w:val="A31515"/>
          <w:sz w:val="20"/>
        </w:rPr>
        <w:t>'utf-8'</w:t>
      </w:r>
      <w:r>
        <w:rPr>
          <w:rFonts w:ascii="Consolas" w:hAnsi="Consolas" w:cs="Consolas"/>
          <w:color w:val="1E1E1E"/>
          <w:sz w:val="20"/>
        </w:rPr>
        <w:t>)</w:t>
      </w:r>
    </w:p>
    <w:p w14:paraId="5BBA1315" w14:textId="77777777" w:rsidR="00555AD2" w:rsidRDefault="00497E6D">
      <w:pPr>
        <w:shd w:val="clear" w:color="auto" w:fill="F7F7F7"/>
        <w:spacing w:after="0" w:line="240" w:lineRule="auto"/>
        <w:ind w:left="283" w:right="170"/>
      </w:pPr>
      <w:r>
        <w:rPr>
          <w:rFonts w:ascii="Consolas" w:hAnsi="Consolas" w:cs="Consolas"/>
          <w:color w:val="008000"/>
          <w:sz w:val="20"/>
        </w:rPr>
        <w:t># 5x5 ойын алаңы: . — бос ұяшық, X — кедергі</w:t>
      </w:r>
    </w:p>
    <w:p w14:paraId="0C7AF48F" w14:textId="77777777" w:rsidR="00555AD2" w:rsidRDefault="00497E6D">
      <w:pPr>
        <w:shd w:val="clear" w:color="auto" w:fill="F7F7F7"/>
        <w:spacing w:after="0" w:line="240" w:lineRule="auto"/>
        <w:ind w:left="283" w:right="170"/>
      </w:pPr>
      <w:r>
        <w:rPr>
          <w:rFonts w:ascii="Consolas" w:hAnsi="Consolas" w:cs="Consolas"/>
          <w:color w:val="1E1E1E"/>
          <w:sz w:val="20"/>
        </w:rPr>
        <w:t>field = [</w:t>
      </w:r>
    </w:p>
    <w:p w14:paraId="6404C2F3"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w:t>
      </w:r>
    </w:p>
    <w:p w14:paraId="25B7DC8A"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'X'</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w:t>
      </w:r>
    </w:p>
    <w:p w14:paraId="19946211"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w:t>
      </w:r>
    </w:p>
    <w:p w14:paraId="6C82E809"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'X'</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w:t>
      </w:r>
    </w:p>
    <w:p w14:paraId="750C9482"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 xml:space="preserve">, </w:t>
      </w:r>
      <w:r>
        <w:rPr>
          <w:rFonts w:ascii="Consolas" w:hAnsi="Consolas" w:cs="Consolas"/>
          <w:color w:val="A31515"/>
          <w:sz w:val="20"/>
        </w:rPr>
        <w:t>'.'</w:t>
      </w:r>
      <w:r>
        <w:rPr>
          <w:rFonts w:ascii="Consolas" w:hAnsi="Consolas" w:cs="Consolas"/>
          <w:color w:val="1E1E1E"/>
          <w:sz w:val="20"/>
        </w:rPr>
        <w:t>]</w:t>
      </w:r>
    </w:p>
    <w:p w14:paraId="7EAA2726" w14:textId="77777777" w:rsidR="00555AD2" w:rsidRDefault="00497E6D">
      <w:pPr>
        <w:shd w:val="clear" w:color="auto" w:fill="F7F7F7"/>
        <w:spacing w:after="0" w:line="240" w:lineRule="auto"/>
        <w:ind w:left="283" w:right="170"/>
      </w:pPr>
      <w:r>
        <w:rPr>
          <w:rFonts w:ascii="Consolas" w:hAnsi="Consolas" w:cs="Consolas"/>
          <w:color w:val="1E1E1E"/>
          <w:sz w:val="20"/>
        </w:rPr>
        <w:lastRenderedPageBreak/>
        <w:t>]</w:t>
      </w:r>
    </w:p>
    <w:p w14:paraId="60ACDA9C" w14:textId="77777777" w:rsidR="00555AD2" w:rsidRDefault="00555AD2">
      <w:pPr>
        <w:shd w:val="clear" w:color="auto" w:fill="F7F7F7"/>
        <w:spacing w:after="0" w:line="240" w:lineRule="auto"/>
        <w:ind w:left="283" w:right="170"/>
      </w:pPr>
    </w:p>
    <w:p w14:paraId="624B6B9C"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"Ойын алаңы (5x5):"</w:t>
      </w:r>
      <w:r>
        <w:rPr>
          <w:rFonts w:ascii="Consolas" w:hAnsi="Consolas" w:cs="Consolas"/>
          <w:color w:val="1E1E1E"/>
          <w:sz w:val="20"/>
        </w:rPr>
        <w:t>)</w:t>
      </w:r>
    </w:p>
    <w:p w14:paraId="026C30D1"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w:t>
      </w:r>
      <w:r>
        <w:rPr>
          <w:rFonts w:ascii="Consolas" w:hAnsi="Consolas" w:cs="Consolas"/>
          <w:color w:val="1E1E1E"/>
          <w:sz w:val="20"/>
        </w:rPr>
        <w:t xml:space="preserve">row </w:t>
      </w:r>
      <w:r>
        <w:rPr>
          <w:rFonts w:ascii="Consolas" w:hAnsi="Consolas" w:cs="Consolas"/>
          <w:color w:val="AF00DB"/>
          <w:sz w:val="20"/>
        </w:rPr>
        <w:t>in</w:t>
      </w:r>
      <w:r>
        <w:rPr>
          <w:rFonts w:ascii="Consolas" w:hAnsi="Consolas" w:cs="Consolas"/>
          <w:color w:val="1E1E1E"/>
          <w:sz w:val="20"/>
        </w:rPr>
        <w:t xml:space="preserve"> field:</w:t>
      </w:r>
    </w:p>
    <w:p w14:paraId="0B99800B"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  "</w:t>
      </w:r>
      <w:r>
        <w:rPr>
          <w:rFonts w:ascii="Consolas" w:hAnsi="Consolas" w:cs="Consolas"/>
          <w:color w:val="1E1E1E"/>
          <w:sz w:val="20"/>
        </w:rPr>
        <w:t xml:space="preserve"> + </w:t>
      </w:r>
      <w:r>
        <w:rPr>
          <w:rFonts w:ascii="Consolas" w:hAnsi="Consolas" w:cs="Consolas"/>
          <w:color w:val="A31515"/>
          <w:sz w:val="20"/>
        </w:rPr>
        <w:t>" "</w:t>
      </w:r>
      <w:r>
        <w:rPr>
          <w:rFonts w:ascii="Consolas" w:hAnsi="Consolas" w:cs="Consolas"/>
          <w:color w:val="1E1E1E"/>
          <w:sz w:val="20"/>
        </w:rPr>
        <w:t>.</w:t>
      </w:r>
      <w:r>
        <w:rPr>
          <w:rFonts w:ascii="Consolas" w:hAnsi="Consolas" w:cs="Consolas"/>
          <w:color w:val="7950E3"/>
          <w:sz w:val="20"/>
        </w:rPr>
        <w:t>join</w:t>
      </w:r>
      <w:r>
        <w:rPr>
          <w:rFonts w:ascii="Consolas" w:hAnsi="Consolas" w:cs="Consolas"/>
          <w:color w:val="1E1E1E"/>
          <w:sz w:val="20"/>
        </w:rPr>
        <w:t>(row))</w:t>
      </w:r>
    </w:p>
    <w:p w14:paraId="1AD1EFBB" w14:textId="77777777" w:rsidR="00555AD2" w:rsidRDefault="00555AD2">
      <w:pPr>
        <w:shd w:val="clear" w:color="auto" w:fill="F7F7F7"/>
        <w:spacing w:after="0" w:line="240" w:lineRule="auto"/>
        <w:ind w:left="283" w:right="170"/>
      </w:pPr>
    </w:p>
    <w:p w14:paraId="02E69937" w14:textId="77777777" w:rsidR="00555AD2" w:rsidRDefault="00497E6D">
      <w:pPr>
        <w:shd w:val="clear" w:color="auto" w:fill="F7F7F7"/>
        <w:spacing w:after="0" w:line="240" w:lineRule="auto"/>
        <w:ind w:left="283" w:right="170"/>
      </w:pPr>
      <w:r>
        <w:rPr>
          <w:rFonts w:ascii="Consolas" w:hAnsi="Consolas" w:cs="Consolas"/>
          <w:color w:val="008000"/>
          <w:sz w:val="20"/>
        </w:rPr>
        <w:t># кедергілердің саны</w:t>
      </w:r>
    </w:p>
    <w:p w14:paraId="639097BA" w14:textId="77777777" w:rsidR="00555AD2" w:rsidRDefault="00497E6D">
      <w:pPr>
        <w:shd w:val="clear" w:color="auto" w:fill="F7F7F7"/>
        <w:spacing w:after="0" w:line="240" w:lineRule="auto"/>
        <w:ind w:left="283" w:right="170"/>
      </w:pPr>
      <w:r>
        <w:rPr>
          <w:rFonts w:ascii="Consolas" w:hAnsi="Consolas" w:cs="Consolas"/>
          <w:color w:val="1E1E1E"/>
          <w:sz w:val="20"/>
        </w:rPr>
        <w:t xml:space="preserve">obstacles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field </w:t>
      </w:r>
      <w:r>
        <w:rPr>
          <w:rFonts w:ascii="Consolas" w:hAnsi="Consolas" w:cs="Consolas"/>
          <w:color w:val="AF00DB"/>
          <w:sz w:val="20"/>
        </w:rPr>
        <w:t>for</w:t>
      </w:r>
      <w:r>
        <w:rPr>
          <w:rFonts w:ascii="Consolas" w:hAnsi="Consolas" w:cs="Consolas"/>
          <w:color w:val="1E1E1E"/>
          <w:sz w:val="20"/>
        </w:rPr>
        <w:t xml:space="preserve"> cell </w:t>
      </w:r>
      <w:r>
        <w:rPr>
          <w:rFonts w:ascii="Consolas" w:hAnsi="Consolas" w:cs="Consolas"/>
          <w:color w:val="AF00DB"/>
          <w:sz w:val="20"/>
        </w:rPr>
        <w:t>in</w:t>
      </w:r>
      <w:r>
        <w:rPr>
          <w:rFonts w:ascii="Consolas" w:hAnsi="Consolas" w:cs="Consolas"/>
          <w:color w:val="1E1E1E"/>
          <w:sz w:val="20"/>
        </w:rPr>
        <w:t xml:space="preserve"> row </w:t>
      </w:r>
      <w:r>
        <w:rPr>
          <w:rFonts w:ascii="Consolas" w:hAnsi="Consolas" w:cs="Consolas"/>
          <w:color w:val="AF00DB"/>
          <w:sz w:val="20"/>
        </w:rPr>
        <w:t>if</w:t>
      </w:r>
      <w:r>
        <w:rPr>
          <w:rFonts w:ascii="Consolas" w:hAnsi="Consolas" w:cs="Consolas"/>
          <w:color w:val="1E1E1E"/>
          <w:sz w:val="20"/>
        </w:rPr>
        <w:t xml:space="preserve"> cell == </w:t>
      </w:r>
      <w:r>
        <w:rPr>
          <w:rFonts w:ascii="Consolas" w:hAnsi="Consolas" w:cs="Consolas"/>
          <w:color w:val="A31515"/>
          <w:sz w:val="20"/>
        </w:rPr>
        <w:t>'X'</w:t>
      </w:r>
      <w:r>
        <w:rPr>
          <w:rFonts w:ascii="Consolas" w:hAnsi="Consolas" w:cs="Consolas"/>
          <w:color w:val="1E1E1E"/>
          <w:sz w:val="20"/>
        </w:rPr>
        <w:t>)</w:t>
      </w:r>
    </w:p>
    <w:p w14:paraId="3D199A5E"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"\nКедергілер саны:"</w:t>
      </w:r>
      <w:r>
        <w:rPr>
          <w:rFonts w:ascii="Consolas" w:hAnsi="Consolas" w:cs="Consolas"/>
          <w:color w:val="1E1E1E"/>
          <w:sz w:val="20"/>
        </w:rPr>
        <w:t>, obstacles)</w:t>
      </w:r>
    </w:p>
    <w:p w14:paraId="1A43EE81" w14:textId="77777777" w:rsidR="00555AD2" w:rsidRDefault="00555AD2">
      <w:pPr>
        <w:shd w:val="clear" w:color="auto" w:fill="F7F7F7"/>
        <w:spacing w:after="0" w:line="240" w:lineRule="auto"/>
        <w:ind w:left="283" w:right="170"/>
      </w:pPr>
    </w:p>
    <w:p w14:paraId="3B2182FC" w14:textId="77777777" w:rsidR="00555AD2" w:rsidRDefault="00497E6D">
      <w:pPr>
        <w:shd w:val="clear" w:color="auto" w:fill="F7F7F7"/>
        <w:spacing w:after="0" w:line="240" w:lineRule="auto"/>
        <w:ind w:left="283" w:right="170"/>
      </w:pPr>
      <w:r>
        <w:rPr>
          <w:rFonts w:ascii="Consolas" w:hAnsi="Consolas" w:cs="Consolas"/>
          <w:color w:val="008000"/>
          <w:sz w:val="20"/>
        </w:rPr>
        <w:t># олардың координаталары</w:t>
      </w:r>
    </w:p>
    <w:p w14:paraId="0FAAD943"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"Кедергілер координаталары (жол, баған):"</w:t>
      </w:r>
      <w:r>
        <w:rPr>
          <w:rFonts w:ascii="Consolas" w:hAnsi="Consolas" w:cs="Consolas"/>
          <w:color w:val="1E1E1E"/>
          <w:sz w:val="20"/>
        </w:rPr>
        <w:t>)</w:t>
      </w:r>
    </w:p>
    <w:p w14:paraId="285D9F68"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(field):</w:t>
      </w:r>
    </w:p>
    <w:p w14:paraId="2AB917D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j, cell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(row):</w:t>
      </w:r>
    </w:p>
    <w:p w14:paraId="19D59D9B"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cell == </w:t>
      </w:r>
      <w:r>
        <w:rPr>
          <w:rFonts w:ascii="Consolas" w:hAnsi="Consolas" w:cs="Consolas"/>
          <w:color w:val="A31515"/>
          <w:sz w:val="20"/>
        </w:rPr>
        <w:t>'X'</w:t>
      </w:r>
      <w:r>
        <w:rPr>
          <w:rFonts w:ascii="Consolas" w:hAnsi="Consolas" w:cs="Consolas"/>
          <w:color w:val="1E1E1E"/>
          <w:sz w:val="20"/>
        </w:rPr>
        <w:t>:</w:t>
      </w:r>
    </w:p>
    <w:p w14:paraId="330C03B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(f</w:t>
      </w:r>
      <w:r>
        <w:rPr>
          <w:rFonts w:ascii="Consolas" w:hAnsi="Consolas" w:cs="Consolas"/>
          <w:color w:val="A31515"/>
          <w:sz w:val="20"/>
        </w:rPr>
        <w:t>"  ({i + 1}, {j + 1})"</w:t>
      </w:r>
      <w:r>
        <w:rPr>
          <w:rFonts w:ascii="Consolas" w:hAnsi="Consolas" w:cs="Consolas"/>
          <w:color w:val="1E1E1E"/>
          <w:sz w:val="20"/>
        </w:rPr>
        <w:t>)</w:t>
      </w:r>
    </w:p>
    <w:p w14:paraId="6EF89851" w14:textId="77777777" w:rsidR="00555AD2" w:rsidRDefault="00555AD2">
      <w:pPr>
        <w:shd w:val="clear" w:color="auto" w:fill="F7F7F7"/>
        <w:spacing w:after="0" w:line="240" w:lineRule="auto"/>
        <w:ind w:left="283" w:right="170"/>
      </w:pPr>
    </w:p>
    <w:p w14:paraId="51F844C6" w14:textId="77777777" w:rsidR="00555AD2" w:rsidRDefault="00497E6D">
      <w:pPr>
        <w:shd w:val="clear" w:color="auto" w:fill="F7F7F7"/>
        <w:spacing w:after="0" w:line="240" w:lineRule="auto"/>
        <w:ind w:left="283" w:right="170"/>
      </w:pPr>
      <w:r>
        <w:rPr>
          <w:rFonts w:ascii="Consolas" w:hAnsi="Consolas" w:cs="Consolas"/>
          <w:color w:val="008000"/>
          <w:sz w:val="20"/>
        </w:rPr>
        <w:t># қолданушы енгізген координатада кедергі бар ма?</w:t>
      </w:r>
    </w:p>
    <w:p w14:paraId="3C7348C1" w14:textId="77777777" w:rsidR="00555AD2" w:rsidRDefault="00497E6D">
      <w:pPr>
        <w:shd w:val="clear" w:color="auto" w:fill="F7F7F7"/>
        <w:spacing w:after="0" w:line="240" w:lineRule="auto"/>
        <w:ind w:left="283" w:right="170"/>
      </w:pPr>
      <w:r>
        <w:rPr>
          <w:rFonts w:ascii="Consolas" w:hAnsi="Consolas" w:cs="Consolas"/>
          <w:color w:val="AF00DB"/>
          <w:sz w:val="20"/>
        </w:rPr>
        <w:t>try</w:t>
      </w:r>
      <w:r>
        <w:rPr>
          <w:rFonts w:ascii="Consolas" w:hAnsi="Consolas" w:cs="Consolas"/>
          <w:color w:val="1E1E1E"/>
          <w:sz w:val="20"/>
        </w:rPr>
        <w:t>:</w:t>
      </w:r>
    </w:p>
    <w:p w14:paraId="2DBAF260"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r = </w:t>
      </w:r>
      <w:r>
        <w:rPr>
          <w:rFonts w:ascii="Consolas" w:hAnsi="Consolas" w:cs="Consolas"/>
          <w:color w:val="0000FF"/>
          <w:sz w:val="20"/>
        </w:rPr>
        <w:t>int</w:t>
      </w:r>
      <w:r>
        <w:rPr>
          <w:rFonts w:ascii="Consolas" w:hAnsi="Consolas" w:cs="Consolas"/>
          <w:color w:val="1E1E1E"/>
          <w:sz w:val="20"/>
        </w:rPr>
        <w:t>(</w:t>
      </w:r>
      <w:r>
        <w:rPr>
          <w:rFonts w:ascii="Consolas" w:hAnsi="Consolas" w:cs="Consolas"/>
          <w:color w:val="0000FF"/>
          <w:sz w:val="20"/>
        </w:rPr>
        <w:t>input</w:t>
      </w:r>
      <w:r>
        <w:rPr>
          <w:rFonts w:ascii="Consolas" w:hAnsi="Consolas" w:cs="Consolas"/>
          <w:color w:val="1E1E1E"/>
          <w:sz w:val="20"/>
        </w:rPr>
        <w:t>(</w:t>
      </w:r>
      <w:r>
        <w:rPr>
          <w:rFonts w:ascii="Consolas" w:hAnsi="Consolas" w:cs="Consolas"/>
          <w:color w:val="A31515"/>
          <w:sz w:val="20"/>
        </w:rPr>
        <w:t>"\nЖол нөмірін енгізіңіз (1-5): "</w:t>
      </w:r>
      <w:r>
        <w:rPr>
          <w:rFonts w:ascii="Consolas" w:hAnsi="Consolas" w:cs="Consolas"/>
          <w:color w:val="1E1E1E"/>
          <w:sz w:val="20"/>
        </w:rPr>
        <w:t xml:space="preserve">)) - </w:t>
      </w:r>
      <w:r>
        <w:rPr>
          <w:rFonts w:ascii="Consolas" w:hAnsi="Consolas" w:cs="Consolas"/>
          <w:color w:val="098000"/>
          <w:sz w:val="20"/>
        </w:rPr>
        <w:t>1</w:t>
      </w:r>
    </w:p>
    <w:p w14:paraId="77F113A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c = </w:t>
      </w:r>
      <w:r>
        <w:rPr>
          <w:rFonts w:ascii="Consolas" w:hAnsi="Consolas" w:cs="Consolas"/>
          <w:color w:val="0000FF"/>
          <w:sz w:val="20"/>
        </w:rPr>
        <w:t>int</w:t>
      </w:r>
      <w:r>
        <w:rPr>
          <w:rFonts w:ascii="Consolas" w:hAnsi="Consolas" w:cs="Consolas"/>
          <w:color w:val="1E1E1E"/>
          <w:sz w:val="20"/>
        </w:rPr>
        <w:t>(</w:t>
      </w:r>
      <w:r>
        <w:rPr>
          <w:rFonts w:ascii="Consolas" w:hAnsi="Consolas" w:cs="Consolas"/>
          <w:color w:val="0000FF"/>
          <w:sz w:val="20"/>
        </w:rPr>
        <w:t>input</w:t>
      </w:r>
      <w:r>
        <w:rPr>
          <w:rFonts w:ascii="Consolas" w:hAnsi="Consolas" w:cs="Consolas"/>
          <w:color w:val="1E1E1E"/>
          <w:sz w:val="20"/>
        </w:rPr>
        <w:t>(</w:t>
      </w:r>
      <w:r>
        <w:rPr>
          <w:rFonts w:ascii="Consolas" w:hAnsi="Consolas" w:cs="Consolas"/>
          <w:color w:val="A31515"/>
          <w:sz w:val="20"/>
        </w:rPr>
        <w:t>"Баған нөмірін енгізіңіз (1-5): "</w:t>
      </w:r>
      <w:r>
        <w:rPr>
          <w:rFonts w:ascii="Consolas" w:hAnsi="Consolas" w:cs="Consolas"/>
          <w:color w:val="1E1E1E"/>
          <w:sz w:val="20"/>
        </w:rPr>
        <w:t xml:space="preserve">)) - </w:t>
      </w:r>
      <w:r>
        <w:rPr>
          <w:rFonts w:ascii="Consolas" w:hAnsi="Consolas" w:cs="Consolas"/>
          <w:color w:val="098000"/>
          <w:sz w:val="20"/>
        </w:rPr>
        <w:t>1</w:t>
      </w:r>
    </w:p>
    <w:p w14:paraId="768CED00"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w:t>
      </w:r>
      <w:r>
        <w:rPr>
          <w:rFonts w:ascii="Consolas" w:hAnsi="Consolas" w:cs="Consolas"/>
          <w:color w:val="098000"/>
          <w:sz w:val="20"/>
        </w:rPr>
        <w:t>0</w:t>
      </w:r>
      <w:r>
        <w:rPr>
          <w:rFonts w:ascii="Consolas" w:hAnsi="Consolas" w:cs="Consolas"/>
          <w:color w:val="1E1E1E"/>
          <w:sz w:val="20"/>
        </w:rPr>
        <w:t xml:space="preserve"> &lt;= r &lt; </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AF00DB"/>
          <w:sz w:val="20"/>
        </w:rPr>
        <w:t>and</w:t>
      </w:r>
      <w:r>
        <w:rPr>
          <w:rFonts w:ascii="Consolas" w:hAnsi="Consolas" w:cs="Consolas"/>
          <w:color w:val="1E1E1E"/>
          <w:sz w:val="20"/>
        </w:rPr>
        <w:t xml:space="preserve"> </w:t>
      </w:r>
      <w:r>
        <w:rPr>
          <w:rFonts w:ascii="Consolas" w:hAnsi="Consolas" w:cs="Consolas"/>
          <w:color w:val="098000"/>
          <w:sz w:val="20"/>
        </w:rPr>
        <w:t>0</w:t>
      </w:r>
      <w:r>
        <w:rPr>
          <w:rFonts w:ascii="Consolas" w:hAnsi="Consolas" w:cs="Consolas"/>
          <w:color w:val="1E1E1E"/>
          <w:sz w:val="20"/>
        </w:rPr>
        <w:t xml:space="preserve"> &lt;= c &lt; </w:t>
      </w:r>
      <w:r>
        <w:rPr>
          <w:rFonts w:ascii="Consolas" w:hAnsi="Consolas" w:cs="Consolas"/>
          <w:color w:val="098000"/>
          <w:sz w:val="20"/>
        </w:rPr>
        <w:t>5</w:t>
      </w:r>
      <w:r>
        <w:rPr>
          <w:rFonts w:ascii="Consolas" w:hAnsi="Consolas" w:cs="Consolas"/>
          <w:color w:val="1E1E1E"/>
          <w:sz w:val="20"/>
        </w:rPr>
        <w:t>:</w:t>
      </w:r>
    </w:p>
    <w:p w14:paraId="176CFD55"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field[r][c] == </w:t>
      </w:r>
      <w:r>
        <w:rPr>
          <w:rFonts w:ascii="Consolas" w:hAnsi="Consolas" w:cs="Consolas"/>
          <w:color w:val="A31515"/>
          <w:sz w:val="20"/>
        </w:rPr>
        <w:t>'X'</w:t>
      </w:r>
      <w:r>
        <w:rPr>
          <w:rFonts w:ascii="Consolas" w:hAnsi="Consolas" w:cs="Consolas"/>
          <w:color w:val="1E1E1E"/>
          <w:sz w:val="20"/>
        </w:rPr>
        <w:t>:</w:t>
      </w:r>
    </w:p>
    <w:p w14:paraId="4B3F61B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"Бұл координатада кедергі БАР."</w:t>
      </w:r>
      <w:r>
        <w:rPr>
          <w:rFonts w:ascii="Consolas" w:hAnsi="Consolas" w:cs="Consolas"/>
          <w:color w:val="1E1E1E"/>
          <w:sz w:val="20"/>
        </w:rPr>
        <w:t>)</w:t>
      </w:r>
    </w:p>
    <w:p w14:paraId="5995BB3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else</w:t>
      </w:r>
      <w:r>
        <w:rPr>
          <w:rFonts w:ascii="Consolas" w:hAnsi="Consolas" w:cs="Consolas"/>
          <w:color w:val="1E1E1E"/>
          <w:sz w:val="20"/>
        </w:rPr>
        <w:t>:</w:t>
      </w:r>
    </w:p>
    <w:p w14:paraId="603D3813"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"Бұл координатада кедергі ЖОҚ."</w:t>
      </w:r>
      <w:r>
        <w:rPr>
          <w:rFonts w:ascii="Consolas" w:hAnsi="Consolas" w:cs="Consolas"/>
          <w:color w:val="1E1E1E"/>
          <w:sz w:val="20"/>
        </w:rPr>
        <w:t>)</w:t>
      </w:r>
    </w:p>
    <w:p w14:paraId="279D2917"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else</w:t>
      </w:r>
      <w:r>
        <w:rPr>
          <w:rFonts w:ascii="Consolas" w:hAnsi="Consolas" w:cs="Consolas"/>
          <w:color w:val="1E1E1E"/>
          <w:sz w:val="20"/>
        </w:rPr>
        <w:t>:</w:t>
      </w:r>
    </w:p>
    <w:p w14:paraId="533E1851"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"Қате</w:t>
      </w:r>
      <w:r>
        <w:rPr>
          <w:rFonts w:ascii="Consolas" w:hAnsi="Consolas" w:cs="Consolas"/>
          <w:color w:val="A31515"/>
          <w:sz w:val="20"/>
        </w:rPr>
        <w:t xml:space="preserve"> координата!"</w:t>
      </w:r>
      <w:r>
        <w:rPr>
          <w:rFonts w:ascii="Consolas" w:hAnsi="Consolas" w:cs="Consolas"/>
          <w:color w:val="1E1E1E"/>
          <w:sz w:val="20"/>
        </w:rPr>
        <w:t>)</w:t>
      </w:r>
    </w:p>
    <w:p w14:paraId="1037C7C6" w14:textId="77777777" w:rsidR="00555AD2" w:rsidRDefault="00497E6D">
      <w:pPr>
        <w:shd w:val="clear" w:color="auto" w:fill="F7F7F7"/>
        <w:spacing w:after="0" w:line="240" w:lineRule="auto"/>
        <w:ind w:left="283" w:right="170"/>
      </w:pPr>
      <w:r>
        <w:rPr>
          <w:rFonts w:ascii="Consolas" w:hAnsi="Consolas" w:cs="Consolas"/>
          <w:color w:val="AF00DB"/>
          <w:sz w:val="20"/>
        </w:rPr>
        <w:t>except</w:t>
      </w:r>
      <w:r>
        <w:rPr>
          <w:rFonts w:ascii="Consolas" w:hAnsi="Consolas" w:cs="Consolas"/>
          <w:color w:val="1E1E1E"/>
          <w:sz w:val="20"/>
        </w:rPr>
        <w:t xml:space="preserve"> ValueError:</w:t>
      </w:r>
    </w:p>
    <w:p w14:paraId="46F7C36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"Сан енгізіңіз!"</w:t>
      </w:r>
      <w:r>
        <w:rPr>
          <w:rFonts w:ascii="Consolas" w:hAnsi="Consolas" w:cs="Consolas"/>
          <w:color w:val="1E1E1E"/>
          <w:sz w:val="20"/>
        </w:rPr>
        <w:t>)</w:t>
      </w:r>
    </w:p>
    <w:p w14:paraId="2A113E43" w14:textId="77777777" w:rsidR="00555AD2" w:rsidRDefault="00497E6D">
      <w:r>
        <w:rPr>
          <w:b/>
        </w:rPr>
        <w:t>Орындау нәтижесі:</w:t>
      </w:r>
    </w:p>
    <w:p w14:paraId="728E4802"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Ойын алаңы (5</w:t>
      </w:r>
      <w:r>
        <w:rPr>
          <w:rFonts w:ascii="Consolas" w:hAnsi="Consolas" w:cs="Consolas"/>
          <w:color w:val="1E1E1E"/>
          <w:sz w:val="20"/>
        </w:rPr>
        <w:t>x</w:t>
      </w:r>
      <w:r w:rsidRPr="00D35AB3">
        <w:rPr>
          <w:rFonts w:ascii="Consolas" w:hAnsi="Consolas" w:cs="Consolas"/>
          <w:color w:val="1E1E1E"/>
          <w:sz w:val="20"/>
          <w:lang w:val="ru-RU"/>
        </w:rPr>
        <w:t>5):</w:t>
      </w:r>
    </w:p>
    <w:p w14:paraId="576D735B"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 . . . .</w:t>
      </w:r>
    </w:p>
    <w:p w14:paraId="1CEF4300"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 . </w:t>
      </w:r>
      <w:proofErr w:type="gramStart"/>
      <w:r>
        <w:rPr>
          <w:rFonts w:ascii="Consolas" w:hAnsi="Consolas" w:cs="Consolas"/>
          <w:color w:val="1E1E1E"/>
          <w:sz w:val="20"/>
        </w:rPr>
        <w:t>X</w:t>
      </w:r>
      <w:r w:rsidRPr="00D35AB3">
        <w:rPr>
          <w:rFonts w:ascii="Consolas" w:hAnsi="Consolas" w:cs="Consolas"/>
          <w:color w:val="1E1E1E"/>
          <w:sz w:val="20"/>
          <w:lang w:val="ru-RU"/>
        </w:rPr>
        <w:t xml:space="preserve"> .</w:t>
      </w:r>
      <w:proofErr w:type="gramEnd"/>
      <w:r w:rsidRPr="00D35AB3">
        <w:rPr>
          <w:rFonts w:ascii="Consolas" w:hAnsi="Consolas" w:cs="Consolas"/>
          <w:color w:val="1E1E1E"/>
          <w:sz w:val="20"/>
          <w:lang w:val="ru-RU"/>
        </w:rPr>
        <w:t xml:space="preserve"> .</w:t>
      </w:r>
    </w:p>
    <w:p w14:paraId="21EA21C8"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 . . . .</w:t>
      </w:r>
    </w:p>
    <w:p w14:paraId="2E1EB3C6"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 </w:t>
      </w:r>
      <w:r>
        <w:rPr>
          <w:rFonts w:ascii="Consolas" w:hAnsi="Consolas" w:cs="Consolas"/>
          <w:color w:val="1E1E1E"/>
          <w:sz w:val="20"/>
        </w:rPr>
        <w:t>X</w:t>
      </w:r>
      <w:r w:rsidRPr="00D35AB3">
        <w:rPr>
          <w:rFonts w:ascii="Consolas" w:hAnsi="Consolas" w:cs="Consolas"/>
          <w:color w:val="1E1E1E"/>
          <w:sz w:val="20"/>
          <w:lang w:val="ru-RU"/>
        </w:rPr>
        <w:t xml:space="preserve"> . . .</w:t>
      </w:r>
    </w:p>
    <w:p w14:paraId="6AE37CA8"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 . . . .</w:t>
      </w:r>
    </w:p>
    <w:p w14:paraId="34322F0B"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04439623"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Кедергілер саны: 2</w:t>
      </w:r>
    </w:p>
    <w:p w14:paraId="2FE367BA"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Кедергілер координаталары (жол, баған):</w:t>
      </w:r>
    </w:p>
    <w:p w14:paraId="420F0816"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(2, 3)</w:t>
      </w:r>
    </w:p>
    <w:p w14:paraId="55B612B3"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(4, 2)</w:t>
      </w:r>
    </w:p>
    <w:p w14:paraId="44F84DA5" w14:textId="77777777" w:rsidR="00555AD2" w:rsidRPr="00D35AB3" w:rsidRDefault="00497E6D">
      <w:pPr>
        <w:rPr>
          <w:lang w:val="ru-RU"/>
        </w:rPr>
      </w:pPr>
      <w:r w:rsidRPr="00D35AB3">
        <w:rPr>
          <w:b/>
          <w:color w:val="000000"/>
          <w:sz w:val="28"/>
          <w:lang w:val="ru-RU"/>
        </w:rPr>
        <w:t xml:space="preserve">5-деңгей. </w:t>
      </w:r>
      <w:r w:rsidRPr="00D35AB3">
        <w:rPr>
          <w:b/>
          <w:color w:val="000000"/>
          <w:sz w:val="28"/>
          <w:lang w:val="ru-RU"/>
        </w:rPr>
        <w:t>«Матрица детективі»</w:t>
      </w:r>
    </w:p>
    <w:p w14:paraId="04C78D02" w14:textId="77777777" w:rsidR="00555AD2" w:rsidRPr="00D35AB3" w:rsidRDefault="00497E6D">
      <w:pPr>
        <w:rPr>
          <w:lang w:val="ru-RU"/>
        </w:rPr>
      </w:pPr>
      <w:r w:rsidRPr="00D35AB3">
        <w:rPr>
          <w:lang w:val="ru-RU"/>
        </w:rPr>
        <w:t>Программа кездейсоқ сандардан 5×5 матрица құрады, экранға шығарады, жұп және тақ сандар санын, ең үлкен санның координатасын және негізгі диагональ қосындысын есептейді.</w:t>
      </w:r>
    </w:p>
    <w:p w14:paraId="767945F0" w14:textId="77777777" w:rsidR="00555AD2" w:rsidRPr="00D35AB3" w:rsidRDefault="00497E6D">
      <w:pPr>
        <w:rPr>
          <w:lang w:val="ru-RU"/>
        </w:rPr>
      </w:pPr>
      <w:r w:rsidRPr="00D35AB3">
        <w:rPr>
          <w:b/>
          <w:lang w:val="ru-RU"/>
        </w:rPr>
        <w:t>Код (5_матрица_детектив.</w:t>
      </w:r>
      <w:r>
        <w:rPr>
          <w:b/>
        </w:rPr>
        <w:t>py</w:t>
      </w:r>
      <w:r w:rsidRPr="00D35AB3">
        <w:rPr>
          <w:b/>
          <w:lang w:val="ru-RU"/>
        </w:rPr>
        <w:t>):</w:t>
      </w:r>
    </w:p>
    <w:p w14:paraId="257CFB94" w14:textId="77777777" w:rsidR="00555AD2" w:rsidRDefault="00497E6D">
      <w:pPr>
        <w:shd w:val="clear" w:color="auto" w:fill="F7F7F7"/>
        <w:spacing w:after="0" w:line="240" w:lineRule="auto"/>
        <w:ind w:left="283" w:right="170"/>
      </w:pPr>
      <w:r w:rsidRPr="00D35AB3">
        <w:rPr>
          <w:rFonts w:ascii="Consolas" w:hAnsi="Consolas" w:cs="Consolas"/>
          <w:color w:val="008000"/>
          <w:sz w:val="20"/>
          <w:lang w:val="ru-RU"/>
        </w:rPr>
        <w:t xml:space="preserve"># 5-деңгей. </w:t>
      </w:r>
      <w:r>
        <w:rPr>
          <w:rFonts w:ascii="Consolas" w:hAnsi="Consolas" w:cs="Consolas"/>
          <w:color w:val="008000"/>
          <w:sz w:val="20"/>
        </w:rPr>
        <w:t>«Матрица детективі»</w:t>
      </w:r>
    </w:p>
    <w:p w14:paraId="46CC2C1D" w14:textId="77777777" w:rsidR="00555AD2" w:rsidRDefault="00497E6D">
      <w:pPr>
        <w:shd w:val="clear" w:color="auto" w:fill="F7F7F7"/>
        <w:spacing w:after="0" w:line="240" w:lineRule="auto"/>
        <w:ind w:left="283" w:right="170"/>
      </w:pPr>
      <w:r>
        <w:rPr>
          <w:rFonts w:ascii="Consolas" w:hAnsi="Consolas" w:cs="Consolas"/>
          <w:color w:val="AF00DB"/>
          <w:sz w:val="20"/>
        </w:rPr>
        <w:t>impor</w:t>
      </w:r>
      <w:r>
        <w:rPr>
          <w:rFonts w:ascii="Consolas" w:hAnsi="Consolas" w:cs="Consolas"/>
          <w:color w:val="AF00DB"/>
          <w:sz w:val="20"/>
        </w:rPr>
        <w:t>t</w:t>
      </w:r>
      <w:r>
        <w:rPr>
          <w:rFonts w:ascii="Consolas" w:hAnsi="Consolas" w:cs="Consolas"/>
          <w:color w:val="1E1E1E"/>
          <w:sz w:val="20"/>
        </w:rPr>
        <w:t xml:space="preserve"> </w:t>
      </w:r>
      <w:r>
        <w:rPr>
          <w:rFonts w:ascii="Consolas" w:hAnsi="Consolas" w:cs="Consolas"/>
          <w:color w:val="0000FF"/>
          <w:sz w:val="20"/>
        </w:rPr>
        <w:t>random</w:t>
      </w:r>
    </w:p>
    <w:p w14:paraId="21C53C17" w14:textId="77777777" w:rsidR="00555AD2" w:rsidRDefault="00497E6D">
      <w:pPr>
        <w:shd w:val="clear" w:color="auto" w:fill="F7F7F7"/>
        <w:spacing w:after="0" w:line="240" w:lineRule="auto"/>
        <w:ind w:left="283" w:right="170"/>
      </w:pPr>
      <w:r>
        <w:rPr>
          <w:rFonts w:ascii="Consolas" w:hAnsi="Consolas" w:cs="Consolas"/>
          <w:color w:val="AF00DB"/>
          <w:sz w:val="20"/>
        </w:rPr>
        <w:t>import</w:t>
      </w:r>
      <w:r>
        <w:rPr>
          <w:rFonts w:ascii="Consolas" w:hAnsi="Consolas" w:cs="Consolas"/>
          <w:color w:val="1E1E1E"/>
          <w:sz w:val="20"/>
        </w:rPr>
        <w:t xml:space="preserve"> sys</w:t>
      </w:r>
    </w:p>
    <w:p w14:paraId="269EF2E2" w14:textId="77777777" w:rsidR="00555AD2" w:rsidRDefault="00497E6D">
      <w:pPr>
        <w:shd w:val="clear" w:color="auto" w:fill="F7F7F7"/>
        <w:spacing w:after="0" w:line="240" w:lineRule="auto"/>
        <w:ind w:left="283" w:right="170"/>
      </w:pPr>
      <w:r>
        <w:rPr>
          <w:rFonts w:ascii="Consolas" w:hAnsi="Consolas" w:cs="Consolas"/>
          <w:color w:val="1E1E1E"/>
          <w:sz w:val="20"/>
        </w:rPr>
        <w:lastRenderedPageBreak/>
        <w:t>sys.stdout.</w:t>
      </w:r>
      <w:r>
        <w:rPr>
          <w:rFonts w:ascii="Consolas" w:hAnsi="Consolas" w:cs="Consolas"/>
          <w:color w:val="7950E3"/>
          <w:sz w:val="20"/>
        </w:rPr>
        <w:t>reconfigure</w:t>
      </w:r>
      <w:r>
        <w:rPr>
          <w:rFonts w:ascii="Consolas" w:hAnsi="Consolas" w:cs="Consolas"/>
          <w:color w:val="1E1E1E"/>
          <w:sz w:val="20"/>
        </w:rPr>
        <w:t>(encoding=</w:t>
      </w:r>
      <w:r>
        <w:rPr>
          <w:rFonts w:ascii="Consolas" w:hAnsi="Consolas" w:cs="Consolas"/>
          <w:color w:val="A31515"/>
          <w:sz w:val="20"/>
        </w:rPr>
        <w:t>'utf-8'</w:t>
      </w:r>
      <w:r>
        <w:rPr>
          <w:rFonts w:ascii="Consolas" w:hAnsi="Consolas" w:cs="Consolas"/>
          <w:color w:val="1E1E1E"/>
          <w:sz w:val="20"/>
        </w:rPr>
        <w:t>)</w:t>
      </w:r>
    </w:p>
    <w:p w14:paraId="3AD8883E" w14:textId="77777777" w:rsidR="00555AD2" w:rsidRDefault="00555AD2">
      <w:pPr>
        <w:shd w:val="clear" w:color="auto" w:fill="F7F7F7"/>
        <w:spacing w:after="0" w:line="240" w:lineRule="auto"/>
        <w:ind w:left="283" w:right="170"/>
      </w:pPr>
    </w:p>
    <w:p w14:paraId="1FEF7895" w14:textId="77777777" w:rsidR="00555AD2" w:rsidRDefault="00497E6D">
      <w:pPr>
        <w:shd w:val="clear" w:color="auto" w:fill="F7F7F7"/>
        <w:spacing w:after="0" w:line="240" w:lineRule="auto"/>
        <w:ind w:left="283" w:right="170"/>
      </w:pPr>
      <w:r>
        <w:rPr>
          <w:rFonts w:ascii="Consolas" w:hAnsi="Consolas" w:cs="Consolas"/>
          <w:color w:val="008000"/>
          <w:sz w:val="20"/>
        </w:rPr>
        <w:t># Кездейсоқ сандардан 5x5 матрица құру</w:t>
      </w:r>
    </w:p>
    <w:p w14:paraId="40F1BF99" w14:textId="77777777" w:rsidR="00555AD2" w:rsidRDefault="00497E6D">
      <w:pPr>
        <w:shd w:val="clear" w:color="auto" w:fill="F7F7F7"/>
        <w:spacing w:after="0" w:line="240" w:lineRule="auto"/>
        <w:ind w:left="283" w:right="170"/>
      </w:pPr>
      <w:r>
        <w:rPr>
          <w:rFonts w:ascii="Consolas" w:hAnsi="Consolas" w:cs="Consolas"/>
          <w:color w:val="1E1E1E"/>
          <w:sz w:val="20"/>
        </w:rPr>
        <w:t>matrix = [[</w:t>
      </w:r>
      <w:r>
        <w:rPr>
          <w:rFonts w:ascii="Consolas" w:hAnsi="Consolas" w:cs="Consolas"/>
          <w:color w:val="0000FF"/>
          <w:sz w:val="20"/>
        </w:rPr>
        <w:t>random</w:t>
      </w:r>
      <w:r>
        <w:rPr>
          <w:rFonts w:ascii="Consolas" w:hAnsi="Consolas" w:cs="Consolas"/>
          <w:color w:val="1E1E1E"/>
          <w:sz w:val="20"/>
        </w:rPr>
        <w:t>.</w:t>
      </w:r>
      <w:r>
        <w:rPr>
          <w:rFonts w:ascii="Consolas" w:hAnsi="Consolas" w:cs="Consolas"/>
          <w:color w:val="7950E3"/>
          <w:sz w:val="20"/>
        </w:rPr>
        <w:t>randint</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098000"/>
          <w:sz w:val="20"/>
        </w:rPr>
        <w:t>20</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_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range</w:t>
      </w:r>
      <w:r>
        <w:rPr>
          <w:rFonts w:ascii="Consolas" w:hAnsi="Consolas" w:cs="Consolas"/>
          <w:color w:val="1E1E1E"/>
          <w:sz w:val="20"/>
        </w:rPr>
        <w:t>(</w:t>
      </w:r>
      <w:r>
        <w:rPr>
          <w:rFonts w:ascii="Consolas" w:hAnsi="Consolas" w:cs="Consolas"/>
          <w:color w:val="098000"/>
          <w:sz w:val="20"/>
        </w:rPr>
        <w:t>5</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_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range</w:t>
      </w:r>
      <w:r>
        <w:rPr>
          <w:rFonts w:ascii="Consolas" w:hAnsi="Consolas" w:cs="Consolas"/>
          <w:color w:val="1E1E1E"/>
          <w:sz w:val="20"/>
        </w:rPr>
        <w:t>(</w:t>
      </w:r>
      <w:r>
        <w:rPr>
          <w:rFonts w:ascii="Consolas" w:hAnsi="Consolas" w:cs="Consolas"/>
          <w:color w:val="098000"/>
          <w:sz w:val="20"/>
        </w:rPr>
        <w:t>5</w:t>
      </w:r>
      <w:r>
        <w:rPr>
          <w:rFonts w:ascii="Consolas" w:hAnsi="Consolas" w:cs="Consolas"/>
          <w:color w:val="1E1E1E"/>
          <w:sz w:val="20"/>
        </w:rPr>
        <w:t>)]</w:t>
      </w:r>
    </w:p>
    <w:p w14:paraId="155037C3" w14:textId="77777777" w:rsidR="00555AD2" w:rsidRDefault="00555AD2">
      <w:pPr>
        <w:shd w:val="clear" w:color="auto" w:fill="F7F7F7"/>
        <w:spacing w:after="0" w:line="240" w:lineRule="auto"/>
        <w:ind w:left="283" w:right="170"/>
      </w:pPr>
    </w:p>
    <w:p w14:paraId="4177EBE3" w14:textId="77777777" w:rsidR="00555AD2" w:rsidRDefault="00497E6D">
      <w:pPr>
        <w:shd w:val="clear" w:color="auto" w:fill="F7F7F7"/>
        <w:spacing w:after="0" w:line="240" w:lineRule="auto"/>
        <w:ind w:left="283" w:right="170"/>
      </w:pPr>
      <w:r>
        <w:rPr>
          <w:rFonts w:ascii="Consolas" w:hAnsi="Consolas" w:cs="Consolas"/>
          <w:color w:val="008000"/>
          <w:sz w:val="20"/>
        </w:rPr>
        <w:t># Матрицаны экранға шығару</w:t>
      </w:r>
    </w:p>
    <w:p w14:paraId="30A13836"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"Кездейсоқ матрица (5x5):"</w:t>
      </w:r>
      <w:r>
        <w:rPr>
          <w:rFonts w:ascii="Consolas" w:hAnsi="Consolas" w:cs="Consolas"/>
          <w:color w:val="1E1E1E"/>
          <w:sz w:val="20"/>
        </w:rPr>
        <w:t>)</w:t>
      </w:r>
    </w:p>
    <w:p w14:paraId="33F633CE"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1E1E1E"/>
          <w:sz w:val="20"/>
        </w:rPr>
        <w:t>matrix:</w:t>
      </w:r>
    </w:p>
    <w:p w14:paraId="072E248E"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  "</w:t>
      </w:r>
      <w:r>
        <w:rPr>
          <w:rFonts w:ascii="Consolas" w:hAnsi="Consolas" w:cs="Consolas"/>
          <w:color w:val="1E1E1E"/>
          <w:sz w:val="20"/>
        </w:rPr>
        <w:t>, row)</w:t>
      </w:r>
    </w:p>
    <w:p w14:paraId="103D1057" w14:textId="77777777" w:rsidR="00555AD2" w:rsidRDefault="00555AD2">
      <w:pPr>
        <w:shd w:val="clear" w:color="auto" w:fill="F7F7F7"/>
        <w:spacing w:after="0" w:line="240" w:lineRule="auto"/>
        <w:ind w:left="283" w:right="170"/>
      </w:pPr>
    </w:p>
    <w:p w14:paraId="11A8884A" w14:textId="77777777" w:rsidR="00555AD2" w:rsidRDefault="00497E6D">
      <w:pPr>
        <w:shd w:val="clear" w:color="auto" w:fill="F7F7F7"/>
        <w:spacing w:after="0" w:line="240" w:lineRule="auto"/>
        <w:ind w:left="283" w:right="170"/>
      </w:pPr>
      <w:r>
        <w:rPr>
          <w:rFonts w:ascii="Consolas" w:hAnsi="Consolas" w:cs="Consolas"/>
          <w:color w:val="008000"/>
          <w:sz w:val="20"/>
        </w:rPr>
        <w:t># Жұп сандар саны</w:t>
      </w:r>
    </w:p>
    <w:p w14:paraId="09813895" w14:textId="77777777" w:rsidR="00555AD2" w:rsidRDefault="00497E6D">
      <w:pPr>
        <w:shd w:val="clear" w:color="auto" w:fill="F7F7F7"/>
        <w:spacing w:after="0" w:line="240" w:lineRule="auto"/>
        <w:ind w:left="283" w:right="170"/>
      </w:pPr>
      <w:r>
        <w:rPr>
          <w:rFonts w:ascii="Consolas" w:hAnsi="Consolas" w:cs="Consolas"/>
          <w:color w:val="1E1E1E"/>
          <w:sz w:val="20"/>
        </w:rPr>
        <w:t xml:space="preserve">even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 </w:t>
      </w:r>
      <w:r>
        <w:rPr>
          <w:rFonts w:ascii="Consolas" w:hAnsi="Consolas" w:cs="Consolas"/>
          <w:color w:val="AF00DB"/>
          <w:sz w:val="20"/>
        </w:rPr>
        <w:t>for</w:t>
      </w:r>
      <w:r>
        <w:rPr>
          <w:rFonts w:ascii="Consolas" w:hAnsi="Consolas" w:cs="Consolas"/>
          <w:color w:val="1E1E1E"/>
          <w:sz w:val="20"/>
        </w:rPr>
        <w:t xml:space="preserve"> x </w:t>
      </w:r>
      <w:r>
        <w:rPr>
          <w:rFonts w:ascii="Consolas" w:hAnsi="Consolas" w:cs="Consolas"/>
          <w:color w:val="AF00DB"/>
          <w:sz w:val="20"/>
        </w:rPr>
        <w:t>in</w:t>
      </w:r>
      <w:r>
        <w:rPr>
          <w:rFonts w:ascii="Consolas" w:hAnsi="Consolas" w:cs="Consolas"/>
          <w:color w:val="1E1E1E"/>
          <w:sz w:val="20"/>
        </w:rPr>
        <w:t xml:space="preserve"> row </w:t>
      </w:r>
      <w:r>
        <w:rPr>
          <w:rFonts w:ascii="Consolas" w:hAnsi="Consolas" w:cs="Consolas"/>
          <w:color w:val="AF00DB"/>
          <w:sz w:val="20"/>
        </w:rPr>
        <w:t>if</w:t>
      </w:r>
      <w:r>
        <w:rPr>
          <w:rFonts w:ascii="Consolas" w:hAnsi="Consolas" w:cs="Consolas"/>
          <w:color w:val="1E1E1E"/>
          <w:sz w:val="20"/>
        </w:rPr>
        <w:t xml:space="preserve"> x % </w:t>
      </w:r>
      <w:r>
        <w:rPr>
          <w:rFonts w:ascii="Consolas" w:hAnsi="Consolas" w:cs="Consolas"/>
          <w:color w:val="098000"/>
          <w:sz w:val="20"/>
        </w:rPr>
        <w:t>2</w:t>
      </w:r>
      <w:r>
        <w:rPr>
          <w:rFonts w:ascii="Consolas" w:hAnsi="Consolas" w:cs="Consolas"/>
          <w:color w:val="1E1E1E"/>
          <w:sz w:val="20"/>
        </w:rPr>
        <w:t xml:space="preserve"> == </w:t>
      </w:r>
      <w:r>
        <w:rPr>
          <w:rFonts w:ascii="Consolas" w:hAnsi="Consolas" w:cs="Consolas"/>
          <w:color w:val="098000"/>
          <w:sz w:val="20"/>
        </w:rPr>
        <w:t>0</w:t>
      </w:r>
      <w:r>
        <w:rPr>
          <w:rFonts w:ascii="Consolas" w:hAnsi="Consolas" w:cs="Consolas"/>
          <w:color w:val="1E1E1E"/>
          <w:sz w:val="20"/>
        </w:rPr>
        <w:t>)</w:t>
      </w:r>
    </w:p>
    <w:p w14:paraId="3D645A5C" w14:textId="77777777" w:rsidR="00555AD2" w:rsidRDefault="00497E6D">
      <w:pPr>
        <w:shd w:val="clear" w:color="auto" w:fill="F7F7F7"/>
        <w:spacing w:after="0" w:line="240" w:lineRule="auto"/>
        <w:ind w:left="283" w:right="170"/>
      </w:pPr>
      <w:r>
        <w:rPr>
          <w:rFonts w:ascii="Consolas" w:hAnsi="Consolas" w:cs="Consolas"/>
          <w:color w:val="008000"/>
          <w:sz w:val="20"/>
        </w:rPr>
        <w:t># Тақ сандар саны</w:t>
      </w:r>
    </w:p>
    <w:p w14:paraId="4DEB5808" w14:textId="77777777" w:rsidR="00555AD2" w:rsidRDefault="00497E6D">
      <w:pPr>
        <w:shd w:val="clear" w:color="auto" w:fill="F7F7F7"/>
        <w:spacing w:after="0" w:line="240" w:lineRule="auto"/>
        <w:ind w:left="283" w:right="170"/>
      </w:pPr>
      <w:r>
        <w:rPr>
          <w:rFonts w:ascii="Consolas" w:hAnsi="Consolas" w:cs="Consolas"/>
          <w:color w:val="1E1E1E"/>
          <w:sz w:val="20"/>
        </w:rPr>
        <w:t xml:space="preserve">odd = </w:t>
      </w:r>
      <w:r>
        <w:rPr>
          <w:rFonts w:ascii="Consolas" w:hAnsi="Consolas" w:cs="Consolas"/>
          <w:color w:val="0000FF"/>
          <w:sz w:val="20"/>
        </w:rPr>
        <w:t>sum</w:t>
      </w:r>
      <w:r>
        <w:rPr>
          <w:rFonts w:ascii="Consolas" w:hAnsi="Consolas" w:cs="Consolas"/>
          <w:color w:val="1E1E1E"/>
          <w:sz w:val="20"/>
        </w:rPr>
        <w:t>(</w:t>
      </w:r>
      <w:r>
        <w:rPr>
          <w:rFonts w:ascii="Consolas" w:hAnsi="Consolas" w:cs="Consolas"/>
          <w:color w:val="098000"/>
          <w:sz w:val="20"/>
        </w:rPr>
        <w:t>1</w:t>
      </w:r>
      <w:r>
        <w:rPr>
          <w:rFonts w:ascii="Consolas" w:hAnsi="Consolas" w:cs="Consolas"/>
          <w:color w:val="1E1E1E"/>
          <w:sz w:val="20"/>
        </w:rPr>
        <w:t xml:space="preserve">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 </w:t>
      </w:r>
      <w:r>
        <w:rPr>
          <w:rFonts w:ascii="Consolas" w:hAnsi="Consolas" w:cs="Consolas"/>
          <w:color w:val="AF00DB"/>
          <w:sz w:val="20"/>
        </w:rPr>
        <w:t>for</w:t>
      </w:r>
      <w:r>
        <w:rPr>
          <w:rFonts w:ascii="Consolas" w:hAnsi="Consolas" w:cs="Consolas"/>
          <w:color w:val="1E1E1E"/>
          <w:sz w:val="20"/>
        </w:rPr>
        <w:t xml:space="preserve"> x </w:t>
      </w:r>
      <w:r>
        <w:rPr>
          <w:rFonts w:ascii="Consolas" w:hAnsi="Consolas" w:cs="Consolas"/>
          <w:color w:val="AF00DB"/>
          <w:sz w:val="20"/>
        </w:rPr>
        <w:t>in</w:t>
      </w:r>
      <w:r>
        <w:rPr>
          <w:rFonts w:ascii="Consolas" w:hAnsi="Consolas" w:cs="Consolas"/>
          <w:color w:val="1E1E1E"/>
          <w:sz w:val="20"/>
        </w:rPr>
        <w:t xml:space="preserve"> row </w:t>
      </w:r>
      <w:r>
        <w:rPr>
          <w:rFonts w:ascii="Consolas" w:hAnsi="Consolas" w:cs="Consolas"/>
          <w:color w:val="AF00DB"/>
          <w:sz w:val="20"/>
        </w:rPr>
        <w:t>if</w:t>
      </w:r>
      <w:r>
        <w:rPr>
          <w:rFonts w:ascii="Consolas" w:hAnsi="Consolas" w:cs="Consolas"/>
          <w:color w:val="1E1E1E"/>
          <w:sz w:val="20"/>
        </w:rPr>
        <w:t xml:space="preserve"> x % </w:t>
      </w:r>
      <w:r>
        <w:rPr>
          <w:rFonts w:ascii="Consolas" w:hAnsi="Consolas" w:cs="Consolas"/>
          <w:color w:val="098000"/>
          <w:sz w:val="20"/>
        </w:rPr>
        <w:t>2</w:t>
      </w:r>
      <w:r>
        <w:rPr>
          <w:rFonts w:ascii="Consolas" w:hAnsi="Consolas" w:cs="Consolas"/>
          <w:color w:val="1E1E1E"/>
          <w:sz w:val="20"/>
        </w:rPr>
        <w:t xml:space="preserve"> != </w:t>
      </w:r>
      <w:r>
        <w:rPr>
          <w:rFonts w:ascii="Consolas" w:hAnsi="Consolas" w:cs="Consolas"/>
          <w:color w:val="098000"/>
          <w:sz w:val="20"/>
        </w:rPr>
        <w:t>0</w:t>
      </w:r>
      <w:r>
        <w:rPr>
          <w:rFonts w:ascii="Consolas" w:hAnsi="Consolas" w:cs="Consolas"/>
          <w:color w:val="1E1E1E"/>
          <w:sz w:val="20"/>
        </w:rPr>
        <w:t>)</w:t>
      </w:r>
    </w:p>
    <w:p w14:paraId="589D183A"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"\nЖұп сандар саны:"</w:t>
      </w:r>
      <w:r>
        <w:rPr>
          <w:rFonts w:ascii="Consolas" w:hAnsi="Consolas" w:cs="Consolas"/>
          <w:color w:val="1E1E1E"/>
          <w:sz w:val="20"/>
        </w:rPr>
        <w:t>, even)</w:t>
      </w:r>
    </w:p>
    <w:p w14:paraId="1DB74370"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"Тақ сандар саны:"</w:t>
      </w:r>
      <w:r>
        <w:rPr>
          <w:rFonts w:ascii="Consolas" w:hAnsi="Consolas" w:cs="Consolas"/>
          <w:color w:val="1E1E1E"/>
          <w:sz w:val="20"/>
        </w:rPr>
        <w:t>, odd)</w:t>
      </w:r>
    </w:p>
    <w:p w14:paraId="1AA2D56A" w14:textId="77777777" w:rsidR="00555AD2" w:rsidRDefault="00555AD2">
      <w:pPr>
        <w:shd w:val="clear" w:color="auto" w:fill="F7F7F7"/>
        <w:spacing w:after="0" w:line="240" w:lineRule="auto"/>
        <w:ind w:left="283" w:right="170"/>
      </w:pPr>
    </w:p>
    <w:p w14:paraId="73E2000C" w14:textId="77777777" w:rsidR="00555AD2" w:rsidRDefault="00497E6D">
      <w:pPr>
        <w:shd w:val="clear" w:color="auto" w:fill="F7F7F7"/>
        <w:spacing w:after="0" w:line="240" w:lineRule="auto"/>
        <w:ind w:left="283" w:right="170"/>
      </w:pPr>
      <w:r>
        <w:rPr>
          <w:rFonts w:ascii="Consolas" w:hAnsi="Consolas" w:cs="Consolas"/>
          <w:color w:val="008000"/>
          <w:sz w:val="20"/>
        </w:rPr>
        <w:t xml:space="preserve"># Ең </w:t>
      </w:r>
      <w:r>
        <w:rPr>
          <w:rFonts w:ascii="Consolas" w:hAnsi="Consolas" w:cs="Consolas"/>
          <w:color w:val="008000"/>
          <w:sz w:val="20"/>
        </w:rPr>
        <w:t>үлкен</w:t>
      </w:r>
      <w:r>
        <w:rPr>
          <w:rFonts w:ascii="Consolas" w:hAnsi="Consolas" w:cs="Consolas"/>
          <w:color w:val="008000"/>
          <w:sz w:val="20"/>
        </w:rPr>
        <w:t xml:space="preserve"> санның координатасы</w:t>
      </w:r>
    </w:p>
    <w:p w14:paraId="4028C392" w14:textId="77777777" w:rsidR="00555AD2" w:rsidRDefault="00497E6D">
      <w:pPr>
        <w:shd w:val="clear" w:color="auto" w:fill="F7F7F7"/>
        <w:spacing w:after="0" w:line="240" w:lineRule="auto"/>
        <w:ind w:left="283" w:right="170"/>
      </w:pPr>
      <w:r>
        <w:rPr>
          <w:rFonts w:ascii="Consolas" w:hAnsi="Consolas" w:cs="Consolas"/>
          <w:color w:val="1E1E1E"/>
          <w:sz w:val="20"/>
        </w:rPr>
        <w:t xml:space="preserve">max_val = </w:t>
      </w:r>
      <w:r>
        <w:rPr>
          <w:rFonts w:ascii="Consolas" w:hAnsi="Consolas" w:cs="Consolas"/>
          <w:color w:val="0000FF"/>
          <w:sz w:val="20"/>
        </w:rPr>
        <w:t>max</w:t>
      </w:r>
      <w:r>
        <w:rPr>
          <w:rFonts w:ascii="Consolas" w:hAnsi="Consolas" w:cs="Consolas"/>
          <w:color w:val="1E1E1E"/>
          <w:sz w:val="20"/>
        </w:rPr>
        <w:t>(</w:t>
      </w:r>
      <w:r>
        <w:rPr>
          <w:rFonts w:ascii="Consolas" w:hAnsi="Consolas" w:cs="Consolas"/>
          <w:color w:val="0000FF"/>
          <w:sz w:val="20"/>
        </w:rPr>
        <w:t>max</w:t>
      </w:r>
      <w:r>
        <w:rPr>
          <w:rFonts w:ascii="Consolas" w:hAnsi="Consolas" w:cs="Consolas"/>
          <w:color w:val="1E1E1E"/>
          <w:sz w:val="20"/>
        </w:rPr>
        <w:t xml:space="preserve">(row) </w:t>
      </w:r>
      <w:r>
        <w:rPr>
          <w:rFonts w:ascii="Consolas" w:hAnsi="Consolas" w:cs="Consolas"/>
          <w:color w:val="AF00DB"/>
          <w:sz w:val="20"/>
        </w:rPr>
        <w:t>for</w:t>
      </w:r>
      <w:r>
        <w:rPr>
          <w:rFonts w:ascii="Consolas" w:hAnsi="Consolas" w:cs="Consolas"/>
          <w:color w:val="1E1E1E"/>
          <w:sz w:val="20"/>
        </w:rPr>
        <w:t xml:space="preserve"> row </w:t>
      </w:r>
      <w:r>
        <w:rPr>
          <w:rFonts w:ascii="Consolas" w:hAnsi="Consolas" w:cs="Consolas"/>
          <w:color w:val="AF00DB"/>
          <w:sz w:val="20"/>
        </w:rPr>
        <w:t>in</w:t>
      </w:r>
      <w:r>
        <w:rPr>
          <w:rFonts w:ascii="Consolas" w:hAnsi="Consolas" w:cs="Consolas"/>
          <w:color w:val="1E1E1E"/>
          <w:sz w:val="20"/>
        </w:rPr>
        <w:t xml:space="preserve"> matrix)</w:t>
      </w:r>
    </w:p>
    <w:p w14:paraId="76E39193" w14:textId="77777777" w:rsidR="00555AD2" w:rsidRDefault="00497E6D">
      <w:pPr>
        <w:shd w:val="clear" w:color="auto" w:fill="F7F7F7"/>
        <w:spacing w:after="0" w:line="240" w:lineRule="auto"/>
        <w:ind w:left="283" w:right="170"/>
      </w:pPr>
      <w:r>
        <w:rPr>
          <w:rFonts w:ascii="Consolas" w:hAnsi="Consolas" w:cs="Consolas"/>
          <w:color w:val="1E1E1E"/>
          <w:sz w:val="20"/>
        </w:rPr>
        <w:t xml:space="preserve">max_pos = </w:t>
      </w:r>
      <w:r>
        <w:rPr>
          <w:rFonts w:ascii="Consolas" w:hAnsi="Consolas" w:cs="Consolas"/>
          <w:color w:val="AF00DB"/>
          <w:sz w:val="20"/>
        </w:rPr>
        <w:t>None</w:t>
      </w:r>
    </w:p>
    <w:p w14:paraId="1354B6EE"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(matrix):</w:t>
      </w:r>
    </w:p>
    <w:p w14:paraId="33FA8C1F"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if</w:t>
      </w:r>
      <w:r>
        <w:rPr>
          <w:rFonts w:ascii="Consolas" w:hAnsi="Consolas" w:cs="Consolas"/>
          <w:color w:val="1E1E1E"/>
          <w:sz w:val="20"/>
        </w:rPr>
        <w:t xml:space="preserve"> max_val </w:t>
      </w:r>
      <w:r>
        <w:rPr>
          <w:rFonts w:ascii="Consolas" w:hAnsi="Consolas" w:cs="Consolas"/>
          <w:color w:val="AF00DB"/>
          <w:sz w:val="20"/>
        </w:rPr>
        <w:t>in</w:t>
      </w:r>
      <w:r>
        <w:rPr>
          <w:rFonts w:ascii="Consolas" w:hAnsi="Consolas" w:cs="Consolas"/>
          <w:color w:val="1E1E1E"/>
          <w:sz w:val="20"/>
        </w:rPr>
        <w:t xml:space="preserve"> row:</w:t>
      </w:r>
    </w:p>
    <w:p w14:paraId="2DDE5BED"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max_pos = (i + </w:t>
      </w:r>
      <w:r>
        <w:rPr>
          <w:rFonts w:ascii="Consolas" w:hAnsi="Consolas" w:cs="Consolas"/>
          <w:color w:val="098000"/>
          <w:sz w:val="20"/>
        </w:rPr>
        <w:t>1</w:t>
      </w:r>
      <w:r>
        <w:rPr>
          <w:rFonts w:ascii="Consolas" w:hAnsi="Consolas" w:cs="Consolas"/>
          <w:color w:val="1E1E1E"/>
          <w:sz w:val="20"/>
        </w:rPr>
        <w:t>, row.</w:t>
      </w:r>
      <w:r>
        <w:rPr>
          <w:rFonts w:ascii="Consolas" w:hAnsi="Consolas" w:cs="Consolas"/>
          <w:color w:val="7950E3"/>
          <w:sz w:val="20"/>
        </w:rPr>
        <w:t>index</w:t>
      </w:r>
      <w:r>
        <w:rPr>
          <w:rFonts w:ascii="Consolas" w:hAnsi="Consolas" w:cs="Consolas"/>
          <w:color w:val="1E1E1E"/>
          <w:sz w:val="20"/>
        </w:rPr>
        <w:t xml:space="preserve">(max_val) + </w:t>
      </w:r>
      <w:r>
        <w:rPr>
          <w:rFonts w:ascii="Consolas" w:hAnsi="Consolas" w:cs="Consolas"/>
          <w:color w:val="098000"/>
          <w:sz w:val="20"/>
        </w:rPr>
        <w:t>1</w:t>
      </w:r>
      <w:r>
        <w:rPr>
          <w:rFonts w:ascii="Consolas" w:hAnsi="Consolas" w:cs="Consolas"/>
          <w:color w:val="1E1E1E"/>
          <w:sz w:val="20"/>
        </w:rPr>
        <w:t>)</w:t>
      </w:r>
    </w:p>
    <w:p w14:paraId="467964B2"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AF00DB"/>
          <w:sz w:val="20"/>
        </w:rPr>
        <w:t>break</w:t>
      </w:r>
    </w:p>
    <w:p w14:paraId="3A18D316"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"Ең үлкен сан:"</w:t>
      </w:r>
      <w:r>
        <w:rPr>
          <w:rFonts w:ascii="Consolas" w:hAnsi="Consolas" w:cs="Consolas"/>
          <w:color w:val="1E1E1E"/>
          <w:sz w:val="20"/>
        </w:rPr>
        <w:t xml:space="preserve">, max_val, </w:t>
      </w:r>
      <w:r>
        <w:rPr>
          <w:rFonts w:ascii="Consolas" w:hAnsi="Consolas" w:cs="Consolas"/>
          <w:color w:val="A31515"/>
          <w:sz w:val="20"/>
        </w:rPr>
        <w:t>"— координатасы:"</w:t>
      </w:r>
      <w:r>
        <w:rPr>
          <w:rFonts w:ascii="Consolas" w:hAnsi="Consolas" w:cs="Consolas"/>
          <w:color w:val="1E1E1E"/>
          <w:sz w:val="20"/>
        </w:rPr>
        <w:t>, ma</w:t>
      </w:r>
      <w:r>
        <w:rPr>
          <w:rFonts w:ascii="Consolas" w:hAnsi="Consolas" w:cs="Consolas"/>
          <w:color w:val="1E1E1E"/>
          <w:sz w:val="20"/>
        </w:rPr>
        <w:t>x_pos)</w:t>
      </w:r>
    </w:p>
    <w:p w14:paraId="6566C556" w14:textId="77777777" w:rsidR="00555AD2" w:rsidRDefault="00555AD2">
      <w:pPr>
        <w:shd w:val="clear" w:color="auto" w:fill="F7F7F7"/>
        <w:spacing w:after="0" w:line="240" w:lineRule="auto"/>
        <w:ind w:left="283" w:right="170"/>
      </w:pPr>
    </w:p>
    <w:p w14:paraId="32AD65FC" w14:textId="77777777" w:rsidR="00555AD2" w:rsidRDefault="00497E6D">
      <w:pPr>
        <w:shd w:val="clear" w:color="auto" w:fill="F7F7F7"/>
        <w:spacing w:after="0" w:line="240" w:lineRule="auto"/>
        <w:ind w:left="283" w:right="170"/>
      </w:pPr>
      <w:r>
        <w:rPr>
          <w:rFonts w:ascii="Consolas" w:hAnsi="Consolas" w:cs="Consolas"/>
          <w:color w:val="008000"/>
          <w:sz w:val="20"/>
        </w:rPr>
        <w:t># Негізгі диагональ элементтерінің қосындысы</w:t>
      </w:r>
    </w:p>
    <w:p w14:paraId="412E440C" w14:textId="77777777" w:rsidR="00555AD2" w:rsidRDefault="00497E6D">
      <w:pPr>
        <w:shd w:val="clear" w:color="auto" w:fill="F7F7F7"/>
        <w:spacing w:after="0" w:line="240" w:lineRule="auto"/>
        <w:ind w:left="283" w:right="170"/>
      </w:pPr>
      <w:r>
        <w:rPr>
          <w:rFonts w:ascii="Consolas" w:hAnsi="Consolas" w:cs="Consolas"/>
          <w:color w:val="1E1E1E"/>
          <w:sz w:val="20"/>
        </w:rPr>
        <w:t xml:space="preserve">diag_sum = </w:t>
      </w:r>
      <w:r>
        <w:rPr>
          <w:rFonts w:ascii="Consolas" w:hAnsi="Consolas" w:cs="Consolas"/>
          <w:color w:val="0000FF"/>
          <w:sz w:val="20"/>
        </w:rPr>
        <w:t>sum</w:t>
      </w:r>
      <w:r>
        <w:rPr>
          <w:rFonts w:ascii="Consolas" w:hAnsi="Consolas" w:cs="Consolas"/>
          <w:color w:val="1E1E1E"/>
          <w:sz w:val="20"/>
        </w:rPr>
        <w:t xml:space="preserve">(matrix[i][i] </w:t>
      </w:r>
      <w:r>
        <w:rPr>
          <w:rFonts w:ascii="Consolas" w:hAnsi="Consolas" w:cs="Consolas"/>
          <w:color w:val="AF00DB"/>
          <w:sz w:val="20"/>
        </w:rPr>
        <w:t>for</w:t>
      </w:r>
      <w:r>
        <w:rPr>
          <w:rFonts w:ascii="Consolas" w:hAnsi="Consolas" w:cs="Consolas"/>
          <w:color w:val="1E1E1E"/>
          <w:sz w:val="20"/>
        </w:rPr>
        <w:t xml:space="preserve"> i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range</w:t>
      </w:r>
      <w:r>
        <w:rPr>
          <w:rFonts w:ascii="Consolas" w:hAnsi="Consolas" w:cs="Consolas"/>
          <w:color w:val="1E1E1E"/>
          <w:sz w:val="20"/>
        </w:rPr>
        <w:t>(</w:t>
      </w:r>
      <w:r>
        <w:rPr>
          <w:rFonts w:ascii="Consolas" w:hAnsi="Consolas" w:cs="Consolas"/>
          <w:color w:val="098000"/>
          <w:sz w:val="20"/>
        </w:rPr>
        <w:t>5</w:t>
      </w:r>
      <w:r>
        <w:rPr>
          <w:rFonts w:ascii="Consolas" w:hAnsi="Consolas" w:cs="Consolas"/>
          <w:color w:val="1E1E1E"/>
          <w:sz w:val="20"/>
        </w:rPr>
        <w:t>))</w:t>
      </w:r>
    </w:p>
    <w:p w14:paraId="26F54F7C"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"Негізгі диагональ қосындысы:"</w:t>
      </w:r>
      <w:r>
        <w:rPr>
          <w:rFonts w:ascii="Consolas" w:hAnsi="Consolas" w:cs="Consolas"/>
          <w:color w:val="1E1E1E"/>
          <w:sz w:val="20"/>
        </w:rPr>
        <w:t>, diag_sum)</w:t>
      </w:r>
    </w:p>
    <w:p w14:paraId="2BF71AB2" w14:textId="77777777" w:rsidR="00555AD2" w:rsidRDefault="00555AD2">
      <w:pPr>
        <w:shd w:val="clear" w:color="auto" w:fill="F7F7F7"/>
        <w:spacing w:after="0" w:line="240" w:lineRule="auto"/>
        <w:ind w:left="283" w:right="170"/>
      </w:pPr>
    </w:p>
    <w:p w14:paraId="41C7DF8D" w14:textId="77777777" w:rsidR="00555AD2" w:rsidRDefault="00497E6D">
      <w:pPr>
        <w:shd w:val="clear" w:color="auto" w:fill="F7F7F7"/>
        <w:spacing w:after="0" w:line="240" w:lineRule="auto"/>
        <w:ind w:left="283" w:right="170"/>
      </w:pPr>
      <w:r>
        <w:rPr>
          <w:rFonts w:ascii="Consolas" w:hAnsi="Consolas" w:cs="Consolas"/>
          <w:color w:val="008000"/>
          <w:sz w:val="20"/>
        </w:rPr>
        <w:t># Қосымша: әр жолдағы ең үлкен элемент</w:t>
      </w:r>
    </w:p>
    <w:p w14:paraId="2BD8099A" w14:textId="77777777" w:rsidR="00555AD2" w:rsidRDefault="00497E6D">
      <w:pPr>
        <w:shd w:val="clear" w:color="auto" w:fill="F7F7F7"/>
        <w:spacing w:after="0" w:line="240" w:lineRule="auto"/>
        <w:ind w:left="283" w:right="170"/>
      </w:pPr>
      <w:r>
        <w:rPr>
          <w:rFonts w:ascii="Consolas" w:hAnsi="Consolas" w:cs="Consolas"/>
          <w:color w:val="0000FF"/>
          <w:sz w:val="20"/>
        </w:rPr>
        <w:t>print</w:t>
      </w:r>
      <w:r>
        <w:rPr>
          <w:rFonts w:ascii="Consolas" w:hAnsi="Consolas" w:cs="Consolas"/>
          <w:color w:val="1E1E1E"/>
          <w:sz w:val="20"/>
        </w:rPr>
        <w:t>(</w:t>
      </w:r>
      <w:r>
        <w:rPr>
          <w:rFonts w:ascii="Consolas" w:hAnsi="Consolas" w:cs="Consolas"/>
          <w:color w:val="A31515"/>
          <w:sz w:val="20"/>
        </w:rPr>
        <w:t>"\nӘр жолдағы ең үлкен элементтер:"</w:t>
      </w:r>
      <w:r>
        <w:rPr>
          <w:rFonts w:ascii="Consolas" w:hAnsi="Consolas" w:cs="Consolas"/>
          <w:color w:val="1E1E1E"/>
          <w:sz w:val="20"/>
        </w:rPr>
        <w:t>)</w:t>
      </w:r>
    </w:p>
    <w:p w14:paraId="19F52992" w14:textId="77777777" w:rsidR="00555AD2" w:rsidRDefault="00497E6D">
      <w:pPr>
        <w:shd w:val="clear" w:color="auto" w:fill="F7F7F7"/>
        <w:spacing w:after="0" w:line="240" w:lineRule="auto"/>
        <w:ind w:left="283" w:right="170"/>
      </w:pPr>
      <w:r>
        <w:rPr>
          <w:rFonts w:ascii="Consolas" w:hAnsi="Consolas" w:cs="Consolas"/>
          <w:color w:val="AF00DB"/>
          <w:sz w:val="20"/>
        </w:rPr>
        <w:t>for</w:t>
      </w:r>
      <w:r>
        <w:rPr>
          <w:rFonts w:ascii="Consolas" w:hAnsi="Consolas" w:cs="Consolas"/>
          <w:color w:val="1E1E1E"/>
          <w:sz w:val="20"/>
        </w:rPr>
        <w:t xml:space="preserve"> i, row </w:t>
      </w:r>
      <w:r>
        <w:rPr>
          <w:rFonts w:ascii="Consolas" w:hAnsi="Consolas" w:cs="Consolas"/>
          <w:color w:val="AF00DB"/>
          <w:sz w:val="20"/>
        </w:rPr>
        <w:t>in</w:t>
      </w:r>
      <w:r>
        <w:rPr>
          <w:rFonts w:ascii="Consolas" w:hAnsi="Consolas" w:cs="Consolas"/>
          <w:color w:val="1E1E1E"/>
          <w:sz w:val="20"/>
        </w:rPr>
        <w:t xml:space="preserve"> </w:t>
      </w:r>
      <w:r>
        <w:rPr>
          <w:rFonts w:ascii="Consolas" w:hAnsi="Consolas" w:cs="Consolas"/>
          <w:color w:val="0000FF"/>
          <w:sz w:val="20"/>
        </w:rPr>
        <w:t>enumerate</w:t>
      </w:r>
      <w:r>
        <w:rPr>
          <w:rFonts w:ascii="Consolas" w:hAnsi="Consolas" w:cs="Consolas"/>
          <w:color w:val="1E1E1E"/>
          <w:sz w:val="20"/>
        </w:rPr>
        <w:t xml:space="preserve">(matrix, </w:t>
      </w:r>
      <w:r>
        <w:rPr>
          <w:rFonts w:ascii="Consolas" w:hAnsi="Consolas" w:cs="Consolas"/>
          <w:color w:val="098000"/>
          <w:sz w:val="20"/>
        </w:rPr>
        <w:t>1</w:t>
      </w:r>
      <w:r>
        <w:rPr>
          <w:rFonts w:ascii="Consolas" w:hAnsi="Consolas" w:cs="Consolas"/>
          <w:color w:val="1E1E1E"/>
          <w:sz w:val="20"/>
        </w:rPr>
        <w:t>):</w:t>
      </w:r>
    </w:p>
    <w:p w14:paraId="6D488A99" w14:textId="77777777" w:rsidR="00555AD2" w:rsidRDefault="00497E6D">
      <w:pPr>
        <w:shd w:val="clear" w:color="auto" w:fill="F7F7F7"/>
        <w:spacing w:after="0" w:line="240" w:lineRule="auto"/>
        <w:ind w:left="283" w:right="170"/>
      </w:pPr>
      <w:r>
        <w:rPr>
          <w:rFonts w:ascii="Consolas" w:hAnsi="Consolas" w:cs="Consolas"/>
          <w:color w:val="1E1E1E"/>
          <w:sz w:val="20"/>
        </w:rPr>
        <w:t xml:space="preserve">    </w:t>
      </w:r>
      <w:r>
        <w:rPr>
          <w:rFonts w:ascii="Consolas" w:hAnsi="Consolas" w:cs="Consolas"/>
          <w:color w:val="0000FF"/>
          <w:sz w:val="20"/>
        </w:rPr>
        <w:t>print</w:t>
      </w:r>
      <w:r>
        <w:rPr>
          <w:rFonts w:ascii="Consolas" w:hAnsi="Consolas" w:cs="Consolas"/>
          <w:color w:val="1E1E1E"/>
          <w:sz w:val="20"/>
        </w:rPr>
        <w:t>(f</w:t>
      </w:r>
      <w:r>
        <w:rPr>
          <w:rFonts w:ascii="Consolas" w:hAnsi="Consolas" w:cs="Consolas"/>
          <w:color w:val="A31515"/>
          <w:sz w:val="20"/>
        </w:rPr>
        <w:t>"  {i}-жол: {max(row)}"</w:t>
      </w:r>
      <w:r>
        <w:rPr>
          <w:rFonts w:ascii="Consolas" w:hAnsi="Consolas" w:cs="Consolas"/>
          <w:color w:val="1E1E1E"/>
          <w:sz w:val="20"/>
        </w:rPr>
        <w:t>)</w:t>
      </w:r>
    </w:p>
    <w:p w14:paraId="12F9F124" w14:textId="77777777" w:rsidR="00555AD2" w:rsidRDefault="00497E6D">
      <w:r>
        <w:rPr>
          <w:b/>
        </w:rPr>
        <w:t>Орындау нәтижесі (бір орындалу нұсқасы):</w:t>
      </w:r>
    </w:p>
    <w:p w14:paraId="19A4B8BD"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Кездейсоқ матрица (5</w:t>
      </w:r>
      <w:r>
        <w:rPr>
          <w:rFonts w:ascii="Consolas" w:hAnsi="Consolas" w:cs="Consolas"/>
          <w:color w:val="1E1E1E"/>
          <w:sz w:val="20"/>
        </w:rPr>
        <w:t>x</w:t>
      </w:r>
      <w:r w:rsidRPr="00D35AB3">
        <w:rPr>
          <w:rFonts w:ascii="Consolas" w:hAnsi="Consolas" w:cs="Consolas"/>
          <w:color w:val="1E1E1E"/>
          <w:sz w:val="20"/>
          <w:lang w:val="ru-RU"/>
        </w:rPr>
        <w:t>5):</w:t>
      </w:r>
    </w:p>
    <w:p w14:paraId="5F4FE926"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[10, 4, 15, 7, 19]</w:t>
      </w:r>
    </w:p>
    <w:p w14:paraId="17B04361"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 9, 2, 20, 14]</w:t>
      </w:r>
    </w:p>
    <w:p w14:paraId="60159B48"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[17, 12, 1, 2, 2]</w:t>
      </w:r>
    </w:p>
    <w:p w14:paraId="37F2F817"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[6, 1, 8, 2, 20]</w:t>
      </w:r>
    </w:p>
    <w:p w14:paraId="7F246983"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[11, 1, 8, 17, 13]</w:t>
      </w:r>
    </w:p>
    <w:p w14:paraId="32F0BAA8"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58358071"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Жұп сандар саны: 13</w:t>
      </w:r>
    </w:p>
    <w:p w14:paraId="178D5ED9"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Тақ сандар саны: 12</w:t>
      </w:r>
    </w:p>
    <w:p w14:paraId="257C5E9C"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Ең үлкен сан: 20 — координатасы: (2, 4)</w:t>
      </w:r>
    </w:p>
    <w:p w14:paraId="2F464DDB"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Негізгі диагональ қосындысы: 35</w:t>
      </w:r>
    </w:p>
    <w:p w14:paraId="37259377"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w:t>
      </w:r>
    </w:p>
    <w:p w14:paraId="37970BF4"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Әр</w:t>
      </w:r>
      <w:r w:rsidRPr="00D35AB3">
        <w:rPr>
          <w:rFonts w:ascii="Consolas" w:hAnsi="Consolas" w:cs="Consolas"/>
          <w:color w:val="1E1E1E"/>
          <w:sz w:val="20"/>
          <w:lang w:val="ru-RU"/>
        </w:rPr>
        <w:t xml:space="preserve"> жолдағы ең үлкен элементтер:</w:t>
      </w:r>
    </w:p>
    <w:p w14:paraId="38B273AC"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1-жол: 19</w:t>
      </w:r>
    </w:p>
    <w:p w14:paraId="310C53C5"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2-жол: 20</w:t>
      </w:r>
    </w:p>
    <w:p w14:paraId="40F66E94"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3-жол: 17</w:t>
      </w:r>
    </w:p>
    <w:p w14:paraId="48FCFE94"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4-жол: 20</w:t>
      </w:r>
    </w:p>
    <w:p w14:paraId="2CBF534D" w14:textId="77777777" w:rsidR="00555AD2" w:rsidRPr="00D35AB3" w:rsidRDefault="00497E6D">
      <w:pPr>
        <w:shd w:val="clear" w:color="auto" w:fill="EFF6FF"/>
        <w:spacing w:after="0" w:line="240" w:lineRule="auto"/>
        <w:ind w:left="283" w:right="170"/>
        <w:rPr>
          <w:lang w:val="ru-RU"/>
        </w:rPr>
      </w:pPr>
      <w:r w:rsidRPr="00D35AB3">
        <w:rPr>
          <w:rFonts w:ascii="Consolas" w:hAnsi="Consolas" w:cs="Consolas"/>
          <w:color w:val="1E1E1E"/>
          <w:sz w:val="20"/>
          <w:lang w:val="ru-RU"/>
        </w:rPr>
        <w:t xml:space="preserve">  5-жол: 17</w:t>
      </w:r>
    </w:p>
    <w:p w14:paraId="4BBAE111" w14:textId="77777777" w:rsidR="00555AD2" w:rsidRPr="00D35AB3" w:rsidRDefault="00497E6D">
      <w:pPr>
        <w:rPr>
          <w:lang w:val="ru-RU"/>
        </w:rPr>
      </w:pPr>
      <w:r w:rsidRPr="00D35AB3">
        <w:rPr>
          <w:b/>
          <w:color w:val="000000"/>
          <w:sz w:val="28"/>
          <w:lang w:val="ru-RU"/>
        </w:rPr>
        <w:lastRenderedPageBreak/>
        <w:t>Қорытынды</w:t>
      </w:r>
    </w:p>
    <w:p w14:paraId="5B592BC8" w14:textId="77777777" w:rsidR="00555AD2" w:rsidRPr="00D35AB3" w:rsidRDefault="00497E6D">
      <w:pPr>
        <w:rPr>
          <w:lang w:val="ru-RU"/>
        </w:rPr>
      </w:pPr>
      <w:r w:rsidRPr="00D35AB3">
        <w:rPr>
          <w:lang w:val="ru-RU"/>
        </w:rPr>
        <w:t xml:space="preserve">Практикалық жұмыс барысында мен </w:t>
      </w:r>
      <w:r>
        <w:t>Python</w:t>
      </w:r>
      <w:r w:rsidRPr="00D35AB3">
        <w:rPr>
          <w:lang w:val="ru-RU"/>
        </w:rPr>
        <w:t xml:space="preserve"> тілінде екіөлшемді тізімдермен (матрицалармен) жұмыс</w:t>
      </w:r>
      <w:r w:rsidRPr="00D35AB3">
        <w:rPr>
          <w:lang w:val="ru-RU"/>
        </w:rPr>
        <w:t xml:space="preserve"> істеуді үйрендім: матрица құруды, элементтерді оқу мен өзгертуді, экранға шығаруды, қосынды/орташа мән/максимум/минимум сияқты есептеулер жүргізуді, координаталар бойынша іздеуді және негізгі диагональмен жұмыс істеуді меңгердім. Барлық 6 бағдарлама жазыл</w:t>
      </w:r>
      <w:r w:rsidRPr="00D35AB3">
        <w:rPr>
          <w:lang w:val="ru-RU"/>
        </w:rPr>
        <w:t>ып, тексеріліп, нақты нәтижелері алынды, бұл кестелік ақпаратты өңдеу дағдысын қалыптастырады.</w:t>
      </w:r>
    </w:p>
    <w:p w14:paraId="06F172FF" w14:textId="77777777" w:rsidR="00555AD2" w:rsidRPr="00D35AB3" w:rsidRDefault="00497E6D">
      <w:pPr>
        <w:rPr>
          <w:lang w:val="ru-RU"/>
        </w:rPr>
      </w:pPr>
      <w:r w:rsidRPr="00D35AB3">
        <w:rPr>
          <w:b/>
          <w:color w:val="000000"/>
          <w:sz w:val="28"/>
          <w:lang w:val="ru-RU"/>
        </w:rPr>
        <w:t>Бақылау сұрақтарына жауаптар</w:t>
      </w:r>
    </w:p>
    <w:p w14:paraId="77D56438" w14:textId="77777777" w:rsidR="00555AD2" w:rsidRPr="00D35AB3" w:rsidRDefault="00497E6D">
      <w:pPr>
        <w:rPr>
          <w:lang w:val="ru-RU"/>
        </w:rPr>
      </w:pPr>
      <w:r w:rsidRPr="00D35AB3">
        <w:rPr>
          <w:b/>
          <w:lang w:val="ru-RU"/>
        </w:rPr>
        <w:t>Сұрақ: Матрица дегеніміз не?</w:t>
      </w:r>
    </w:p>
    <w:p w14:paraId="5072B267" w14:textId="77777777" w:rsidR="00555AD2" w:rsidRPr="00D35AB3" w:rsidRDefault="00497E6D">
      <w:pPr>
        <w:rPr>
          <w:lang w:val="ru-RU"/>
        </w:rPr>
      </w:pPr>
      <w:r w:rsidRPr="00D35AB3">
        <w:rPr>
          <w:lang w:val="ru-RU"/>
        </w:rPr>
        <w:t>Жауап: Матрица — жолдар мен бағандардан тұратын екіөлшемді деректер құрылымы. Әрбір элементі өз жолының</w:t>
      </w:r>
      <w:r w:rsidRPr="00D35AB3">
        <w:rPr>
          <w:lang w:val="ru-RU"/>
        </w:rPr>
        <w:t xml:space="preserve"> және өз бағанының қиылысында орналасады.</w:t>
      </w:r>
    </w:p>
    <w:p w14:paraId="5B32EF36" w14:textId="77777777" w:rsidR="00555AD2" w:rsidRPr="00D35AB3" w:rsidRDefault="00497E6D">
      <w:pPr>
        <w:rPr>
          <w:lang w:val="ru-RU"/>
        </w:rPr>
      </w:pPr>
      <w:r w:rsidRPr="00D35AB3">
        <w:rPr>
          <w:b/>
          <w:lang w:val="ru-RU"/>
        </w:rPr>
        <w:t xml:space="preserve">Сұрақ: </w:t>
      </w:r>
      <w:r>
        <w:rPr>
          <w:b/>
        </w:rPr>
        <w:t>Python</w:t>
      </w:r>
      <w:r w:rsidRPr="00D35AB3">
        <w:rPr>
          <w:b/>
          <w:lang w:val="ru-RU"/>
        </w:rPr>
        <w:t xml:space="preserve"> тілінде матрицаны қалай құруға болады?</w:t>
      </w:r>
    </w:p>
    <w:p w14:paraId="4C0FC3A2" w14:textId="77777777" w:rsidR="00555AD2" w:rsidRPr="00D35AB3" w:rsidRDefault="00497E6D">
      <w:pPr>
        <w:rPr>
          <w:lang w:val="ru-RU"/>
        </w:rPr>
      </w:pPr>
      <w:r w:rsidRPr="00D35AB3">
        <w:rPr>
          <w:lang w:val="ru-RU"/>
        </w:rPr>
        <w:t xml:space="preserve">Жауап: Тізімдердің тізімі арқылы: </w:t>
      </w:r>
      <w:r>
        <w:t>matrix</w:t>
      </w:r>
      <w:r w:rsidRPr="00D35AB3">
        <w:rPr>
          <w:lang w:val="ru-RU"/>
        </w:rPr>
        <w:t xml:space="preserve"> = [[1,2,3</w:t>
      </w:r>
      <w:proofErr w:type="gramStart"/>
      <w:r w:rsidRPr="00D35AB3">
        <w:rPr>
          <w:lang w:val="ru-RU"/>
        </w:rPr>
        <w:t>],[</w:t>
      </w:r>
      <w:proofErr w:type="gramEnd"/>
      <w:r w:rsidRPr="00D35AB3">
        <w:rPr>
          <w:lang w:val="ru-RU"/>
        </w:rPr>
        <w:t>4,5,6]] — сыртқы тізім жолдарды, ішкі тізімдер әр жолдың элементтерін білдіреді.</w:t>
      </w:r>
    </w:p>
    <w:p w14:paraId="13D0EF9A" w14:textId="77777777" w:rsidR="00555AD2" w:rsidRPr="00D35AB3" w:rsidRDefault="00497E6D">
      <w:pPr>
        <w:rPr>
          <w:lang w:val="ru-RU"/>
        </w:rPr>
      </w:pPr>
      <w:r w:rsidRPr="00D35AB3">
        <w:rPr>
          <w:b/>
          <w:lang w:val="ru-RU"/>
        </w:rPr>
        <w:t xml:space="preserve">Сұрақ: </w:t>
      </w:r>
      <w:proofErr w:type="gramStart"/>
      <w:r>
        <w:rPr>
          <w:b/>
        </w:rPr>
        <w:t>matrix</w:t>
      </w:r>
      <w:r w:rsidRPr="00D35AB3">
        <w:rPr>
          <w:b/>
          <w:lang w:val="ru-RU"/>
        </w:rPr>
        <w:t>[</w:t>
      </w:r>
      <w:proofErr w:type="gramEnd"/>
      <w:r w:rsidRPr="00D35AB3">
        <w:rPr>
          <w:b/>
          <w:lang w:val="ru-RU"/>
        </w:rPr>
        <w:t>0][1] нені бі</w:t>
      </w:r>
      <w:r w:rsidRPr="00D35AB3">
        <w:rPr>
          <w:b/>
          <w:lang w:val="ru-RU"/>
        </w:rPr>
        <w:t>лдіреді?</w:t>
      </w:r>
    </w:p>
    <w:p w14:paraId="5184A0F0" w14:textId="77777777" w:rsidR="00555AD2" w:rsidRPr="00D35AB3" w:rsidRDefault="00497E6D">
      <w:pPr>
        <w:rPr>
          <w:lang w:val="ru-RU"/>
        </w:rPr>
      </w:pPr>
      <w:r w:rsidRPr="00D35AB3">
        <w:rPr>
          <w:lang w:val="ru-RU"/>
        </w:rPr>
        <w:t>Жауап: Бірінші жолдың (индексі 0) екінші элементін (индексі 1) көрсетеді. Индексация нөлден басталады.</w:t>
      </w:r>
    </w:p>
    <w:p w14:paraId="681F07A7" w14:textId="77777777" w:rsidR="00555AD2" w:rsidRPr="00D35AB3" w:rsidRDefault="00497E6D">
      <w:pPr>
        <w:rPr>
          <w:lang w:val="ru-RU"/>
        </w:rPr>
      </w:pPr>
      <w:r w:rsidRPr="00D35AB3">
        <w:rPr>
          <w:b/>
          <w:lang w:val="ru-RU"/>
        </w:rPr>
        <w:t>Сұрақ: Матрицадағы жол мен бағанның айырмашылығы қандай?</w:t>
      </w:r>
    </w:p>
    <w:p w14:paraId="09758429" w14:textId="77777777" w:rsidR="00555AD2" w:rsidRPr="00D35AB3" w:rsidRDefault="00497E6D">
      <w:pPr>
        <w:rPr>
          <w:lang w:val="ru-RU"/>
        </w:rPr>
      </w:pPr>
      <w:r w:rsidRPr="00D35AB3">
        <w:rPr>
          <w:lang w:val="ru-RU"/>
        </w:rPr>
        <w:t>Жауап: Жол (</w:t>
      </w:r>
      <w:r>
        <w:t>row</w:t>
      </w:r>
      <w:r w:rsidRPr="00D35AB3">
        <w:rPr>
          <w:lang w:val="ru-RU"/>
        </w:rPr>
        <w:t>) — көлденең қатар, баған (</w:t>
      </w:r>
      <w:r>
        <w:t>column</w:t>
      </w:r>
      <w:r w:rsidRPr="00D35AB3">
        <w:rPr>
          <w:lang w:val="ru-RU"/>
        </w:rPr>
        <w:t>) — тік қатар. Бірінші көрсеткіш жолды,</w:t>
      </w:r>
      <w:r w:rsidRPr="00D35AB3">
        <w:rPr>
          <w:lang w:val="ru-RU"/>
        </w:rPr>
        <w:t xml:space="preserve"> екіншісі бағанды анықтайды.</w:t>
      </w:r>
    </w:p>
    <w:p w14:paraId="7C5BE159" w14:textId="77777777" w:rsidR="00555AD2" w:rsidRPr="00D35AB3" w:rsidRDefault="00497E6D">
      <w:pPr>
        <w:rPr>
          <w:lang w:val="ru-RU"/>
        </w:rPr>
      </w:pPr>
      <w:r w:rsidRPr="00D35AB3">
        <w:rPr>
          <w:b/>
          <w:lang w:val="ru-RU"/>
        </w:rPr>
        <w:t>Сұрақ: Матрица элементтерін цикл арқылы қалай өңдеуге болады?</w:t>
      </w:r>
    </w:p>
    <w:p w14:paraId="6BE105F8" w14:textId="77777777" w:rsidR="00555AD2" w:rsidRPr="00D35AB3" w:rsidRDefault="00497E6D">
      <w:pPr>
        <w:rPr>
          <w:lang w:val="ru-RU"/>
        </w:rPr>
      </w:pPr>
      <w:r w:rsidRPr="00D35AB3">
        <w:rPr>
          <w:lang w:val="ru-RU"/>
        </w:rPr>
        <w:t xml:space="preserve">Жауап: Екі қабатты цикл арқылы: </w:t>
      </w:r>
      <w:r>
        <w:t>for</w:t>
      </w:r>
      <w:r w:rsidRPr="00D35AB3">
        <w:rPr>
          <w:lang w:val="ru-RU"/>
        </w:rPr>
        <w:t xml:space="preserve"> </w:t>
      </w:r>
      <w:r>
        <w:t>row</w:t>
      </w:r>
      <w:r w:rsidRPr="00D35AB3">
        <w:rPr>
          <w:lang w:val="ru-RU"/>
        </w:rPr>
        <w:t xml:space="preserve"> </w:t>
      </w:r>
      <w:r>
        <w:t>in</w:t>
      </w:r>
      <w:r w:rsidRPr="00D35AB3">
        <w:rPr>
          <w:lang w:val="ru-RU"/>
        </w:rPr>
        <w:t xml:space="preserve"> </w:t>
      </w:r>
      <w:r>
        <w:t>matrix</w:t>
      </w:r>
      <w:r w:rsidRPr="00D35AB3">
        <w:rPr>
          <w:lang w:val="ru-RU"/>
        </w:rPr>
        <w:t xml:space="preserve">: </w:t>
      </w:r>
      <w:r>
        <w:t>for</w:t>
      </w:r>
      <w:r w:rsidRPr="00D35AB3">
        <w:rPr>
          <w:lang w:val="ru-RU"/>
        </w:rPr>
        <w:t xml:space="preserve"> </w:t>
      </w:r>
      <w:r>
        <w:t>x</w:t>
      </w:r>
      <w:r w:rsidRPr="00D35AB3">
        <w:rPr>
          <w:lang w:val="ru-RU"/>
        </w:rPr>
        <w:t xml:space="preserve"> </w:t>
      </w:r>
      <w:r>
        <w:t>in</w:t>
      </w:r>
      <w:r w:rsidRPr="00D35AB3">
        <w:rPr>
          <w:lang w:val="ru-RU"/>
        </w:rPr>
        <w:t xml:space="preserve"> </w:t>
      </w:r>
      <w:r>
        <w:t>row</w:t>
      </w:r>
      <w:r w:rsidRPr="00D35AB3">
        <w:rPr>
          <w:lang w:val="ru-RU"/>
        </w:rPr>
        <w:t>: ... — бірінші цикл жолдарды, екіншісі жолдың ішіндегі элементтерді айналып өтеді.</w:t>
      </w:r>
    </w:p>
    <w:p w14:paraId="32AEF800" w14:textId="77777777" w:rsidR="00555AD2" w:rsidRPr="00D35AB3" w:rsidRDefault="00497E6D">
      <w:pPr>
        <w:rPr>
          <w:lang w:val="ru-RU"/>
        </w:rPr>
      </w:pPr>
      <w:r w:rsidRPr="00D35AB3">
        <w:rPr>
          <w:b/>
          <w:lang w:val="ru-RU"/>
        </w:rPr>
        <w:t xml:space="preserve">Сұрақ: Екіөлшемді </w:t>
      </w:r>
      <w:r w:rsidRPr="00D35AB3">
        <w:rPr>
          <w:b/>
          <w:lang w:val="ru-RU"/>
        </w:rPr>
        <w:t>тізім қай кезде қолданылады?</w:t>
      </w:r>
    </w:p>
    <w:p w14:paraId="7D6CEA0B" w14:textId="77777777" w:rsidR="00555AD2" w:rsidRPr="00D35AB3" w:rsidRDefault="00497E6D">
      <w:pPr>
        <w:rPr>
          <w:lang w:val="ru-RU"/>
        </w:rPr>
      </w:pPr>
      <w:r w:rsidRPr="00D35AB3">
        <w:rPr>
          <w:lang w:val="ru-RU"/>
        </w:rPr>
        <w:t>Жауап: Кестелік деректермен жұмыс істегенде: бағалар кестесі, кинотеатр орындары, ойын алаңы, таблицалар, графиктер және т.б.</w:t>
      </w:r>
    </w:p>
    <w:sectPr w:rsidR="00555AD2" w:rsidRPr="00D35AB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97E6D"/>
    <w:rsid w:val="00555AD2"/>
    <w:rsid w:val="00AA1D8D"/>
    <w:rsid w:val="00B47730"/>
    <w:rsid w:val="00CB0664"/>
    <w:rsid w:val="00D35AB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B82535"/>
  <w14:defaultImageDpi w14:val="300"/>
  <w15:docId w15:val="{A2DE24BF-B659-4B07-A3B2-000D1B334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80"/>
    </w:pPr>
    <w:rPr>
      <w:rFonts w:ascii="Times New Roman" w:hAnsi="Times New Roman"/>
      <w:sz w:val="24"/>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43646-0564-4DDE-8ADA-C88882EF7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1437</Words>
  <Characters>8192</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nursultanernaz13@gmail.com</cp:lastModifiedBy>
  <cp:revision>2</cp:revision>
  <dcterms:created xsi:type="dcterms:W3CDTF">2013-12-23T23:15:00Z</dcterms:created>
  <dcterms:modified xsi:type="dcterms:W3CDTF">2026-09-08T10:48:00Z</dcterms:modified>
  <cp:category/>
</cp:coreProperties>
</file>