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 №23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30"/>
        </w:rPr>
        <w:t>Тақырыбы: Сборка и формирование проекта (Weather App)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1-тапсырма. config.py — конфигурациялық файл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Файл: config.py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config.py — «Weather App» (Ауа райы қолданбасы) нысандары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Барлық өзгеретін мәліметтер кодтан бөлек осында сақталады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(23-тақырып: «Сборка и формирование проекта»).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Параметрді өзгерту үшін main.py/weather.py түзетілмейді —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тек осы файлдағы мәнді жаңарту жеткілікті.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APP_NAME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"Weather App"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жүйе атауы (мәзір тақырыбы)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VERSION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"2.0"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жоба нұсқасы (1.0 -&gt; 2.0, толықтырулармен)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Әдепкі қала және ауа райы мәндері (нақты API жоқ болғандықтан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олар конфигурацияда тұрақты сипатталады — қалаған кезде өзгертесің)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DEFAULT_CITY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"Oskemen"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бастапқы қала (Шығыс Қазақстан)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Ауа райының бастапқы параметрлері (температура градус)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BASE_TEMP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18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базалық температура °C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BASE_WIND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12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жел жылдамдығы м/с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BASE_HUMID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60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ауа ылғалдылығы %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Толық сипаттамаларды құруға арналған қазақша сөздер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WEATHER_DESCRIPTIONS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"ясно"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"ашық аспан"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"облачно"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"бұлтты"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"дождь"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"жаңбыр"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"снег"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"қар"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"ветрено"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"желді"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"туман"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"тұман"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}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Задание 1: создать config.py, в котором хранятся CITY = "Oskemen" и APP_NAME = "Weather App".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Суть: все изменяемые данные вынесены из кода в отдельный файл — параметр меняется только здесь.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2-тапсырма. weather.py — модуль функций погоды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Файл: weather.py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weather.py — «Weather App» ауа райы функциялары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(23-тақырып: сборка и формирование проекта)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Модуль жеке функцияларға бөлінген, әрқайсысы бір ғана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міндетті орындайды. Деректер нақты метео-API-ден алынбайды,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конфигурациядағы мәндер қолданылады (оқу-әдістемелік жоба).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параметрлерді осы модульден аламыз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Задание 2: негізгі функция — қала бойынша ауа райы сипаттамасы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get_weather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city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"Қала үшін «ашық аспан» сияқты сипаттама қайтарады."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"Погода в городе {city}: ясно"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Задание 2: температураны қайтаратын функция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get_temperature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"Конфигурациядағы базалық температураны қайтарады (°C)."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BASE_TEMP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Задание 4 (толықтыру): жел жылдамдығы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get_wind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"Жел жылдамдығын (м/с) қайтарады."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BASE_WIND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Задание 4 (толықтыру): ылғалдылық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get_humidity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"Ауа ылғалдылығын (%) қайтарады."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BASE_HUMID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Задание 4 (толықтыру): ауа райы сипаттамасын қазақша қайтару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get_description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condition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"ясно"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"Сипаттама кодын қазақша мәтінге айналдырады."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WEATHER_DESCRIPTIONS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get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condition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condition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Итоговое задание: қаланы байланысқан кезде толық есеп шығару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build_report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city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condition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"ясно"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"Қала үшін барлық деректерді бір жолға жинақтайды.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ұ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ф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ц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я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main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py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ң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«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й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»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ғ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—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ш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ш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temp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get_temperature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wind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get_wind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hum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get_humidity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desc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get_description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condition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Әр қатар — жеке мәлімет, экранға ыңғайлы болу үшін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lines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"Қала: {city}"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"Ауа райы: {desc}"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"Температура: {temp} °C"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"Жел: {wind} м/с"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"Ылғалдылық: {hum} %"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"\n"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join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lines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Итоговое задание: температураны конфигурациядағы мәннен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ұшу емес, интервалдармен дұрыстау (одан әрі кеңейтуге ыңғайлы)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get_forecast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city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days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098000"/>
        </w:rPr>
        <w:t>3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""</w:t>
      </w:r>
      <w:r>
        <w:rPr>
          <w:rFonts w:ascii="Consolas" w:hAnsi="Consolas" w:cs="Consolas"/>
          <w:b w:val="0"/>
          <w:color w:val="A31515"/>
        </w:rPr>
        <w:t>"Алдағы бірнеше күннің ауа райын сипаттайды (демо-нұсқа)."</w:t>
      </w:r>
      <w:r>
        <w:rPr>
          <w:rFonts w:ascii="Consolas" w:hAnsi="Consolas" w:cs="Consolas"/>
          <w:b w:val="0"/>
          <w:color w:val="A31515"/>
        </w:rPr>
        <w:t>""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"Алдағы {days} күннің болжамы — {city}:"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i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range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days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temp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BASE_TEMP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i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әр күн сайын 1° жылырақ (демо)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  Күн {i}: {temp} °C, жел {config.BASE_WIND} м/с"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"\n"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join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result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Задание 2: функции get_weather(city) и get_temperature() объявлены ровно как в условии.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Дополнительно (задание 4) добавлены get_wind(), get_humidity(), get_description(),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build_report() и get_forecast() — каждый отвечает за одну задачу.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3-тапсырма. main.py — сборка всех модулей в одну программу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Файл: main.py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main.py — «Weather App» негізгі бағдарламасы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(Тема 23: Сборка и формирование проекта)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Алдымен 3-тапсырмадағы күтілетін нәтижені шығарады: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Weather App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Погода в городе Oskemen: ясно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Температура: 18 °C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Содан кейін мәзірді көрсетеді (4-тапсырма: жел, ылғалдылық,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сипаттама, қаланы пайдаланушы таңдайды).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Консоль коды дұрыс шығуы үшін (қазақша мәтіндері сәл бұзылып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кетпесін) әр бағдарламада осы жолды міндетті түрде жазамыз.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Конфигурация және ауа райы модульдерін жобадан импорттаймыз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from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weather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get_weather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get_temperature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get_wind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get_humidity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build_report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get_forecast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 Задание 3: күтілетін нәтиже (әдепкі қаламен) 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APP_NAME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7950E3"/>
        </w:rPr>
        <w:t>get_weather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DEFAULT_CITY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"Температура:"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get_temperature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"°C"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---- Итоговое задание: мәзір, қаланы өзі таңдау ----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Пайдаланушы таңдаған қала (әдепкі = конфигурациядан)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city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DEFAULT_CITY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while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Мәзір тақырыбы — атау конфигурациядан алынады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"="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40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    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config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APP_NAME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 — мәзір"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    Қала: 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city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"="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40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Мәзір пункттері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"1. Қазіргі ауа райы"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"2. Қаланы өзгерту"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"3. Жел мен ылғалдылық"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"4. Алдағы күндер болжамы"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"0. Шығу"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Пайдаланушы таңдауы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"Таңдауыңыз: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--- 1: толық есеп (барлық көрсеткіштер)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"1"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7950E3"/>
        </w:rPr>
        <w:t>build_report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city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--- 2: қаланы пайдаланушы өзі енгізеді (Задание 4)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"2"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new_city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"Жаңа қала атауы: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strip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new_city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city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new_city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"Қала өзгертілді: {city}"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"Қала бос болуы мүмкін емес."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--- 3: жел мен ылғалдылық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"3"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"Жел: {get_wind()} м/с"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"Ылғалдылық: {get_humidity()} %"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--- 4: демо-болжам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"4"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7950E3"/>
        </w:rPr>
        <w:t>get_forecast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city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days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098000"/>
        </w:rPr>
        <w:t>3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--- 0: шығу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"0"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"Бағдарлама аяқталды!"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break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Қате енгізілген таңдаудан қорғау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"Қате таңдау! Қайталап көріңіз."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Weather App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Погода в городе Oskemen: ясно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Температура: 18 °C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Weather App — мәзір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Қала: Oskemen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Қазіргі ауа райы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Қаланы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Жел мен ылғалдылық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Алдағы күндер болжамы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Қала: Oskemen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Ауа райы: ашық аспан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Температура: 18 °C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Жел: 12 м/с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Ылғалдылық: 60 %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Weather App — мәзір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Қала: Oskemen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Қазіргі ауа райы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Қаланы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Жел мен ылғалдылық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Алдағы күндер болжамы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Жаңа қала атауы: Қала өзгертілді: Astana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Weather App — мәзір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Қала: Astana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Қазіргі ауа райы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Қаланы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Жел мен ылғалдылық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Алдағы күндер болжамы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Қала: Astana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Ауа райы: ашық аспан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Температура: 18 °C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Жел: 12 м/с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Ылғалдылық: 60 %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Weather App — мәзір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Қала: Astana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Қазіргі ауа райы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Қаланы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Жел мен ылғалдылық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Алдағы күндер болжамы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Алдағы 3 күннің болжамы — Astana: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Күн 1: 19 °C, жел 12 м/с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Күн 2: 20 °C, жел 12 м/с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Күн 3: 21 °C, жел 12 м/с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Weather App — мәзір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Қала: Astana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Қазіргі ауа райы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Қаланы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Жел мен ылғалдылық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Алдағы күндер болжамы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Бағдарлама аяқталды!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Задание 3: main.py импортирует config и функции weather, запуск python main.py даёт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ожидаемый результат: Weather App / Погода в городе Oskemen: ясно / Температура: 18 °C.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Далее идёт меню (итоговое задание): просмотр погоды, смена города, ветер/влажность, прогноз.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5-тапсырма. requirements.txt — список библиотек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Файл: requirements.txt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requirements.txt — «Weather App» қажет кітапханалары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(Тема 23: Сборка и формирование проекта, Задание 5)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Нақты метео-мәліметтерді алу үшін келешекте осы кітапхана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қолданылады (хабарласу API-сіз жасалған демо-нұсқада шақырту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қажет емес, бірақ жоба құрылымына бағытталған).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requests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HTTP сұраулар үшін (киім api, метео-сервис т.б.)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В файле указана библиотека requests — для обращений к реальным метео-сервисам.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В демо-версии используется конфигурация, поэтому подключать внешние API не требуется.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26"/>
        </w:rPr>
        <w:t>Итоговое задание. «Умное приложение погоды» — Weather App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Жоба: минимум 3 Python-файла — config.py, weather.py, main.py + requirements.txt.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Использованы: функции (build_report, get_forecast), import (import config, from weather import ...),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конфигурационный файл (config.py) и пользовательское меню (бесконечный цикл while True).</w:t>
      </w:r>
    </w:p>
    <w:p>
      <w:pPr>
        <w:spacing w:before="0" w:after="0"/>
        <w:ind w:left="120"/>
        <w:shd w:val="clear" w:color="auto" w:fill="FFF7E6"/>
      </w:pPr>
      <w:r>
        <w:rPr>
          <w:rFonts w:ascii="Calibri" w:hAnsi="Calibri" w:cs="Calibri"/>
          <w:b w:val="0"/>
          <w:color w:val="1E1E1E"/>
          <w:sz w:val="21"/>
        </w:rPr>
        <w:t>Задание 4 выполнено: добавлены скорость ветра, влажность, описание погоды и выбор города пользователем.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