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40"/>
        </w:rPr>
        <w:t>ПРАКТИКАЛЫҚ ЖҰМЫС №22</w:t>
      </w:r>
    </w:p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30"/>
        </w:rPr>
        <w:t>Тақырыбы: Специальные программные средства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1-тапсырма. calculator.py — калькулятор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Файл: calculator.py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calculator.py — калькулятор (Тема 22, Задание 1)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«Специальные программные средства» — инструменты разработчика.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Четыре арифметические функции, каждая отвечает за одну операцию.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Консольная кодировка: чтобы русские/казахские сообщения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выводились корректно в любом окне терминала.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Сложение двух чисел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add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"Возвращает сумму a + b."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Вычитание двух чисел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subtract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"Возвращает разность a - b."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Умножение двух чисел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multiply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"Возвращает произведение a * b."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Деление двух чисел (с защитой от деления на ноль)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divide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"Возвращает частное a / b.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ь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и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ь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ь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я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—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в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в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щ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я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щ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и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"Деление на ноль невозможно"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/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Демонстрация работы всех функций (как в задании)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__name__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"__main__"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7950E3"/>
        </w:rPr>
        <w:t>add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098000"/>
        </w:rPr>
        <w:t>10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7950E3"/>
        </w:rPr>
        <w:t>subtract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098000"/>
        </w:rPr>
        <w:t>10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7950E3"/>
        </w:rPr>
        <w:t>multiply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098000"/>
        </w:rPr>
        <w:t>10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7950E3"/>
        </w:rPr>
        <w:t>divide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098000"/>
        </w:rPr>
        <w:t>10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50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2.0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Функции add/subtract/multiply/divide созданы ровно как в задании.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divide() содержит защиту: при делении на ноль возвращает "Деление на ноль невозможно".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2-тапсырма. debug_vars.py — отладка переменных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Файл: debug_vars.py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debug_vars.py — пример отладки (Тема 22, Задание 2)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«Специальные программные средства».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В VS Code: поставьте точку останова (breakpoint) на строке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result = x * y и запустите в режиме Debug (F5). Понаблюдайте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за значениями переменных x, y и result на каждом шаге.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x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10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первый множитель (константа из задания)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второй множитель (константа из задания)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Точка останова: здесь Debugger останавливает выполнение.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x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y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50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В VS Code установлена точка останова (breakpoint) на строке result = x * y.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Debugger показывает шаги: x = 10, y = 5, затем result = 50 (до и после умножения).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3-тапсырма. Виртуальное окружение (venv + pip freeze)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Орындалған командалар: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python -m venv venv                        (создано окружение venv)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venv\Scripts\activate                     (активация, Windows)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pip install requests                       (установлена библиотека)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pip freeze                                  (показан список пакетов)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pip freeze &gt; requirements.txt              (сохранён в файл)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pip freeze (результат — установленные пакеты):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certifi==2026.7.22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charset-normalizer==3.5.1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idna==3.19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requests==2.34.2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urllib3==2.7.0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requirements.txt — сохранённый список зависимостей: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﻿certifi==2026.7.22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charset-normalizer==3.5.1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idna==3.19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requests==2.34.2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urllib3==2.7.0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Виртуальное окружение изолирует зависимости проекта от глобального Python.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Файл requirements.txt позволяет восстановить окружение: pip install -r requirements.txt.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4-тапсырма. Таблица выбора инструмента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/>
            <w:r>
              <w:rPr>
                <w:rFonts w:ascii="Calibri" w:hAnsi="Calibri" w:cs="Calibri"/>
                <w:b/>
                <w:color w:val="1E1E1E"/>
                <w:sz w:val="22"/>
              </w:rPr>
              <w:t>Ситуация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 w:cs="Calibri"/>
                <w:b/>
                <w:color w:val="1E1E1E"/>
                <w:sz w:val="22"/>
              </w:rPr>
              <w:t>Какой инструмент используете?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Calibri" w:hAnsi="Calibri" w:cs="Calibri"/>
                <w:b w:val="0"/>
                <w:color w:val="1E1E1E"/>
                <w:sz w:val="21"/>
              </w:rPr>
              <w:t>Написать Python-код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 w:cs="Calibri"/>
                <w:b w:val="0"/>
                <w:color w:val="1E1E1E"/>
                <w:sz w:val="21"/>
              </w:rPr>
              <w:t>VS Code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Calibri" w:hAnsi="Calibri" w:cs="Calibri"/>
                <w:b w:val="0"/>
                <w:color w:val="1E1E1E"/>
                <w:sz w:val="21"/>
              </w:rPr>
              <w:t>Найти ошибку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 w:cs="Calibri"/>
                <w:b w:val="0"/>
                <w:color w:val="1E1E1E"/>
                <w:sz w:val="21"/>
              </w:rPr>
              <w:t>Debugger (VS Code / PyCharm)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Calibri" w:hAnsi="Calibri" w:cs="Calibri"/>
                <w:b w:val="0"/>
                <w:color w:val="1E1E1E"/>
                <w:sz w:val="21"/>
              </w:rPr>
              <w:t>Сохранить версии программы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 w:cs="Calibri"/>
                <w:b w:val="0"/>
                <w:color w:val="1E1E1E"/>
                <w:sz w:val="21"/>
              </w:rPr>
              <w:t>Git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Calibri" w:hAnsi="Calibri" w:cs="Calibri"/>
                <w:b w:val="0"/>
                <w:color w:val="1E1E1E"/>
                <w:sz w:val="21"/>
              </w:rPr>
              <w:t>Проверить API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 w:cs="Calibri"/>
                <w:b w:val="0"/>
                <w:color w:val="1E1E1E"/>
                <w:sz w:val="21"/>
              </w:rPr>
              <w:t>Postman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Calibri" w:hAnsi="Calibri" w:cs="Calibri"/>
                <w:b w:val="0"/>
                <w:color w:val="1E1E1E"/>
                <w:sz w:val="21"/>
              </w:rPr>
              <w:t>Хранить код онлайн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 w:cs="Calibri"/>
                <w:b w:val="0"/>
                <w:color w:val="1E1E1E"/>
                <w:sz w:val="21"/>
              </w:rPr>
              <w:t>GitHub</w:t>
            </w:r>
          </w:p>
        </w:tc>
      </w:tr>
    </w:tbl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Творческое задание. 5 инструментов программиста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1. VS Code — редактор кода: подсветка синтаксиса, автодополнение, встроенный терминал.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2. Git — контроль версий: сохраняет историю изменений, позволяет вернуться к любой версии.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3. GitHub — облачное хранение кода и совместная разработка (pull request, issues).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4. Postman — тестирование API: отправка запросов и просмотр ответов сервера.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5. Docker — изоляция приложения в контейнере: одинаковый запуск на любом компьютере.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