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00"/>
        <w:jc w:val="center"/>
      </w:pPr>
      <w:r>
        <w:rPr>
          <w:rFonts w:ascii="Calibri" w:hAnsi="Calibri" w:cs="Calibri"/>
          <w:b/>
          <w:color w:val="1E1E1E"/>
          <w:sz w:val="40"/>
        </w:rPr>
        <w:t>ПРАКТИКАЛЫҚ ЖҰМЫС №21</w:t>
      </w:r>
    </w:p>
    <w:p>
      <w:pPr>
        <w:spacing w:after="200"/>
        <w:jc w:val="center"/>
      </w:pPr>
      <w:r>
        <w:rPr>
          <w:rFonts w:ascii="Calibri" w:hAnsi="Calibri" w:cs="Calibri"/>
          <w:b/>
          <w:color w:val="1E1E1E"/>
          <w:sz w:val="30"/>
        </w:rPr>
        <w:t>Тақырыбы: Конфигурация. Нұсқаларды басқару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1-тапсырма. «Студенттер жүйесі» — config.py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Бағдарлама коды (Python):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config.py — «Студенттер жүйесі» конфигурациялық файлы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1-тапсырма: барлық өзгеруі мүмкін мәліметтер осында сақталады,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негізгі код (main.py) өзгеріссіз қалады.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APP_NAME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"Student System"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жүйе атауы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VERSION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"1.0"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нұсқа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COLLEGE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"IT College"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колледж атауы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MAX_STUDENTS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50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студенттердің максималды саны (2-тапсырма: 30 -&gt; 50)</w:t>
      </w:r>
    </w:p>
    <w:p>
      <w:pPr>
        <w:spacing w:before="80" w:after="0"/>
        <w:shd w:val="clear" w:color="auto" w:fill="EFF6FF"/>
      </w:pPr>
      <w:r>
        <w:rPr>
          <w:rFonts w:ascii="Calibri" w:hAnsi="Calibri" w:cs="Calibri"/>
          <w:b/>
          <w:color w:val="1E1E1E"/>
          <w:sz w:val="22"/>
        </w:rPr>
        <w:t>Орындау нәтижесі: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Задание: создать config.py с параметрами APP_NAME, VERSION, COLLEGE, MAX_STUDENTS и вывести их из main.py.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Код: config.py хранит только данные (константы), main.py импортирует их через import config и печатает.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Суть: конфигурация отделена от кода — изменение параметров не трогает основную программу.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1-тапсырма. «Студенттер жүйесі» — main.py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Бағдарлама коды (Python):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sys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sys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stdout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reconfigure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encoding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A31515"/>
        </w:rPr>
        <w:t>'utf-8'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21-1. «Студенттер жүйесі» — негізгі бағдарлама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Задание: config.py файлындағы мәліметтерді экранға шығару.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Негізгі код конфигурацияны import арқылы ғана қолданады: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мәндерді өзгерту үшін main.py түзетпейді, тек config.py өзгереді.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config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Конфигурациялық файлдағы мәліметтерді шығарамыз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config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APP_NAME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"Version:"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config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VERSION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"College:"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config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COLLEGE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"Maximum students:"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config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MAX_STUDENTS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before="80" w:after="0"/>
        <w:shd w:val="clear" w:color="auto" w:fill="EFF6FF"/>
      </w:pPr>
      <w:r>
        <w:rPr>
          <w:rFonts w:ascii="Calibri" w:hAnsi="Calibri" w:cs="Calibri"/>
          <w:b/>
          <w:color w:val="1E1E1E"/>
          <w:sz w:val="22"/>
        </w:rPr>
        <w:t>Орындау нәтижесі: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Student System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Version: 1.0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College: IT College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Maximum students: 50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Күтілетін нәтиже (Student System / Version: 1.0 / College: IT College / Maximum students: 30) — орындалды.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Мәндер кодқа жазылмаған: main.py тек config модулін оқиды.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2-тапсырма. Конфигурацияны өзгерту (MAX_STUDENTS: 30 → 50)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Өзгертілген файл: config.py (негізгі код main.py өзгеріссіз қалды):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config.py — «Студенттер жүйесі» конфигурациялық файлы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1-тапсырма: барлық өзгеруі мүмкін мәліметтер осында сақталады,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негізгі код (main.py) өзгеріссіз қалады.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APP_NAME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"Student System"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жүйе атауы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VERSION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"1.0"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нұсқа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COLLEGE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"IT College"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колледж атауы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MAX_STUDENTS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50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студенттердің максималды саны (2-тапсырма: 30 -&gt; 50)</w:t>
      </w:r>
    </w:p>
    <w:p>
      <w:pPr>
        <w:spacing w:before="80" w:after="0"/>
        <w:shd w:val="clear" w:color="auto" w:fill="EFF6FF"/>
      </w:pPr>
      <w:r>
        <w:rPr>
          <w:rFonts w:ascii="Calibri" w:hAnsi="Calibri" w:cs="Calibri"/>
          <w:b/>
          <w:color w:val="1E1E1E"/>
          <w:sz w:val="22"/>
        </w:rPr>
        <w:t>Орындау нәтижесі: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Student System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Version: 1.0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College: IT College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Maximum students: 50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Изменилась только одна строка config.py: MAX_STUDENTS = 30 → 50. main.py не редактировался.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Результат программы изменился сам (Maximum students: 50) — в этом и смысл внешней конфигурации.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3-тапсырма. Git қолдану — нұсқалар тарихы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Орындалған командалар: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git init → git add . → git commit -m "First version"  (1-нұсқа, MAX_STUDENTS = 30)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config.py: MAX_STUDENTS 30 → 50 (негізгі код өзгеріссіз)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git add . → git commit -m "Updated student system"  (2-нұсқа, MAX_STUDENTS = 50)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git log --oneline (нұсқалар тарихы):</w:t>
      </w:r>
    </w:p>
    <w:p>
      <w:pPr>
        <w:spacing w:after="0" w:before="0"/>
        <w:shd w:val="clear" w:color="auto" w:fill="F1F8F4"/>
      </w:pPr>
      <w:r>
        <w:rPr>
          <w:rFonts w:ascii="Consolas" w:hAnsi="Consolas" w:cs="Consolas"/>
          <w:b w:val="0"/>
          <w:color w:val="1E1E1E"/>
          <w:sz w:val="20"/>
        </w:rPr>
        <w:t>bfe1daf (HEAD -&gt; master) Updated student system</w:t>
      </w:r>
    </w:p>
    <w:p>
      <w:pPr>
        <w:spacing w:after="0" w:before="0"/>
        <w:shd w:val="clear" w:color="auto" w:fill="F1F8F4"/>
      </w:pPr>
      <w:r>
        <w:rPr>
          <w:rFonts w:ascii="Consolas" w:hAnsi="Consolas" w:cs="Consolas"/>
          <w:b w:val="0"/>
          <w:color w:val="1E1E1E"/>
          <w:sz w:val="20"/>
        </w:rPr>
        <w:t>a26112e First version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git show --stat (соңғы нұсқада не өзгерді):</w:t>
      </w:r>
    </w:p>
    <w:p>
      <w:pPr>
        <w:spacing w:after="0" w:before="0"/>
        <w:shd w:val="clear" w:color="auto" w:fill="F1F8F4"/>
      </w:pPr>
      <w:r>
        <w:rPr>
          <w:rFonts w:ascii="Consolas" w:hAnsi="Consolas" w:cs="Consolas"/>
          <w:b w:val="0"/>
          <w:color w:val="1E1E1E"/>
          <w:sz w:val="20"/>
        </w:rPr>
        <w:t>bfe1daf Updated student system</w:t>
      </w:r>
    </w:p>
    <w:p>
      <w:pPr>
        <w:spacing w:after="0" w:before="0"/>
        <w:shd w:val="clear" w:color="auto" w:fill="F1F8F4"/>
      </w:pPr>
      <w:r>
        <w:rPr>
          <w:rFonts w:ascii="Consolas" w:hAnsi="Consolas" w:cs="Consolas"/>
          <w:b w:val="0"/>
          <w:color w:val="1E1E1E"/>
          <w:sz w:val="20"/>
        </w:rPr>
        <w:t xml:space="preserve"> config.py | 2 +-</w:t>
      </w:r>
    </w:p>
    <w:p>
      <w:pPr>
        <w:spacing w:after="0" w:before="0"/>
        <w:shd w:val="clear" w:color="auto" w:fill="F1F8F4"/>
      </w:pPr>
      <w:r>
        <w:rPr>
          <w:rFonts w:ascii="Consolas" w:hAnsi="Consolas" w:cs="Consolas"/>
          <w:b w:val="0"/>
          <w:color w:val="1E1E1E"/>
          <w:sz w:val="20"/>
        </w:rPr>
        <w:t xml:space="preserve"> 1 file changed, 1 insertion(+), 1 deletion(-)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git status (жұмыс аймағының күйі):</w:t>
      </w:r>
    </w:p>
    <w:p>
      <w:pPr>
        <w:spacing w:after="0" w:before="0"/>
        <w:shd w:val="clear" w:color="auto" w:fill="F1F8F4"/>
      </w:pPr>
      <w:r>
        <w:rPr>
          <w:rFonts w:ascii="Consolas" w:hAnsi="Consolas" w:cs="Consolas"/>
          <w:b w:val="0"/>
          <w:color w:val="1E1E1E"/>
          <w:sz w:val="20"/>
        </w:rPr>
        <w:t>(жұмыс аймағы таза — барлық өзгерістер сақталған)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Git сохранил обе версии: история git log --oneline показывает коммиты «First version» и «Updated student system».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В любой момент можно вернуться к первой версии командой git checkout — это и есть управление версиями.</w:t>
      </w:r>
    </w:p>
    <w:p>
      <w:pPr>
        <w:spacing w:after="200"/>
        <w:jc w:val="center"/>
      </w:pPr>
      <w:r>
        <w:rPr>
          <w:rFonts w:ascii="Calibri" w:hAnsi="Calibri" w:cs="Calibri"/>
          <w:b/>
          <w:color w:val="1E1E1E"/>
          <w:sz w:val="26"/>
        </w:rPr>
        <w:t>Шығармашылық тапсырма. «Менің Python жобам» — Smart Library («Кітапхана жүйесі»)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Жоба: кітапхананың электрондық жүйесі. Құрылымы: config.py (параметрлер), books.py (қор),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functions.py (функциялар), main.py (мәзір). Git нұсқалары: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cf69349 First version — 1-нұсқа (v1.0): көрсету, іздеу, беру, қайтару, статистика;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3dc456c Updated library system — 2-нұсқа (v1.1): мерзім бақылауы, айыппұл (FINE_PER_DAY = 50 тг/күн),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«Мерзімнен асқан кітаптар» тармағы. Негізгі идея: жүйенің мінез-құлқын config.py өзгертеді.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Файл: config.py — жобаның барлық параметрлері осында (2-нұсқада VERSION = 1.1, FINE_PER_DAY қосылды)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Бағдарлама коды (Python):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config.py — «Smart Library» конфигурациялық файлы (2-нұсқа)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Жобаның барлық параметрлері кодтан бөлек осында сақталады: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параметрді өзгерту үшін негізгі кодты түзетпейді, тек осы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файлдағы мәнді жаңартады (21-тақырыптың негізгі идеясы).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APP_NAME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"Smart Library"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жүйе атауы (мәзір тақырыбы)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VERSION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"1.1"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жобаның нұсқасы (2-нұсқа: 1.0 -&gt; 1.1)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LIBRARY_NAME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"IT College Library"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кітапхана атауы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LOAN_DAYS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14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кітап беру мерзімі (күн)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MAX_BOOKS_PER_READER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3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бір оқырман алатын кітаптың шегі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FINE_PER_DAY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50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2-нұсқа: мерзімнен асқан әр күнге айыппұл (теңге)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Файл: books.py — кітапхана қоры (деректер модулі)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Бағдарлама коды (Python):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books.py — кітапхана қоры (деректер модулі)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Әр кітап — сөздік (dict):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id       — кітап нөмірі,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title    — атауы, author — авторы, year — шыққан жылы,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reader   — кімнің қолында (None → кітапханада тұр),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days_out — кітап беріліп қанша күн өткені (мерзім бақылауы).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books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[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{</w:t>
      </w:r>
      <w:r>
        <w:rPr>
          <w:rFonts w:ascii="Consolas" w:hAnsi="Consolas" w:cs="Consolas"/>
          <w:b w:val="0"/>
          <w:color w:val="A31515"/>
        </w:rPr>
        <w:t>"id"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1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"title"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"Абай жолы"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"author"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"М. Әуезов"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"year"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1942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"reader"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None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"days_out"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0</w:t>
      </w:r>
      <w:r>
        <w:rPr>
          <w:rFonts w:ascii="Consolas" w:hAnsi="Consolas" w:cs="Consolas"/>
          <w:b w:val="0"/>
          <w:color w:val="1E1E1E"/>
        </w:rPr>
        <w:t>}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{</w:t>
      </w:r>
      <w:r>
        <w:rPr>
          <w:rFonts w:ascii="Consolas" w:hAnsi="Consolas" w:cs="Consolas"/>
          <w:b w:val="0"/>
          <w:color w:val="A31515"/>
        </w:rPr>
        <w:t>"id"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2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"title"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"Қан мен тер"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"author"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"Ә. Нұрпейісов"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"year"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1970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"reader"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"Айгерім"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"days_out"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20</w:t>
      </w:r>
      <w:r>
        <w:rPr>
          <w:rFonts w:ascii="Consolas" w:hAnsi="Consolas" w:cs="Consolas"/>
          <w:b w:val="0"/>
          <w:color w:val="1E1E1E"/>
        </w:rPr>
        <w:t>}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{</w:t>
      </w:r>
      <w:r>
        <w:rPr>
          <w:rFonts w:ascii="Consolas" w:hAnsi="Consolas" w:cs="Consolas"/>
          <w:b w:val="0"/>
          <w:color w:val="A31515"/>
        </w:rPr>
        <w:t>"id"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3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"title"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"Көшпенділер"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"author"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"І. Есенберлин"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"year"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1976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"reader"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"Ерасыл"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"days_out"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25</w:t>
      </w:r>
      <w:r>
        <w:rPr>
          <w:rFonts w:ascii="Consolas" w:hAnsi="Consolas" w:cs="Consolas"/>
          <w:b w:val="0"/>
          <w:color w:val="1E1E1E"/>
        </w:rPr>
        <w:t>}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{</w:t>
      </w:r>
      <w:r>
        <w:rPr>
          <w:rFonts w:ascii="Consolas" w:hAnsi="Consolas" w:cs="Consolas"/>
          <w:b w:val="0"/>
          <w:color w:val="A31515"/>
        </w:rPr>
        <w:t>"id"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4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"title"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"Python Crash Course"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"author"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"Э. Мэтиз"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"year"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2016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"reader"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None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"days_out"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0</w:t>
      </w:r>
      <w:r>
        <w:rPr>
          <w:rFonts w:ascii="Consolas" w:hAnsi="Consolas" w:cs="Consolas"/>
          <w:b w:val="0"/>
          <w:color w:val="1E1E1E"/>
        </w:rPr>
        <w:t>}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{</w:t>
      </w:r>
      <w:r>
        <w:rPr>
          <w:rFonts w:ascii="Consolas" w:hAnsi="Consolas" w:cs="Consolas"/>
          <w:b w:val="0"/>
          <w:color w:val="A31515"/>
        </w:rPr>
        <w:t>"id"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5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"title"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"Кішкентай ханзада"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"author"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"А. де Сент-Экзюпери"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"year"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1943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"reader"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"Дана"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"days_out"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5</w:t>
      </w:r>
      <w:r>
        <w:rPr>
          <w:rFonts w:ascii="Consolas" w:hAnsi="Consolas" w:cs="Consolas"/>
          <w:b w:val="0"/>
          <w:color w:val="1E1E1E"/>
        </w:rPr>
        <w:t>}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]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Файл: functions.py — жүйе функциялары (2-нұсқада return_book айыппұл есептейді, show_overdue қосылды)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Бағдарлама коды (Python):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functions.py — «Smart Library» жүйесінің функциялары (2-нұсқа)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show_books      — кітаптар қорын көрсету,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search_book     — атауы бойынша іздеу,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issue_book      — кітапты оқырманға беру,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return_book     — кітапты қайтарып алу (мерзім бақыланады),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show_statistics — кітапхана статистикасы,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show_overdue    — 2-нұсқа: мерзімнен асқан кітаптар тізімі.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Барлық шектеулер мен тарифтер config.py-дан алынады: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MAX_BOOKS_PER_READER, LOAN_DAYS, FINE_PER_DAY.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config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Кітаптар қорын көрсету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show_books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books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"\n===== КІТАПТАР ҚОРЫ ====="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book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books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Статусты анықтаймыз: кітапханада ма, әлде қолда ма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book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"reader"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None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status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"кітапханада"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else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status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</w:t>
      </w:r>
      <w:r>
        <w:rPr>
          <w:rFonts w:ascii="Consolas" w:hAnsi="Consolas" w:cs="Consolas"/>
          <w:b w:val="0"/>
          <w:color w:val="A31515"/>
        </w:rPr>
        <w:t>'қолда: {book["reader"]} ({book["days_out"]} күн)'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f</w:t>
      </w:r>
      <w:r>
        <w:rPr>
          <w:rFonts w:ascii="Consolas" w:hAnsi="Consolas" w:cs="Consolas"/>
          <w:b w:val="0"/>
          <w:color w:val="A31515"/>
        </w:rPr>
        <w:t>'{book["id"]}. {book["title"]} — '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</w:t>
      </w:r>
      <w:r>
        <w:rPr>
          <w:rFonts w:ascii="Consolas" w:hAnsi="Consolas" w:cs="Consolas"/>
          <w:b w:val="0"/>
          <w:color w:val="A31515"/>
        </w:rPr>
        <w:t>'{book["author"]} ({book["year"]}) | {status}'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Кітапты атауы бойынша іздеу (регистр ескерілмейді)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search_book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books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query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"Ізделетін кітап атауы: 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found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False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табылды-табылмады туы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book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books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lower() — «абай» сөзі «Абай жолы» кітабын табады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query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lower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book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"title"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lower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f</w:t>
      </w:r>
      <w:r>
        <w:rPr>
          <w:rFonts w:ascii="Consolas" w:hAnsi="Consolas" w:cs="Consolas"/>
          <w:b w:val="0"/>
          <w:color w:val="A31515"/>
        </w:rPr>
        <w:t>'Табылды: {book["title"]} — {book["author"]} '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</w:t>
      </w:r>
      <w:r>
        <w:rPr>
          <w:rFonts w:ascii="Consolas" w:hAnsi="Consolas" w:cs="Consolas"/>
          <w:b w:val="0"/>
          <w:color w:val="A31515"/>
        </w:rPr>
        <w:t>'({book["year"]})'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found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True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found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"Кітап табылмады."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Кітапты оқырманға беру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issue_book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books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book_id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"Кітап нөмірі (id): 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id бойынша кітапты іздейміз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book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None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books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"id"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book_id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book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break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book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None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"Кітап табылмады."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book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"reader"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None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f</w:t>
      </w:r>
      <w:r>
        <w:rPr>
          <w:rFonts w:ascii="Consolas" w:hAnsi="Consolas" w:cs="Consolas"/>
          <w:b w:val="0"/>
          <w:color w:val="A31515"/>
        </w:rPr>
        <w:t>'Кешіріңіз, кітап қолда: {book["reader"]}'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reader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"Оқырман аты: 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Шектеу: бір оқырман шектен артық кітап ала алмайды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taken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0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books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"reader"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reader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taken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+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1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taken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&gt;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config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MAX_BOOKS_PER_READER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"Шектеу! Бір оқырман ең көбі"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config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MAX_BOOKS_PER_READER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"кітап ала алады."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book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"reader"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reader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book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"days_out"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0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f</w:t>
      </w:r>
      <w:r>
        <w:rPr>
          <w:rFonts w:ascii="Consolas" w:hAnsi="Consolas" w:cs="Consolas"/>
          <w:b w:val="0"/>
          <w:color w:val="A31515"/>
        </w:rPr>
        <w:t>'Кітап берілді: {book["title"]} -&gt; {reader} | '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</w:t>
      </w:r>
      <w:r>
        <w:rPr>
          <w:rFonts w:ascii="Consolas" w:hAnsi="Consolas" w:cs="Consolas"/>
          <w:b w:val="0"/>
          <w:color w:val="A31515"/>
        </w:rPr>
        <w:t>'мерзімі: {config.LOAN_DAYS} күн'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Кітапты қайтарып алу (2-нұсқа: мерзім бақыланады, айыппұл есептеледі)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return_book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books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book_id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"Қайтарылатын кітап нөмірі (id): 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book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None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books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"id"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book_id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book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break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book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None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"Кітап табылмады."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book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"reader"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None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"Бұл кітап кітапханада тұр, беріле қоймаған."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overdue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book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"days_out"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-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config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LOAN_DAYS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overdue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&gt;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0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fine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overdue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*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config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FINE_PER_DAY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f</w:t>
      </w:r>
      <w:r>
        <w:rPr>
          <w:rFonts w:ascii="Consolas" w:hAnsi="Consolas" w:cs="Consolas"/>
          <w:b w:val="0"/>
          <w:color w:val="A31515"/>
        </w:rPr>
        <w:t>'Мерзім {overdue} күнге асқан! Айыппұл: {fine} теңге '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</w:t>
      </w:r>
      <w:r>
        <w:rPr>
          <w:rFonts w:ascii="Consolas" w:hAnsi="Consolas" w:cs="Consolas"/>
          <w:b w:val="0"/>
          <w:color w:val="A31515"/>
        </w:rPr>
        <w:t>'({config.FINE_PER_DAY} тг x {overdue} күн)'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else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"Кітап мерзімінде қайтарылды."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f</w:t>
      </w:r>
      <w:r>
        <w:rPr>
          <w:rFonts w:ascii="Consolas" w:hAnsi="Consolas" w:cs="Consolas"/>
          <w:b w:val="0"/>
          <w:color w:val="A31515"/>
        </w:rPr>
        <w:t>'Кітап қайтарылды: {book["title"]} '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</w:t>
      </w:r>
      <w:r>
        <w:rPr>
          <w:rFonts w:ascii="Consolas" w:hAnsi="Consolas" w:cs="Consolas"/>
          <w:b w:val="0"/>
          <w:color w:val="A31515"/>
        </w:rPr>
        <w:t>'({book["reader"]} қолынан)'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book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"reader"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None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book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"days_out"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0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Кітапхана статистикасы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show_statistics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books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total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len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books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issued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0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overdue_count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0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books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"reader"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None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issued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+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1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қолда тұрған кітаптар ішінен мерзімнен асқандарын санаймыз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"days_out"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&gt;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config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LOAN_DAYS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overdue_count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+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1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"\n===== СТАТИСТИКА ====="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"Кітапхана:"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config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LIBRARY_NAME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"Нұсқа:"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config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VERSION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"Барлық кітап:"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total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"Оқырмандар қолында:"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issued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"Мерзімнен асқан:"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overdue_count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"Кітапханада қалды:"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total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-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issued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"Беру мерзімі:"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config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LOAN_DAYS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"күн"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2-нұсқаның жаңа функциясы: мерзімнен асқан кітаптар тізімі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show_overdue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books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"\n===== МЕРЗІМНЕН АСҚАН КІТАПТАР ====="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found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False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табылды-табылмады туы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book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books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days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book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"days_out"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-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config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LOAN_DAYS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book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"reader"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None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and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days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&gt;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0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fine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days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*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config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FINE_PER_DAY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f</w:t>
      </w:r>
      <w:r>
        <w:rPr>
          <w:rFonts w:ascii="Consolas" w:hAnsi="Consolas" w:cs="Consolas"/>
          <w:b w:val="0"/>
          <w:color w:val="A31515"/>
        </w:rPr>
        <w:t>'{book["id"]}. {book["title"]} — {book["reader"]} | '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</w:t>
      </w:r>
      <w:r>
        <w:rPr>
          <w:rFonts w:ascii="Consolas" w:hAnsi="Consolas" w:cs="Consolas"/>
          <w:b w:val="0"/>
          <w:color w:val="A31515"/>
        </w:rPr>
        <w:t>'{days} күн асқан | айыппұл: {fine} тг'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found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True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found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"Мерзімнен асқан кітап жоқ."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Файл: main.py — мәзірі бар негізгі бағдарлама (2-нұсқада 6-тармақ қосылды)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Бағдарлама коды (Python):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main.py — «Smart Library» негізгі бағдарламасы (2-нұсқа)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Мәзірді көрсетеді, оқырманның таңдауын оқиды және functions.py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модулінің тиісті функциясын шақырады. Барлық параметрлер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config.py-дан алынады. 2-нұсқада «Мерзімнен асқан кітаптар»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тармағы қосылды (мәзір мен код өсті, конфигурация — бөлек файл).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sys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sys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stdout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reconfigure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encoding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A31515"/>
        </w:rPr>
        <w:t>'utf-8'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sys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stdin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reconfigure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encoding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A31515"/>
        </w:rPr>
        <w:t>'utf-8'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қазақша енгізу дұрыс оқылсын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config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from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books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books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from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functions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show_books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search_book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issue_book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return_book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show_statistics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show_overdue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2-нұсқада қосылды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while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True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Мәзір тақырыбы (жүйе атауы config-тен алынады)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"\n"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+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"="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*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35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       "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+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config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APP_NAME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"="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*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35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Мәзір пункттері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"1. Кітаптарды көрсету"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"2. Кітап іздеу"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"3. Кітап беру"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"4. Кітапты қайтару"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"5. Статистика"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"6. Мерзімнен асқан кітаптар"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2-нұсқа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"0. Шығу"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Оқырманның таңдауы (жол түрінде оқылады)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choice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"Таңдауыңыз: 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«кітаптарды көрсету» тармағы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choice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"1"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show_books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books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«іздеу» тармағы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elif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choice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"2"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search_book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books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«кітап беру» тармағы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elif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choice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"3"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issue_book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books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«кітапты қайтару» тармағы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elif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choice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"4"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return_book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books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«статистика» тармағы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elif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choice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"5"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show_statistics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books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«мерзімнен асқан кітаптар» тармағы (2-нұсқа)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elif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choice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"6"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show_overdue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books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«шығу» — шексіз циклді үземіз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elif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choice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"0"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"Бағдарлама аяқталды!"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break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Қате енгізуден қорғаныс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else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"Қате таңдау!"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before="80" w:after="0"/>
        <w:shd w:val="clear" w:color="auto" w:fill="EFF6FF"/>
      </w:pPr>
      <w:r>
        <w:rPr>
          <w:rFonts w:ascii="Calibri" w:hAnsi="Calibri" w:cs="Calibri"/>
          <w:b/>
          <w:color w:val="1E1E1E"/>
          <w:sz w:val="22"/>
        </w:rPr>
        <w:t>Орындау нәтижесі: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    Smart Library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1. Кітаптарды көрсету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2. Кітап іздеу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3. Кітап беру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4. Кітапты қайтару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5. Статистика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6. Мерзімнен асқан кітаптар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0. Шығу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Таңдауыңыз: 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 КІТАПТАР ҚОРЫ 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1. Абай жолы — М. Әуезов (1942) | кітапханада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2. Қан мен тер — Ә. Нұрпейісов (1970) | қолда: Айгерім (20 күн)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3. Көшпенділер — І. Есенберлин (1976) | қолда: Ерасыл (25 күн)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4. Python Crash Course — Э. Мэтиз (2016) | кітапханада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5. Кішкентай ханзада — А. де Сент-Экзюпери (1943) | қолда: Дана (5 күн)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    Smart Library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1. Кітаптарды көрсету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2. Кітап іздеу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3. Кітап беру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4. Кітапты қайтару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5. Статистика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6. Мерзімнен асқан кітаптар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0. Шығу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Таңдауыңыз: Ізделетін кітап атауы: Табылды: Абай жолы — М. Әуезов (1942)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    Smart Library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1. Кітаптарды көрсету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2. Кітап іздеу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3. Кітап беру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4. Кітапты қайтару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5. Статистика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6. Мерзімнен асқан кітаптар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0. Шығу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Таңдауыңыз: Кітап нөмірі (id): Оқырман аты: Кітап берілді: Python Crash Course -&gt; Нұрсұлтан | мерзімі: 14 күн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    Smart Library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1. Кітаптарды көрсету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2. Кітап іздеу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3. Кітап беру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4. Кітапты қайтару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5. Статистика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6. Мерзімнен асқан кітаптар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0. Шығу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Таңдауыңыз: Қайтарылатын кітап нөмірі (id): Мерзім 6 күнге асқан! Айыппұл: 300 теңге (50 тг x 6 күн)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Кітап қайтарылды: Қан мен тер (Айгерім қолынан)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    Smart Library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1. Кітаптарды көрсету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2. Кітап іздеу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3. Кітап беру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4. Кітапты қайтару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5. Статистика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6. Мерзімнен асқан кітаптар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0. Шығу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Таңдауыңыз: 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 СТАТИСТИКА 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Кітапхана: IT College Library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Нұсқа: 1.1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Барлық кітап: 5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Оқырмандар қолында: 3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Мерзімнен асқан: 1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Кітапханада қалды: 2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Беру мерзімі: 14 күн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    Smart Library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1. Кітаптарды көрсету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2. Кітап іздеу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3. Кітап беру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4. Кітапты қайтару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5. Статистика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6. Мерзімнен асқан кітаптар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0. Шығу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Таңдауыңыз: 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 МЕРЗІМНЕН АСҚАН КІТАПТАР 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3. Көшпенділер — Ерасыл | 11 күн асқан | айыппұл: 550 тг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    Smart Library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1. Кітаптарды көрсету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2. Кітап іздеу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3. Кітап беру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4. Кітапты қайтару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5. Статистика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6. Мерзімнен асқан кітаптар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0. Шығу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Таңдауыңыз: Бағдарлама аяқталды!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git log --oneline (жобаның нұсқалар тарихы):</w:t>
      </w:r>
    </w:p>
    <w:p>
      <w:pPr>
        <w:spacing w:after="0" w:before="0"/>
        <w:shd w:val="clear" w:color="auto" w:fill="F1F8F4"/>
      </w:pPr>
      <w:r>
        <w:rPr>
          <w:rFonts w:ascii="Consolas" w:hAnsi="Consolas" w:cs="Consolas"/>
          <w:b w:val="0"/>
          <w:color w:val="1E1E1E"/>
          <w:sz w:val="20"/>
        </w:rPr>
        <w:t>3dc456c (HEAD -&gt; master) Updated library system</w:t>
      </w:r>
    </w:p>
    <w:p>
      <w:pPr>
        <w:spacing w:after="0" w:before="0"/>
        <w:shd w:val="clear" w:color="auto" w:fill="F1F8F4"/>
      </w:pPr>
      <w:r>
        <w:rPr>
          <w:rFonts w:ascii="Consolas" w:hAnsi="Consolas" w:cs="Consolas"/>
          <w:b w:val="0"/>
          <w:color w:val="1E1E1E"/>
          <w:sz w:val="20"/>
        </w:rPr>
        <w:t>cf69349 First version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Smart Library — шығармашылық жоба: config.py-тағы LOAN_DAYS, MAX_BOOKS_PER_READER, FINE_PER_DAY мәндерін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өзгерту арқылы жүйенің мінез-құлқы кодқа тиіспей өзгереді. Екі Git нұсқасы жобаның даму тарихын көрсетеді.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